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B877F" w14:textId="77777777" w:rsidR="00A11332" w:rsidRDefault="00A11332">
      <w:pPr>
        <w:contextualSpacing w:val="0"/>
        <w:jc w:val="right"/>
      </w:pPr>
    </w:p>
    <w:p w14:paraId="6609F1EB" w14:textId="77777777" w:rsidR="00A11332" w:rsidRDefault="00A11332"/>
    <w:p w14:paraId="2692BBF5" w14:textId="77777777" w:rsidR="00A11332" w:rsidRDefault="00A11332"/>
    <w:p w14:paraId="66417BF2" w14:textId="77777777" w:rsidR="00A11332" w:rsidRDefault="00A11332"/>
    <w:p w14:paraId="793CD9DD" w14:textId="77777777" w:rsidR="00A11332" w:rsidRDefault="00A11332"/>
    <w:p w14:paraId="2E7EE328" w14:textId="77777777" w:rsidR="00A11332" w:rsidRDefault="00477AB3">
      <w:pPr>
        <w:contextualSpacing w:val="0"/>
        <w:jc w:val="right"/>
      </w:pPr>
      <w:commentRangeStart w:id="0"/>
      <w:r>
        <w:rPr>
          <w:b/>
          <w:sz w:val="27"/>
        </w:rPr>
        <w:t>Version K 2.0</w:t>
      </w:r>
      <w:commentRangeEnd w:id="0"/>
      <w:r>
        <w:rPr>
          <w:rStyle w:val="CommentReference"/>
        </w:rPr>
        <w:commentReference w:id="0"/>
      </w:r>
    </w:p>
    <w:p w14:paraId="54DD3059" w14:textId="77777777" w:rsidR="00A11332" w:rsidRDefault="00A11332"/>
    <w:p w14:paraId="4494B6B9" w14:textId="77777777" w:rsidR="00A11332" w:rsidRDefault="00A11332"/>
    <w:p w14:paraId="1832C2BB" w14:textId="77777777" w:rsidR="00A11332" w:rsidRDefault="00A11332"/>
    <w:p w14:paraId="6E654C82" w14:textId="77777777" w:rsidR="00A11332" w:rsidRDefault="00A11332"/>
    <w:p w14:paraId="3F35097E" w14:textId="77777777" w:rsidR="00A11332" w:rsidRDefault="00A11332"/>
    <w:p w14:paraId="70BA00C2" w14:textId="77777777" w:rsidR="00A11332" w:rsidRDefault="00477AB3">
      <w:pPr>
        <w:contextualSpacing w:val="0"/>
        <w:jc w:val="center"/>
      </w:pPr>
      <w:r>
        <w:rPr>
          <w:b/>
          <w:sz w:val="36"/>
        </w:rPr>
        <w:t>Appendix K</w:t>
      </w:r>
    </w:p>
    <w:p w14:paraId="2ABC1873" w14:textId="77777777" w:rsidR="00A11332" w:rsidRDefault="00A11332"/>
    <w:p w14:paraId="0D02C4EE" w14:textId="77777777" w:rsidR="00A11332" w:rsidRDefault="00A11332"/>
    <w:p w14:paraId="3E498713" w14:textId="77777777" w:rsidR="00A11332" w:rsidRDefault="00A11332"/>
    <w:p w14:paraId="25CFA89D" w14:textId="77777777" w:rsidR="00A11332" w:rsidRDefault="00A11332"/>
    <w:p w14:paraId="2A84582B" w14:textId="77777777" w:rsidR="00A11332" w:rsidRDefault="00A11332"/>
    <w:p w14:paraId="323727E3" w14:textId="77777777" w:rsidR="00A11332" w:rsidRDefault="00A11332"/>
    <w:p w14:paraId="09020722" w14:textId="77777777" w:rsidR="00A11332" w:rsidRDefault="00477AB3">
      <w:pPr>
        <w:contextualSpacing w:val="0"/>
        <w:jc w:val="center"/>
      </w:pPr>
      <w:r>
        <w:rPr>
          <w:b/>
          <w:sz w:val="45"/>
        </w:rPr>
        <w:t>SMKI and Repository Test Scenarios</w:t>
      </w:r>
    </w:p>
    <w:p w14:paraId="2DD86AC2" w14:textId="77777777" w:rsidR="00A11332" w:rsidRDefault="00477AB3">
      <w:pPr>
        <w:contextualSpacing w:val="0"/>
        <w:jc w:val="center"/>
        <w:sectPr w:rsidR="00A11332">
          <w:pgSz w:w="11907" w:h="16839" w:code="9"/>
          <w:pgMar w:top="567" w:right="851" w:bottom="851" w:left="1151" w:header="720" w:footer="720" w:gutter="0"/>
          <w:cols w:space="720"/>
          <w:titlePg/>
        </w:sectPr>
      </w:pPr>
      <w:r>
        <w:rPr>
          <w:b/>
          <w:sz w:val="45"/>
        </w:rPr>
        <w:t>Document</w:t>
      </w:r>
      <w:r>
        <w:br w:type="page"/>
      </w:r>
    </w:p>
    <w:p w14:paraId="62847249" w14:textId="77777777" w:rsidR="00A11332" w:rsidRDefault="00477AB3">
      <w:pPr>
        <w:pStyle w:val="Heading2"/>
        <w:numPr>
          <w:ilvl w:val="0"/>
          <w:numId w:val="162"/>
        </w:numPr>
        <w:ind w:left="600"/>
        <w:contextualSpacing w:val="0"/>
      </w:pPr>
      <w:r>
        <w:lastRenderedPageBreak/>
        <w:t>Introduction</w:t>
      </w:r>
    </w:p>
    <w:p w14:paraId="0E21443F" w14:textId="77777777" w:rsidR="00A11332" w:rsidRDefault="00477AB3">
      <w:pPr>
        <w:pStyle w:val="Heading3"/>
        <w:numPr>
          <w:ilvl w:val="1"/>
          <w:numId w:val="162"/>
        </w:numPr>
        <w:ind w:left="900"/>
        <w:contextualSpacing w:val="0"/>
      </w:pPr>
      <w:r>
        <w:t>Purpose</w:t>
      </w:r>
    </w:p>
    <w:p w14:paraId="2D43E3AE" w14:textId="77777777" w:rsidR="00A11332" w:rsidRDefault="00477AB3">
      <w:pPr>
        <w:ind w:left="300"/>
        <w:contextualSpacing w:val="0"/>
      </w:pPr>
      <w:r>
        <w:t>The purpose of this document is to:</w:t>
      </w:r>
    </w:p>
    <w:p w14:paraId="208245EE" w14:textId="3E21BEB4" w:rsidR="00A11332" w:rsidRDefault="00477AB3">
      <w:pPr>
        <w:numPr>
          <w:ilvl w:val="0"/>
          <w:numId w:val="4"/>
        </w:numPr>
        <w:ind w:left="1200"/>
        <w:contextualSpacing w:val="0"/>
      </w:pPr>
      <w:r>
        <w:t>define the procedural steps to be undertaken by a Party or RDP wishing to complete the SMKI and Repository Entry Process Tests (SREPT).</w:t>
      </w:r>
      <w:ins w:id="1" w:author="Author">
        <w:r>
          <w:t xml:space="preserve"> </w:t>
        </w:r>
      </w:ins>
      <w:r>
        <w:t xml:space="preserve">Section H14.23 requires those tests to be undertaken in accordance with </w:t>
      </w:r>
      <w:del w:id="2" w:author="Author">
        <w:r w:rsidDel="00477AB3">
          <w:delText xml:space="preserve">the </w:delText>
        </w:r>
      </w:del>
      <w:ins w:id="3" w:author="Author">
        <w:r>
          <w:t xml:space="preserve">this </w:t>
        </w:r>
      </w:ins>
      <w:r>
        <w:t>SMKI and Repository Test Scenarios Document;</w:t>
      </w:r>
    </w:p>
    <w:p w14:paraId="40C18C62" w14:textId="33B7FD51" w:rsidR="00A11332" w:rsidRDefault="00477AB3">
      <w:pPr>
        <w:numPr>
          <w:ilvl w:val="0"/>
          <w:numId w:val="5"/>
        </w:numPr>
        <w:ind w:left="1200"/>
        <w:contextualSpacing w:val="0"/>
      </w:pPr>
      <w:r>
        <w:t>set out the SMKI and Repository Entry Process Tests that a Relevant Party or RDP must successfully complete in order to be entitled to apply to become an Authorised Subscriber or access the SMKI Repository in accordance with Section L7.1</w:t>
      </w:r>
      <w:ins w:id="4" w:author="Author">
        <w:r>
          <w:t>; and</w:t>
        </w:r>
      </w:ins>
      <w:del w:id="5" w:author="Author">
        <w:r w:rsidDel="00477AB3">
          <w:delText>.</w:delText>
        </w:r>
      </w:del>
    </w:p>
    <w:p w14:paraId="5C336C08" w14:textId="5B9E9FE5" w:rsidR="00A11332" w:rsidRDefault="00477AB3">
      <w:pPr>
        <w:numPr>
          <w:ilvl w:val="0"/>
          <w:numId w:val="6"/>
        </w:numPr>
        <w:ind w:left="1200"/>
        <w:contextualSpacing w:val="0"/>
      </w:pPr>
      <w:r>
        <w:t>describe the role and responsibilities with regard to the conduct of SREPT including</w:t>
      </w:r>
      <w:del w:id="6" w:author="Author">
        <w:r w:rsidDel="00477AB3">
          <w:delText xml:space="preserve"> in</w:delText>
        </w:r>
      </w:del>
      <w:r>
        <w:t>:</w:t>
      </w:r>
    </w:p>
    <w:p w14:paraId="3BC46658" w14:textId="10F81316" w:rsidR="00A11332" w:rsidRDefault="00477AB3">
      <w:pPr>
        <w:numPr>
          <w:ilvl w:val="0"/>
          <w:numId w:val="165"/>
        </w:numPr>
        <w:ind w:left="2154" w:hanging="357"/>
        <w:contextualSpacing w:val="0"/>
        <w:pPrChange w:id="7" w:author="Author">
          <w:pPr>
            <w:numPr>
              <w:numId w:val="7"/>
            </w:numPr>
            <w:ind w:left="1500" w:hanging="300"/>
            <w:contextualSpacing w:val="0"/>
          </w:pPr>
        </w:pPrChange>
      </w:pPr>
      <w:del w:id="8" w:author="Author">
        <w:r w:rsidDel="00044977">
          <w:delText>E</w:delText>
        </w:r>
      </w:del>
      <w:ins w:id="9" w:author="Author">
        <w:r w:rsidR="00044977">
          <w:t>e</w:t>
        </w:r>
      </w:ins>
      <w:r>
        <w:t>ntry and exit requirements;</w:t>
      </w:r>
    </w:p>
    <w:p w14:paraId="789705F9" w14:textId="7CFBB879" w:rsidR="00A11332" w:rsidRDefault="00477AB3">
      <w:pPr>
        <w:numPr>
          <w:ilvl w:val="0"/>
          <w:numId w:val="165"/>
        </w:numPr>
        <w:ind w:left="2154" w:hanging="357"/>
        <w:contextualSpacing w:val="0"/>
        <w:pPrChange w:id="10" w:author="Author">
          <w:pPr>
            <w:numPr>
              <w:numId w:val="8"/>
            </w:numPr>
            <w:ind w:left="1500" w:hanging="300"/>
            <w:contextualSpacing w:val="0"/>
          </w:pPr>
        </w:pPrChange>
      </w:pPr>
      <w:del w:id="11" w:author="Author">
        <w:r w:rsidDel="00044977">
          <w:delText>D</w:delText>
        </w:r>
      </w:del>
      <w:ins w:id="12" w:author="Author">
        <w:r w:rsidR="00044977">
          <w:t>d</w:t>
        </w:r>
      </w:ins>
      <w:r>
        <w:t>efining Test Scripts;</w:t>
      </w:r>
    </w:p>
    <w:p w14:paraId="54CD10A6" w14:textId="07D50333" w:rsidR="00A11332" w:rsidRDefault="00477AB3">
      <w:pPr>
        <w:numPr>
          <w:ilvl w:val="0"/>
          <w:numId w:val="165"/>
        </w:numPr>
        <w:ind w:left="2154" w:hanging="357"/>
        <w:contextualSpacing w:val="0"/>
        <w:pPrChange w:id="13" w:author="Author">
          <w:pPr>
            <w:numPr>
              <w:numId w:val="9"/>
            </w:numPr>
            <w:ind w:left="1500" w:hanging="300"/>
            <w:contextualSpacing w:val="0"/>
          </w:pPr>
        </w:pPrChange>
      </w:pPr>
      <w:del w:id="14" w:author="Author">
        <w:r w:rsidDel="00044977">
          <w:delText>D</w:delText>
        </w:r>
      </w:del>
      <w:ins w:id="15" w:author="Author">
        <w:r w:rsidR="00044977">
          <w:t>d</w:t>
        </w:r>
      </w:ins>
      <w:r>
        <w:t>efining Test Data;</w:t>
      </w:r>
    </w:p>
    <w:p w14:paraId="5A049F6C" w14:textId="030FB48A" w:rsidR="00A11332" w:rsidRDefault="00477AB3">
      <w:pPr>
        <w:numPr>
          <w:ilvl w:val="0"/>
          <w:numId w:val="165"/>
        </w:numPr>
        <w:ind w:left="2154" w:hanging="357"/>
        <w:contextualSpacing w:val="0"/>
        <w:pPrChange w:id="16" w:author="Author">
          <w:pPr>
            <w:numPr>
              <w:numId w:val="10"/>
            </w:numPr>
            <w:ind w:left="1500" w:hanging="300"/>
            <w:contextualSpacing w:val="0"/>
          </w:pPr>
        </w:pPrChange>
      </w:pPr>
      <w:del w:id="17" w:author="Author">
        <w:r w:rsidDel="00044977">
          <w:delText>P</w:delText>
        </w:r>
      </w:del>
      <w:ins w:id="18" w:author="Author">
        <w:r w:rsidR="00044977">
          <w:t>p</w:t>
        </w:r>
      </w:ins>
      <w:r>
        <w:t>lanning the manner in which tests will be undertaken;</w:t>
      </w:r>
    </w:p>
    <w:p w14:paraId="7E64DA62" w14:textId="6A0BFD0C" w:rsidR="00A11332" w:rsidRDefault="00477AB3">
      <w:pPr>
        <w:numPr>
          <w:ilvl w:val="0"/>
          <w:numId w:val="165"/>
        </w:numPr>
        <w:ind w:left="2154" w:hanging="357"/>
        <w:contextualSpacing w:val="0"/>
        <w:pPrChange w:id="19" w:author="Author">
          <w:pPr>
            <w:numPr>
              <w:numId w:val="11"/>
            </w:numPr>
            <w:ind w:left="1500" w:hanging="300"/>
            <w:contextualSpacing w:val="0"/>
          </w:pPr>
        </w:pPrChange>
      </w:pPr>
      <w:del w:id="20" w:author="Author">
        <w:r w:rsidDel="00044977">
          <w:delText>E</w:delText>
        </w:r>
      </w:del>
      <w:ins w:id="21" w:author="Author">
        <w:r w:rsidR="00044977">
          <w:t>e</w:t>
        </w:r>
      </w:ins>
      <w:r>
        <w:t>xecuting the tests;</w:t>
      </w:r>
    </w:p>
    <w:p w14:paraId="7E1ACDDF" w14:textId="716B23A8" w:rsidR="00A11332" w:rsidRDefault="00477AB3">
      <w:pPr>
        <w:numPr>
          <w:ilvl w:val="0"/>
          <w:numId w:val="165"/>
        </w:numPr>
        <w:ind w:left="2154" w:hanging="357"/>
        <w:contextualSpacing w:val="0"/>
        <w:pPrChange w:id="22" w:author="Author">
          <w:pPr>
            <w:numPr>
              <w:numId w:val="12"/>
            </w:numPr>
            <w:ind w:left="1500" w:hanging="300"/>
            <w:contextualSpacing w:val="0"/>
          </w:pPr>
        </w:pPrChange>
      </w:pPr>
      <w:del w:id="23" w:author="Author">
        <w:r w:rsidDel="00044977">
          <w:delText>R</w:delText>
        </w:r>
      </w:del>
      <w:ins w:id="24" w:author="Author">
        <w:r w:rsidR="00044977">
          <w:t>r</w:t>
        </w:r>
      </w:ins>
      <w:r>
        <w:t>eporting the results of those tests to the DCC for approval; and</w:t>
      </w:r>
    </w:p>
    <w:p w14:paraId="6558CFFB" w14:textId="25864E04" w:rsidR="00A11332" w:rsidRDefault="00477AB3">
      <w:pPr>
        <w:numPr>
          <w:ilvl w:val="0"/>
          <w:numId w:val="165"/>
        </w:numPr>
        <w:ind w:left="2154" w:hanging="357"/>
        <w:contextualSpacing w:val="0"/>
        <w:pPrChange w:id="25" w:author="Author">
          <w:pPr>
            <w:numPr>
              <w:numId w:val="13"/>
            </w:numPr>
            <w:ind w:left="1500" w:hanging="300"/>
            <w:contextualSpacing w:val="0"/>
          </w:pPr>
        </w:pPrChange>
      </w:pPr>
      <w:del w:id="26" w:author="Author">
        <w:r w:rsidDel="00044977">
          <w:delText>P</w:delText>
        </w:r>
      </w:del>
      <w:ins w:id="27" w:author="Author">
        <w:r w:rsidR="00044977">
          <w:t>p</w:t>
        </w:r>
      </w:ins>
      <w:r>
        <w:t>erforming regression testing where required.</w:t>
      </w:r>
    </w:p>
    <w:p w14:paraId="1B2FC6A6" w14:textId="77777777" w:rsidR="00A11332" w:rsidRDefault="00477AB3">
      <w:pPr>
        <w:pStyle w:val="Heading2"/>
        <w:numPr>
          <w:ilvl w:val="0"/>
          <w:numId w:val="162"/>
        </w:numPr>
        <w:ind w:left="600"/>
        <w:contextualSpacing w:val="0"/>
      </w:pPr>
      <w:r>
        <w:t>Scope</w:t>
      </w:r>
    </w:p>
    <w:p w14:paraId="12E48874" w14:textId="77777777" w:rsidR="00A11332" w:rsidRDefault="00477AB3">
      <w:pPr>
        <w:ind w:left="300"/>
        <w:contextualSpacing w:val="0"/>
      </w:pPr>
      <w:r>
        <w:t>Section 5 of this document sets out which Test Scenarios a Relevant Party or RDP must successfully complete, depending upon:</w:t>
      </w:r>
    </w:p>
    <w:p w14:paraId="64537BD1" w14:textId="04E4F5A3" w:rsidR="00A11332" w:rsidRDefault="00477AB3">
      <w:pPr>
        <w:numPr>
          <w:ilvl w:val="0"/>
          <w:numId w:val="14"/>
        </w:numPr>
        <w:ind w:left="1200"/>
        <w:contextualSpacing w:val="0"/>
      </w:pPr>
      <w:r>
        <w:t xml:space="preserve">which </w:t>
      </w:r>
      <w:commentRangeStart w:id="28"/>
      <w:r>
        <w:t xml:space="preserve">SMKI </w:t>
      </w:r>
      <w:ins w:id="29" w:author="Author">
        <w:r>
          <w:t>i</w:t>
        </w:r>
      </w:ins>
      <w:del w:id="30" w:author="Author">
        <w:r w:rsidDel="00477AB3">
          <w:delText>I</w:delText>
        </w:r>
      </w:del>
      <w:r>
        <w:t>nterface</w:t>
      </w:r>
      <w:ins w:id="31" w:author="Author">
        <w:r>
          <w:t>s</w:t>
        </w:r>
      </w:ins>
      <w:r>
        <w:t xml:space="preserve"> </w:t>
      </w:r>
      <w:commentRangeEnd w:id="28"/>
      <w:r>
        <w:rPr>
          <w:rStyle w:val="CommentReference"/>
        </w:rPr>
        <w:commentReference w:id="28"/>
      </w:r>
      <w:r>
        <w:t xml:space="preserve">or SMKI Repository Interface the Relevant Party or RDP will access and whether this is for Device </w:t>
      </w:r>
      <w:ins w:id="32" w:author="Author">
        <w:r>
          <w:t xml:space="preserve">Certificates </w:t>
        </w:r>
      </w:ins>
      <w:r>
        <w:t>or Organisation Certificates; and</w:t>
      </w:r>
    </w:p>
    <w:p w14:paraId="71C1EB2C" w14:textId="6EC13396" w:rsidR="00A11332" w:rsidRDefault="00477AB3">
      <w:pPr>
        <w:numPr>
          <w:ilvl w:val="0"/>
          <w:numId w:val="15"/>
        </w:numPr>
        <w:ind w:left="1200"/>
        <w:contextualSpacing w:val="0"/>
      </w:pPr>
      <w:r>
        <w:t xml:space="preserve">whether access to the SMKI </w:t>
      </w:r>
      <w:del w:id="33" w:author="Author">
        <w:r w:rsidDel="00477AB3">
          <w:delText>I</w:delText>
        </w:r>
      </w:del>
      <w:ins w:id="34" w:author="Author">
        <w:r>
          <w:t>i</w:t>
        </w:r>
      </w:ins>
      <w:r>
        <w:t>nterface</w:t>
      </w:r>
      <w:ins w:id="35" w:author="Author">
        <w:r>
          <w:t>s</w:t>
        </w:r>
      </w:ins>
      <w:r>
        <w:t xml:space="preserve"> will be through a DCC Gateway Connection or using the SMKI Portal interface via the Internet.</w:t>
      </w:r>
    </w:p>
    <w:p w14:paraId="3767E68E" w14:textId="77777777" w:rsidR="00A11332" w:rsidRDefault="00477AB3">
      <w:pPr>
        <w:ind w:left="300"/>
        <w:contextualSpacing w:val="0"/>
      </w:pPr>
      <w:r>
        <w:t>Section 8 Appendix C: Test Scenarios of this document sets out the SMKI and Repository Entry Process Test Scenarios as referred to in Section H14.22.</w:t>
      </w:r>
    </w:p>
    <w:p w14:paraId="28049AE5" w14:textId="77777777" w:rsidR="00A11332" w:rsidRDefault="00477AB3">
      <w:pPr>
        <w:pStyle w:val="Heading2"/>
        <w:numPr>
          <w:ilvl w:val="0"/>
          <w:numId w:val="162"/>
        </w:numPr>
        <w:ind w:left="600"/>
        <w:contextualSpacing w:val="0"/>
      </w:pPr>
      <w:r>
        <w:t>Test Preparation</w:t>
      </w:r>
    </w:p>
    <w:p w14:paraId="53B71DB4" w14:textId="5F3DB736" w:rsidR="00A11332" w:rsidRDefault="00477AB3">
      <w:pPr>
        <w:ind w:left="300"/>
        <w:contextualSpacing w:val="0"/>
      </w:pPr>
      <w:r>
        <w:t xml:space="preserve">The </w:t>
      </w:r>
      <w:commentRangeStart w:id="36"/>
      <w:r>
        <w:t>Enduring Test</w:t>
      </w:r>
      <w:ins w:id="37" w:author="Author">
        <w:r>
          <w:t>ing</w:t>
        </w:r>
      </w:ins>
      <w:r>
        <w:t xml:space="preserve"> Approach Document</w:t>
      </w:r>
      <w:commentRangeEnd w:id="36"/>
      <w:r>
        <w:rPr>
          <w:rStyle w:val="CommentReference"/>
        </w:rPr>
        <w:commentReference w:id="36"/>
      </w:r>
      <w:r>
        <w:t xml:space="preserve"> sets out rights and obligations relating to gaining Test Certificates.</w:t>
      </w:r>
    </w:p>
    <w:p w14:paraId="32FB6C6A" w14:textId="77777777" w:rsidR="00A11332" w:rsidRDefault="00477AB3">
      <w:pPr>
        <w:ind w:left="300"/>
        <w:contextualSpacing w:val="0"/>
      </w:pPr>
      <w:r>
        <w:t>Parties or RDPs wishing to undertake SREPT must comply with the security requirements applicable to Testing Participants set out in the Enduring Testing Approach Document.</w:t>
      </w:r>
    </w:p>
    <w:p w14:paraId="727AF92B" w14:textId="77777777" w:rsidR="00A11332" w:rsidRDefault="00477AB3">
      <w:pPr>
        <w:ind w:left="300"/>
        <w:contextualSpacing w:val="0"/>
      </w:pPr>
      <w:r>
        <w:t>To gain access to the test systems to undertake SREPT, as set out in the Enduring Testing Approach Document, the following activities must take place:</w:t>
      </w:r>
    </w:p>
    <w:p w14:paraId="72B5DE94" w14:textId="77777777" w:rsidR="00A11332" w:rsidRDefault="00477AB3">
      <w:pPr>
        <w:numPr>
          <w:ilvl w:val="0"/>
          <w:numId w:val="16"/>
        </w:numPr>
        <w:ind w:left="1200"/>
        <w:contextualSpacing w:val="0"/>
      </w:pPr>
      <w:r>
        <w:t>the applicant organisation must have completed the procedure to verify the organisational identity for testing purposes;</w:t>
      </w:r>
    </w:p>
    <w:p w14:paraId="4628CCA0" w14:textId="77777777" w:rsidR="00A11332" w:rsidRDefault="00477AB3">
      <w:pPr>
        <w:numPr>
          <w:ilvl w:val="0"/>
          <w:numId w:val="17"/>
        </w:numPr>
        <w:ind w:left="1200"/>
        <w:contextualSpacing w:val="0"/>
      </w:pPr>
      <w:r>
        <w:lastRenderedPageBreak/>
        <w:t xml:space="preserve">an applicant organisation must have at least one test </w:t>
      </w:r>
      <w:commentRangeStart w:id="38"/>
      <w:r>
        <w:t xml:space="preserve">SMKI Senior Responsible Officer (SMKI SRO) </w:t>
      </w:r>
      <w:commentRangeEnd w:id="38"/>
      <w:r>
        <w:rPr>
          <w:rStyle w:val="CommentReference"/>
        </w:rPr>
        <w:commentReference w:id="38"/>
      </w:r>
      <w:r>
        <w:t>appointed for test purposes;</w:t>
      </w:r>
    </w:p>
    <w:p w14:paraId="263EEF84" w14:textId="77777777" w:rsidR="00A11332" w:rsidRDefault="00477AB3">
      <w:pPr>
        <w:numPr>
          <w:ilvl w:val="0"/>
          <w:numId w:val="18"/>
        </w:numPr>
        <w:ind w:left="1200"/>
        <w:contextualSpacing w:val="0"/>
      </w:pPr>
      <w:r>
        <w:t xml:space="preserve">an applicant organisation must have at least one test </w:t>
      </w:r>
      <w:commentRangeStart w:id="39"/>
      <w:r>
        <w:t xml:space="preserve">SMKI Authorised Responsible Officer (SMKI ARO) </w:t>
      </w:r>
      <w:commentRangeEnd w:id="39"/>
      <w:r>
        <w:rPr>
          <w:rStyle w:val="CommentReference"/>
        </w:rPr>
        <w:commentReference w:id="39"/>
      </w:r>
      <w:r>
        <w:t>appointed for test purposes; and</w:t>
      </w:r>
    </w:p>
    <w:p w14:paraId="5777692D" w14:textId="7B3CD5A0" w:rsidR="00A11332" w:rsidRDefault="00477AB3">
      <w:pPr>
        <w:numPr>
          <w:ilvl w:val="0"/>
          <w:numId w:val="19"/>
        </w:numPr>
        <w:ind w:left="1200"/>
        <w:contextualSpacing w:val="0"/>
      </w:pPr>
      <w:r>
        <w:t xml:space="preserve">the procedure for provision of test credentials to SMKI AROs for accessing test SMKI Services and/or </w:t>
      </w:r>
      <w:ins w:id="40" w:author="Author">
        <w:r>
          <w:t>the</w:t>
        </w:r>
        <w:commentRangeStart w:id="41"/>
        <w:r>
          <w:t xml:space="preserve"> </w:t>
        </w:r>
      </w:ins>
      <w:r>
        <w:t>test SMKI Repository Service</w:t>
      </w:r>
      <w:del w:id="42" w:author="Author">
        <w:r w:rsidDel="00477AB3">
          <w:delText>s</w:delText>
        </w:r>
      </w:del>
      <w:commentRangeEnd w:id="41"/>
      <w:r>
        <w:rPr>
          <w:rStyle w:val="CommentReference"/>
        </w:rPr>
        <w:commentReference w:id="41"/>
      </w:r>
      <w:r>
        <w:t xml:space="preserve"> must have been completed.</w:t>
      </w:r>
    </w:p>
    <w:p w14:paraId="1B0AD577" w14:textId="77777777" w:rsidR="00A11332" w:rsidRDefault="00477AB3">
      <w:pPr>
        <w:pStyle w:val="Heading2"/>
        <w:numPr>
          <w:ilvl w:val="0"/>
          <w:numId w:val="162"/>
        </w:numPr>
        <w:ind w:left="600"/>
        <w:contextualSpacing w:val="0"/>
      </w:pPr>
      <w:r>
        <w:t>Test Sequence</w:t>
      </w:r>
    </w:p>
    <w:p w14:paraId="09AC0236" w14:textId="77777777" w:rsidR="00A11332" w:rsidRDefault="00477AB3">
      <w:pPr>
        <w:ind w:left="300"/>
        <w:contextualSpacing w:val="0"/>
      </w:pPr>
      <w:r>
        <w:t>A Relevant Party or RDP may undertake the Test Scenarios set out in this document in any order.</w:t>
      </w:r>
    </w:p>
    <w:p w14:paraId="26DD8C23" w14:textId="77777777" w:rsidR="00A11332" w:rsidRDefault="00477AB3">
      <w:pPr>
        <w:pStyle w:val="Heading2"/>
        <w:numPr>
          <w:ilvl w:val="0"/>
          <w:numId w:val="162"/>
        </w:numPr>
        <w:ind w:left="600"/>
        <w:contextualSpacing w:val="0"/>
      </w:pPr>
      <w:r>
        <w:t>SREPT Procedure</w:t>
      </w:r>
    </w:p>
    <w:p w14:paraId="1C55EF3D" w14:textId="77777777" w:rsidR="00A11332" w:rsidRDefault="00477AB3">
      <w:pPr>
        <w:pStyle w:val="Heading3"/>
        <w:numPr>
          <w:ilvl w:val="1"/>
          <w:numId w:val="162"/>
        </w:numPr>
        <w:ind w:left="900"/>
        <w:contextualSpacing w:val="0"/>
      </w:pPr>
      <w:r>
        <w:t>Overview</w:t>
      </w:r>
    </w:p>
    <w:p w14:paraId="27C7A671" w14:textId="77777777" w:rsidR="00A11332" w:rsidRDefault="00477AB3">
      <w:pPr>
        <w:ind w:left="600"/>
        <w:contextualSpacing w:val="0"/>
      </w:pPr>
      <w:r>
        <w:t>This section describes the procedure that must be completed in order for a Relevant Party or RDP to complete SREPT.</w:t>
      </w:r>
    </w:p>
    <w:p w14:paraId="31490821" w14:textId="77777777" w:rsidR="00A11332" w:rsidRDefault="00477AB3">
      <w:pPr>
        <w:pStyle w:val="Heading3"/>
        <w:numPr>
          <w:ilvl w:val="1"/>
          <w:numId w:val="162"/>
        </w:numPr>
        <w:ind w:left="900"/>
        <w:contextualSpacing w:val="0"/>
      </w:pPr>
      <w:r>
        <w:t>SMKI &amp; Repository Entry Process Testing</w:t>
      </w:r>
    </w:p>
    <w:p w14:paraId="59C9B3FA" w14:textId="4D71AED9" w:rsidR="00A11332" w:rsidRDefault="00477AB3">
      <w:pPr>
        <w:ind w:left="600"/>
        <w:contextualSpacing w:val="0"/>
      </w:pPr>
      <w:r>
        <w:t xml:space="preserve">The matrices in Table 1 SREPT Matrix </w:t>
      </w:r>
      <w:r>
        <w:t>–</w:t>
      </w:r>
      <w:r>
        <w:t xml:space="preserve"> DCC </w:t>
      </w:r>
      <w:r>
        <w:t>–</w:t>
      </w:r>
      <w:r>
        <w:t xml:space="preserve"> DCC Gateway Connection and Table 2 SREPT Matrix </w:t>
      </w:r>
      <w:r>
        <w:t>–</w:t>
      </w:r>
      <w:r>
        <w:t xml:space="preserve"> No DCC Gateway Connection, below, provide a mapping to determine which </w:t>
      </w:r>
      <w:ins w:id="43" w:author="Author">
        <w:r>
          <w:t>T</w:t>
        </w:r>
      </w:ins>
      <w:del w:id="44" w:author="Author">
        <w:r w:rsidDel="00477AB3">
          <w:delText>t</w:delText>
        </w:r>
      </w:del>
      <w:r>
        <w:t xml:space="preserve">est </w:t>
      </w:r>
      <w:ins w:id="45" w:author="Author">
        <w:r>
          <w:t>S</w:t>
        </w:r>
      </w:ins>
      <w:del w:id="46" w:author="Author">
        <w:r w:rsidDel="00477AB3">
          <w:delText>s</w:delText>
        </w:r>
      </w:del>
      <w:r>
        <w:t xml:space="preserve">cenarios described in this document a Relevant Party or RDP must undertake. The column </w:t>
      </w:r>
      <w:r>
        <w:t>‘</w:t>
      </w:r>
      <w:r>
        <w:t>SMKI RAPP Ref</w:t>
      </w:r>
      <w:r>
        <w:t>’</w:t>
      </w:r>
      <w:r>
        <w:t xml:space="preserve"> is used to determine which tests should be performed, based on the interfaces the Relevant Party or RDP wishes to use to access the SMKI </w:t>
      </w:r>
      <w:ins w:id="47" w:author="Author">
        <w:r>
          <w:t xml:space="preserve">Services </w:t>
        </w:r>
      </w:ins>
      <w:r>
        <w:t xml:space="preserve">and/or </w:t>
      </w:r>
      <w:ins w:id="48" w:author="Author">
        <w:r>
          <w:t xml:space="preserve">SMKI </w:t>
        </w:r>
      </w:ins>
      <w:r>
        <w:t>Repository Service</w:t>
      </w:r>
      <w:del w:id="49" w:author="Author">
        <w:r w:rsidDel="00477AB3">
          <w:delText>s</w:delText>
        </w:r>
      </w:del>
      <w:r>
        <w:t xml:space="preserve"> and whether they wish to subscribe for Organisation </w:t>
      </w:r>
      <w:ins w:id="50" w:author="Author">
        <w:r>
          <w:t xml:space="preserve">Certificates </w:t>
        </w:r>
      </w:ins>
      <w:r>
        <w:t>and/or Device Certificates.</w:t>
      </w:r>
    </w:p>
    <w:p w14:paraId="2A0A5D6E" w14:textId="24CEF611" w:rsidR="00A11332" w:rsidRDefault="00477AB3">
      <w:pPr>
        <w:ind w:left="600"/>
        <w:contextualSpacing w:val="0"/>
      </w:pPr>
      <w:r>
        <w:t xml:space="preserve">Detailed </w:t>
      </w:r>
      <w:ins w:id="51" w:author="Author">
        <w:r>
          <w:t>T</w:t>
        </w:r>
      </w:ins>
      <w:del w:id="52" w:author="Author">
        <w:r w:rsidDel="00477AB3">
          <w:delText>t</w:delText>
        </w:r>
      </w:del>
      <w:r>
        <w:t xml:space="preserve">est </w:t>
      </w:r>
      <w:ins w:id="53" w:author="Author">
        <w:r>
          <w:t>S</w:t>
        </w:r>
      </w:ins>
      <w:del w:id="54" w:author="Author">
        <w:r w:rsidDel="00477AB3">
          <w:delText>s</w:delText>
        </w:r>
      </w:del>
      <w:r>
        <w:t xml:space="preserve">cenarios identified to support the SREPT process are listed in section 8.1 </w:t>
      </w:r>
      <w:ins w:id="55" w:author="Author">
        <w:r>
          <w:t>‘</w:t>
        </w:r>
      </w:ins>
      <w:r>
        <w:t>SMKI and Repository Entry Process Test Scenarios with DCC Gateway Connection</w:t>
      </w:r>
      <w:ins w:id="56" w:author="Author">
        <w:r>
          <w:t>’</w:t>
        </w:r>
      </w:ins>
      <w:r>
        <w:t xml:space="preserve"> and section 8.2 </w:t>
      </w:r>
      <w:ins w:id="57" w:author="Author">
        <w:r>
          <w:t>‘</w:t>
        </w:r>
      </w:ins>
      <w:r>
        <w:t>SMKI &amp; Repository Entry Process Test Scenarios without DCC Gateway Connection</w:t>
      </w:r>
      <w:ins w:id="58" w:author="Author">
        <w:r>
          <w:t>’</w:t>
        </w:r>
      </w:ins>
      <w:r>
        <w:t>.</w:t>
      </w:r>
    </w:p>
    <w:p w14:paraId="6AAF161B" w14:textId="77777777" w:rsidR="00A11332" w:rsidRDefault="00477AB3">
      <w:pPr>
        <w:pStyle w:val="Heading4"/>
        <w:numPr>
          <w:ilvl w:val="2"/>
          <w:numId w:val="162"/>
        </w:numPr>
        <w:ind w:left="1200"/>
        <w:contextualSpacing w:val="0"/>
      </w:pPr>
      <w:r>
        <w:t>Test Scenarios for Parties or RDPs with a DCC Gateway Connection</w:t>
      </w:r>
    </w:p>
    <w:tbl>
      <w:tblPr>
        <w:tblStyle w:val="CMTabletable--borders"/>
        <w:tblW w:w="9005" w:type="dxa"/>
        <w:tblInd w:w="943" w:type="dxa"/>
        <w:tblLook w:val="04A0" w:firstRow="1" w:lastRow="0" w:firstColumn="1" w:lastColumn="0" w:noHBand="0" w:noVBand="1"/>
      </w:tblPr>
      <w:tblGrid>
        <w:gridCol w:w="900"/>
        <w:gridCol w:w="4762"/>
        <w:gridCol w:w="829"/>
        <w:gridCol w:w="730"/>
        <w:gridCol w:w="443"/>
        <w:gridCol w:w="730"/>
        <w:gridCol w:w="611"/>
      </w:tblGrid>
      <w:tr w:rsidR="00A11332" w14:paraId="6A19B3A4" w14:textId="77777777">
        <w:tc>
          <w:tcPr>
            <w:tcW w:w="909" w:type="dxa"/>
            <w:shd w:val="clear" w:color="auto" w:fill="000000"/>
          </w:tcPr>
          <w:p w14:paraId="59EFFF25" w14:textId="77777777" w:rsidR="00A11332" w:rsidRDefault="00A11332">
            <w:pPr>
              <w:spacing w:before="60" w:after="60"/>
              <w:contextualSpacing w:val="0"/>
            </w:pPr>
          </w:p>
        </w:tc>
        <w:tc>
          <w:tcPr>
            <w:tcW w:w="5639" w:type="dxa"/>
            <w:shd w:val="clear" w:color="auto" w:fill="000000"/>
          </w:tcPr>
          <w:p w14:paraId="671C1983" w14:textId="77777777" w:rsidR="00A11332" w:rsidRDefault="00A11332">
            <w:pPr>
              <w:spacing w:before="60" w:after="60"/>
              <w:contextualSpacing w:val="0"/>
            </w:pPr>
          </w:p>
        </w:tc>
        <w:tc>
          <w:tcPr>
            <w:tcW w:w="1816" w:type="dxa"/>
            <w:gridSpan w:val="4"/>
            <w:shd w:val="clear" w:color="auto" w:fill="000000"/>
          </w:tcPr>
          <w:p w14:paraId="3C0BA615" w14:textId="77777777" w:rsidR="00A11332" w:rsidRDefault="00477AB3">
            <w:pPr>
              <w:spacing w:before="60" w:after="60"/>
              <w:contextualSpacing w:val="0"/>
            </w:pPr>
            <w:r>
              <w:rPr>
                <w:b/>
                <w:color w:val="FFFFFF"/>
              </w:rPr>
              <w:t>Applicant Organisation</w:t>
            </w:r>
          </w:p>
        </w:tc>
        <w:tc>
          <w:tcPr>
            <w:tcW w:w="636" w:type="dxa"/>
            <w:shd w:val="clear" w:color="auto" w:fill="000000"/>
          </w:tcPr>
          <w:p w14:paraId="25EF5842" w14:textId="77777777" w:rsidR="00A11332" w:rsidRDefault="00A11332">
            <w:pPr>
              <w:spacing w:before="60" w:after="60"/>
              <w:contextualSpacing w:val="0"/>
            </w:pPr>
          </w:p>
        </w:tc>
      </w:tr>
      <w:tr w:rsidR="00A11332" w14:paraId="21519546" w14:textId="77777777">
        <w:tc>
          <w:tcPr>
            <w:tcW w:w="909" w:type="dxa"/>
            <w:shd w:val="clear" w:color="auto" w:fill="D9D9D9"/>
          </w:tcPr>
          <w:p w14:paraId="770D8858" w14:textId="77777777" w:rsidR="00A11332" w:rsidRDefault="00477AB3">
            <w:pPr>
              <w:spacing w:before="60" w:after="60"/>
              <w:contextualSpacing w:val="0"/>
            </w:pPr>
            <w:r>
              <w:t>Test Scenario Reference</w:t>
            </w:r>
          </w:p>
        </w:tc>
        <w:tc>
          <w:tcPr>
            <w:tcW w:w="5639" w:type="dxa"/>
            <w:shd w:val="clear" w:color="auto" w:fill="D9D9D9"/>
          </w:tcPr>
          <w:p w14:paraId="5D349C24" w14:textId="77777777" w:rsidR="00A11332" w:rsidRDefault="00477AB3">
            <w:pPr>
              <w:spacing w:before="60" w:after="60"/>
              <w:contextualSpacing w:val="0"/>
            </w:pPr>
            <w:r>
              <w:t>Test Scenario Title</w:t>
            </w:r>
          </w:p>
        </w:tc>
        <w:tc>
          <w:tcPr>
            <w:tcW w:w="454" w:type="dxa"/>
            <w:shd w:val="clear" w:color="auto" w:fill="D9D9D9"/>
          </w:tcPr>
          <w:p w14:paraId="4656FACD" w14:textId="77777777" w:rsidR="00A11332" w:rsidRDefault="00477AB3">
            <w:pPr>
              <w:spacing w:before="60" w:after="60"/>
              <w:contextualSpacing w:val="0"/>
              <w:jc w:val="center"/>
            </w:pPr>
            <w:r>
              <w:t>DCC (DCC</w:t>
            </w:r>
          </w:p>
          <w:p w14:paraId="11E06FA1" w14:textId="77777777" w:rsidR="00A11332" w:rsidRDefault="00477AB3">
            <w:pPr>
              <w:spacing w:before="60" w:after="60"/>
              <w:contextualSpacing w:val="0"/>
              <w:jc w:val="center"/>
            </w:pPr>
            <w:r>
              <w:t>Service Provider)</w:t>
            </w:r>
          </w:p>
        </w:tc>
        <w:tc>
          <w:tcPr>
            <w:tcW w:w="454" w:type="dxa"/>
            <w:shd w:val="clear" w:color="auto" w:fill="D9D9D9"/>
          </w:tcPr>
          <w:p w14:paraId="6A272F34" w14:textId="77777777" w:rsidR="00A11332" w:rsidRDefault="00477AB3">
            <w:pPr>
              <w:spacing w:before="60" w:after="60"/>
              <w:contextualSpacing w:val="0"/>
            </w:pPr>
            <w:r>
              <w:t>Supplier</w:t>
            </w:r>
          </w:p>
        </w:tc>
        <w:tc>
          <w:tcPr>
            <w:tcW w:w="454" w:type="dxa"/>
            <w:shd w:val="clear" w:color="auto" w:fill="D9D9D9"/>
          </w:tcPr>
          <w:p w14:paraId="7C4AD52C" w14:textId="77777777" w:rsidR="00A11332" w:rsidRDefault="00477AB3">
            <w:pPr>
              <w:spacing w:before="60" w:after="60"/>
              <w:contextualSpacing w:val="0"/>
              <w:jc w:val="center"/>
            </w:pPr>
            <w:r>
              <w:t>RDP</w:t>
            </w:r>
          </w:p>
        </w:tc>
        <w:tc>
          <w:tcPr>
            <w:tcW w:w="454" w:type="dxa"/>
            <w:shd w:val="clear" w:color="auto" w:fill="D9D9D9"/>
          </w:tcPr>
          <w:p w14:paraId="5DE0FFC7" w14:textId="77777777" w:rsidR="00A11332" w:rsidRDefault="00477AB3">
            <w:pPr>
              <w:spacing w:before="60" w:after="60"/>
              <w:contextualSpacing w:val="0"/>
            </w:pPr>
            <w:r>
              <w:t>Non-Supplier Party</w:t>
            </w:r>
          </w:p>
        </w:tc>
        <w:tc>
          <w:tcPr>
            <w:tcW w:w="636" w:type="dxa"/>
            <w:shd w:val="clear" w:color="auto" w:fill="D9D9D9"/>
          </w:tcPr>
          <w:p w14:paraId="1BC16CCE" w14:textId="77777777" w:rsidR="00A11332" w:rsidRDefault="00477AB3">
            <w:pPr>
              <w:spacing w:before="60" w:after="60"/>
              <w:contextualSpacing w:val="0"/>
            </w:pPr>
            <w:r>
              <w:t>SMKI RAPP</w:t>
            </w:r>
          </w:p>
          <w:p w14:paraId="6677E9CF" w14:textId="77777777" w:rsidR="00A11332" w:rsidRDefault="00477AB3">
            <w:pPr>
              <w:spacing w:before="60" w:after="60"/>
              <w:contextualSpacing w:val="0"/>
            </w:pPr>
            <w:r>
              <w:t>Ref</w:t>
            </w:r>
          </w:p>
        </w:tc>
      </w:tr>
    </w:tbl>
    <w:p w14:paraId="51D8678F" w14:textId="77777777" w:rsidR="00A11332" w:rsidRDefault="00A11332">
      <w:pPr>
        <w:ind w:left="900"/>
      </w:pPr>
    </w:p>
    <w:tbl>
      <w:tblPr>
        <w:tblStyle w:val="CMTabletable--borders"/>
        <w:tblW w:w="9005" w:type="dxa"/>
        <w:tblInd w:w="943" w:type="dxa"/>
        <w:tblLook w:val="04A0" w:firstRow="1" w:lastRow="0" w:firstColumn="1" w:lastColumn="0" w:noHBand="0" w:noVBand="1"/>
        <w:tblPrChange w:id="59" w:author="Author">
          <w:tblPr>
            <w:tblStyle w:val="CMTabletable--borders"/>
            <w:tblW w:w="9005" w:type="dxa"/>
            <w:tblInd w:w="943" w:type="dxa"/>
            <w:tblLook w:val="04A0" w:firstRow="1" w:lastRow="0" w:firstColumn="1" w:lastColumn="0" w:noHBand="0" w:noVBand="1"/>
          </w:tblPr>
        </w:tblPrChange>
      </w:tblPr>
      <w:tblGrid>
        <w:gridCol w:w="943"/>
        <w:gridCol w:w="4678"/>
        <w:gridCol w:w="850"/>
        <w:gridCol w:w="709"/>
        <w:gridCol w:w="575"/>
        <w:gridCol w:w="701"/>
        <w:gridCol w:w="549"/>
        <w:tblGridChange w:id="60">
          <w:tblGrid>
            <w:gridCol w:w="772"/>
            <w:gridCol w:w="5546"/>
            <w:gridCol w:w="486"/>
            <w:gridCol w:w="528"/>
            <w:gridCol w:w="423"/>
            <w:gridCol w:w="479"/>
            <w:gridCol w:w="771"/>
          </w:tblGrid>
        </w:tblGridChange>
      </w:tblGrid>
      <w:tr w:rsidR="00A11332" w14:paraId="11EEE718" w14:textId="77777777" w:rsidTr="00633B67">
        <w:tc>
          <w:tcPr>
            <w:tcW w:w="943" w:type="dxa"/>
            <w:tcPrChange w:id="61" w:author="Author">
              <w:tcPr>
                <w:tcW w:w="771" w:type="dxa"/>
              </w:tcPr>
            </w:tcPrChange>
          </w:tcPr>
          <w:p w14:paraId="7609BD93" w14:textId="77777777" w:rsidR="00A11332" w:rsidRDefault="00477AB3">
            <w:pPr>
              <w:spacing w:before="60" w:after="60"/>
              <w:contextualSpacing w:val="0"/>
            </w:pPr>
            <w:r>
              <w:t>SMKI 02</w:t>
            </w:r>
          </w:p>
        </w:tc>
        <w:tc>
          <w:tcPr>
            <w:tcW w:w="4678" w:type="dxa"/>
            <w:tcPrChange w:id="62" w:author="Author">
              <w:tcPr>
                <w:tcW w:w="5544" w:type="dxa"/>
              </w:tcPr>
            </w:tcPrChange>
          </w:tcPr>
          <w:p w14:paraId="6EBAAE6E" w14:textId="77777777" w:rsidR="00A11332" w:rsidRDefault="00477AB3">
            <w:pPr>
              <w:spacing w:before="60" w:after="60"/>
              <w:contextualSpacing w:val="0"/>
            </w:pPr>
            <w:r>
              <w:t>Access the test SMKI Service, through the SMKI Portal interface over a DCC Gateway Connection</w:t>
            </w:r>
          </w:p>
        </w:tc>
        <w:tc>
          <w:tcPr>
            <w:tcW w:w="850" w:type="dxa"/>
            <w:tcPrChange w:id="63" w:author="Author">
              <w:tcPr>
                <w:tcW w:w="486" w:type="dxa"/>
              </w:tcPr>
            </w:tcPrChange>
          </w:tcPr>
          <w:p w14:paraId="0AC29FE2" w14:textId="77777777" w:rsidR="00A11332" w:rsidRDefault="00A11332">
            <w:pPr>
              <w:spacing w:before="60" w:after="60"/>
              <w:contextualSpacing w:val="0"/>
              <w:jc w:val="right"/>
            </w:pPr>
          </w:p>
          <w:p w14:paraId="677C668F" w14:textId="77777777" w:rsidR="00A11332" w:rsidRDefault="00477AB3">
            <w:pPr>
              <w:spacing w:before="60" w:after="60"/>
              <w:contextualSpacing w:val="0"/>
              <w:jc w:val="center"/>
            </w:pPr>
            <w:r>
              <w:t>✓</w:t>
            </w:r>
          </w:p>
        </w:tc>
        <w:tc>
          <w:tcPr>
            <w:tcW w:w="709" w:type="dxa"/>
            <w:tcPrChange w:id="64" w:author="Author">
              <w:tcPr>
                <w:tcW w:w="528" w:type="dxa"/>
              </w:tcPr>
            </w:tcPrChange>
          </w:tcPr>
          <w:p w14:paraId="2A776467" w14:textId="77777777" w:rsidR="00A11332" w:rsidRDefault="00A11332">
            <w:pPr>
              <w:spacing w:before="60" w:after="60"/>
              <w:contextualSpacing w:val="0"/>
            </w:pPr>
          </w:p>
          <w:p w14:paraId="41537ED6" w14:textId="77777777" w:rsidR="00A11332" w:rsidRDefault="00477AB3">
            <w:pPr>
              <w:spacing w:before="60" w:after="60"/>
              <w:contextualSpacing w:val="0"/>
              <w:jc w:val="center"/>
            </w:pPr>
            <w:r>
              <w:t>✓</w:t>
            </w:r>
          </w:p>
        </w:tc>
        <w:tc>
          <w:tcPr>
            <w:tcW w:w="575" w:type="dxa"/>
            <w:tcPrChange w:id="65" w:author="Author">
              <w:tcPr>
                <w:tcW w:w="423" w:type="dxa"/>
              </w:tcPr>
            </w:tcPrChange>
          </w:tcPr>
          <w:p w14:paraId="3B35B328" w14:textId="77777777" w:rsidR="00A11332" w:rsidRDefault="00477AB3">
            <w:pPr>
              <w:spacing w:before="60" w:after="60"/>
              <w:contextualSpacing w:val="0"/>
              <w:jc w:val="center"/>
            </w:pPr>
            <w:r>
              <w:br/>
            </w:r>
            <w:r>
              <w:t>✓</w:t>
            </w:r>
          </w:p>
        </w:tc>
        <w:tc>
          <w:tcPr>
            <w:tcW w:w="701" w:type="dxa"/>
            <w:tcPrChange w:id="66" w:author="Author">
              <w:tcPr>
                <w:tcW w:w="479" w:type="dxa"/>
              </w:tcPr>
            </w:tcPrChange>
          </w:tcPr>
          <w:p w14:paraId="1626D016" w14:textId="77777777" w:rsidR="00A11332" w:rsidRDefault="00477AB3">
            <w:pPr>
              <w:spacing w:before="60" w:after="60"/>
              <w:contextualSpacing w:val="0"/>
              <w:jc w:val="center"/>
            </w:pPr>
            <w:r>
              <w:br/>
            </w:r>
            <w:r>
              <w:t>✓</w:t>
            </w:r>
          </w:p>
        </w:tc>
        <w:tc>
          <w:tcPr>
            <w:tcW w:w="549" w:type="dxa"/>
            <w:tcPrChange w:id="67" w:author="Author">
              <w:tcPr>
                <w:tcW w:w="771" w:type="dxa"/>
              </w:tcPr>
            </w:tcPrChange>
          </w:tcPr>
          <w:p w14:paraId="6A09AB90" w14:textId="77777777" w:rsidR="00A11332" w:rsidRDefault="00477AB3">
            <w:pPr>
              <w:spacing w:before="60" w:after="60"/>
              <w:contextualSpacing w:val="0"/>
            </w:pPr>
            <w:r>
              <w:t>5.4.1</w:t>
            </w:r>
          </w:p>
          <w:p w14:paraId="1007AFC6" w14:textId="77777777" w:rsidR="00A11332" w:rsidRDefault="00477AB3">
            <w:pPr>
              <w:spacing w:before="60" w:after="60"/>
              <w:contextualSpacing w:val="0"/>
            </w:pPr>
            <w:r>
              <w:t>5.4.2</w:t>
            </w:r>
          </w:p>
        </w:tc>
      </w:tr>
    </w:tbl>
    <w:p w14:paraId="152444FC" w14:textId="77777777" w:rsidR="00A11332" w:rsidRDefault="00A11332">
      <w:pPr>
        <w:ind w:left="900"/>
      </w:pPr>
    </w:p>
    <w:tbl>
      <w:tblPr>
        <w:tblStyle w:val="CMTabletable--borders"/>
        <w:tblW w:w="9005" w:type="dxa"/>
        <w:tblInd w:w="943" w:type="dxa"/>
        <w:tblLook w:val="04A0" w:firstRow="1" w:lastRow="0" w:firstColumn="1" w:lastColumn="0" w:noHBand="0" w:noVBand="1"/>
        <w:tblPrChange w:id="68" w:author="Author">
          <w:tblPr>
            <w:tblStyle w:val="CMTabletable--borders"/>
            <w:tblW w:w="9005" w:type="dxa"/>
            <w:tblInd w:w="943" w:type="dxa"/>
            <w:tblLook w:val="04A0" w:firstRow="1" w:lastRow="0" w:firstColumn="1" w:lastColumn="0" w:noHBand="0" w:noVBand="1"/>
          </w:tblPr>
        </w:tblPrChange>
      </w:tblPr>
      <w:tblGrid>
        <w:gridCol w:w="943"/>
        <w:gridCol w:w="4678"/>
        <w:gridCol w:w="850"/>
        <w:gridCol w:w="709"/>
        <w:gridCol w:w="567"/>
        <w:gridCol w:w="709"/>
        <w:gridCol w:w="549"/>
        <w:tblGridChange w:id="69">
          <w:tblGrid>
            <w:gridCol w:w="820"/>
            <w:gridCol w:w="5839"/>
            <w:gridCol w:w="444"/>
            <w:gridCol w:w="403"/>
            <w:gridCol w:w="430"/>
            <w:gridCol w:w="458"/>
            <w:gridCol w:w="611"/>
          </w:tblGrid>
        </w:tblGridChange>
      </w:tblGrid>
      <w:tr w:rsidR="00A11332" w14:paraId="3E4A6602" w14:textId="77777777" w:rsidTr="00DC51B9">
        <w:tc>
          <w:tcPr>
            <w:tcW w:w="943" w:type="dxa"/>
            <w:tcPrChange w:id="70" w:author="Author">
              <w:tcPr>
                <w:tcW w:w="819" w:type="dxa"/>
              </w:tcPr>
            </w:tcPrChange>
          </w:tcPr>
          <w:p w14:paraId="2B77330B" w14:textId="13A446FA" w:rsidR="00A11332" w:rsidRDefault="00477AB3">
            <w:pPr>
              <w:spacing w:before="60" w:after="60"/>
              <w:contextualSpacing w:val="0"/>
            </w:pPr>
            <w:commentRangeStart w:id="71"/>
            <w:ins w:id="72" w:author="Author">
              <w:r>
                <w:t>S</w:t>
              </w:r>
            </w:ins>
            <w:r>
              <w:t xml:space="preserve">MKI </w:t>
            </w:r>
            <w:commentRangeEnd w:id="71"/>
            <w:r>
              <w:rPr>
                <w:rStyle w:val="CommentReference"/>
              </w:rPr>
              <w:commentReference w:id="71"/>
            </w:r>
            <w:r>
              <w:t>03</w:t>
            </w:r>
          </w:p>
        </w:tc>
        <w:tc>
          <w:tcPr>
            <w:tcW w:w="4678" w:type="dxa"/>
            <w:tcPrChange w:id="73" w:author="Author">
              <w:tcPr>
                <w:tcW w:w="5836" w:type="dxa"/>
              </w:tcPr>
            </w:tcPrChange>
          </w:tcPr>
          <w:p w14:paraId="16EDE904" w14:textId="77777777" w:rsidR="00A11332" w:rsidRDefault="00477AB3">
            <w:pPr>
              <w:spacing w:before="60" w:after="60"/>
              <w:contextualSpacing w:val="0"/>
            </w:pPr>
            <w:r>
              <w:t>Access the test SMKI Service, through the Ad Hoc Device CSR Web Service interface and the Batched Device CSR Web Service interface, over a DCC Gateway Connection</w:t>
            </w:r>
          </w:p>
        </w:tc>
        <w:tc>
          <w:tcPr>
            <w:tcW w:w="850" w:type="dxa"/>
            <w:tcPrChange w:id="74" w:author="Author">
              <w:tcPr>
                <w:tcW w:w="444" w:type="dxa"/>
              </w:tcPr>
            </w:tcPrChange>
          </w:tcPr>
          <w:p w14:paraId="401104E3" w14:textId="77777777" w:rsidR="00A11332" w:rsidRDefault="00A11332">
            <w:pPr>
              <w:spacing w:before="60" w:after="60"/>
              <w:contextualSpacing w:val="0"/>
              <w:jc w:val="right"/>
            </w:pPr>
          </w:p>
          <w:p w14:paraId="67F54869" w14:textId="77777777" w:rsidR="00A11332" w:rsidRDefault="00477AB3">
            <w:pPr>
              <w:spacing w:before="60" w:after="60"/>
              <w:contextualSpacing w:val="0"/>
              <w:jc w:val="center"/>
            </w:pPr>
            <w:r>
              <w:t>✓</w:t>
            </w:r>
          </w:p>
        </w:tc>
        <w:tc>
          <w:tcPr>
            <w:tcW w:w="709" w:type="dxa"/>
            <w:tcPrChange w:id="75" w:author="Author">
              <w:tcPr>
                <w:tcW w:w="403" w:type="dxa"/>
              </w:tcPr>
            </w:tcPrChange>
          </w:tcPr>
          <w:p w14:paraId="47E7DD14" w14:textId="77777777" w:rsidR="00A11332" w:rsidRDefault="00A11332">
            <w:pPr>
              <w:spacing w:before="60" w:after="60"/>
              <w:contextualSpacing w:val="0"/>
            </w:pPr>
          </w:p>
          <w:p w14:paraId="2519288D" w14:textId="77777777" w:rsidR="00A11332" w:rsidRDefault="00477AB3">
            <w:pPr>
              <w:spacing w:before="60" w:after="60"/>
              <w:contextualSpacing w:val="0"/>
              <w:jc w:val="center"/>
            </w:pPr>
            <w:r>
              <w:t>✓</w:t>
            </w:r>
          </w:p>
        </w:tc>
        <w:tc>
          <w:tcPr>
            <w:tcW w:w="567" w:type="dxa"/>
            <w:tcPrChange w:id="76" w:author="Author">
              <w:tcPr>
                <w:tcW w:w="430" w:type="dxa"/>
              </w:tcPr>
            </w:tcPrChange>
          </w:tcPr>
          <w:p w14:paraId="51356C5C" w14:textId="77777777" w:rsidR="00A11332" w:rsidRDefault="00A11332">
            <w:pPr>
              <w:spacing w:before="60" w:after="60"/>
              <w:contextualSpacing w:val="0"/>
            </w:pPr>
          </w:p>
        </w:tc>
        <w:tc>
          <w:tcPr>
            <w:tcW w:w="709" w:type="dxa"/>
            <w:tcPrChange w:id="77" w:author="Author">
              <w:tcPr>
                <w:tcW w:w="458" w:type="dxa"/>
              </w:tcPr>
            </w:tcPrChange>
          </w:tcPr>
          <w:p w14:paraId="098AD5AC" w14:textId="77777777" w:rsidR="00A11332" w:rsidRDefault="00A11332">
            <w:pPr>
              <w:spacing w:before="60" w:after="60"/>
              <w:contextualSpacing w:val="0"/>
              <w:jc w:val="center"/>
            </w:pPr>
          </w:p>
          <w:p w14:paraId="2E33EF91" w14:textId="77777777" w:rsidR="00A11332" w:rsidRDefault="00477AB3">
            <w:pPr>
              <w:spacing w:before="60" w:after="60"/>
              <w:contextualSpacing w:val="0"/>
              <w:jc w:val="center"/>
            </w:pPr>
            <w:r>
              <w:t>✓</w:t>
            </w:r>
            <w:r>
              <w:t>*</w:t>
            </w:r>
          </w:p>
          <w:p w14:paraId="197A5D7A" w14:textId="77777777" w:rsidR="00A11332" w:rsidRDefault="00A11332">
            <w:pPr>
              <w:spacing w:before="60" w:after="60"/>
              <w:contextualSpacing w:val="0"/>
              <w:jc w:val="center"/>
            </w:pPr>
          </w:p>
        </w:tc>
        <w:tc>
          <w:tcPr>
            <w:tcW w:w="549" w:type="dxa"/>
            <w:tcPrChange w:id="78" w:author="Author">
              <w:tcPr>
                <w:tcW w:w="611" w:type="dxa"/>
              </w:tcPr>
            </w:tcPrChange>
          </w:tcPr>
          <w:p w14:paraId="0660D5F5" w14:textId="77777777" w:rsidR="00A11332" w:rsidRDefault="00477AB3">
            <w:pPr>
              <w:spacing w:before="60" w:after="60"/>
              <w:contextualSpacing w:val="0"/>
            </w:pPr>
            <w:r>
              <w:t>5.4.3</w:t>
            </w:r>
          </w:p>
          <w:p w14:paraId="4BFCDA2A" w14:textId="77777777" w:rsidR="00A11332" w:rsidRDefault="00477AB3">
            <w:pPr>
              <w:spacing w:before="60" w:after="60"/>
              <w:contextualSpacing w:val="0"/>
            </w:pPr>
            <w:r>
              <w:t>5.4.4</w:t>
            </w:r>
          </w:p>
        </w:tc>
      </w:tr>
    </w:tbl>
    <w:p w14:paraId="47383205" w14:textId="77777777" w:rsidR="00A11332" w:rsidRDefault="00A11332">
      <w:pPr>
        <w:ind w:left="900"/>
      </w:pPr>
    </w:p>
    <w:tbl>
      <w:tblPr>
        <w:tblStyle w:val="CMTabletable--borders"/>
        <w:tblW w:w="9005" w:type="dxa"/>
        <w:tblInd w:w="943" w:type="dxa"/>
        <w:tblLook w:val="04A0" w:firstRow="1" w:lastRow="0" w:firstColumn="1" w:lastColumn="0" w:noHBand="0" w:noVBand="1"/>
        <w:tblPrChange w:id="79" w:author="Author">
          <w:tblPr>
            <w:tblStyle w:val="CMTabletable--borders"/>
            <w:tblW w:w="9005" w:type="dxa"/>
            <w:tblInd w:w="943" w:type="dxa"/>
            <w:tblLook w:val="04A0" w:firstRow="1" w:lastRow="0" w:firstColumn="1" w:lastColumn="0" w:noHBand="0" w:noVBand="1"/>
          </w:tblPr>
        </w:tblPrChange>
      </w:tblPr>
      <w:tblGrid>
        <w:gridCol w:w="911"/>
        <w:gridCol w:w="4710"/>
        <w:gridCol w:w="850"/>
        <w:gridCol w:w="709"/>
        <w:gridCol w:w="567"/>
        <w:gridCol w:w="709"/>
        <w:gridCol w:w="549"/>
        <w:tblGridChange w:id="80">
          <w:tblGrid>
            <w:gridCol w:w="911"/>
            <w:gridCol w:w="5642"/>
            <w:gridCol w:w="454"/>
            <w:gridCol w:w="454"/>
            <w:gridCol w:w="454"/>
            <w:gridCol w:w="454"/>
            <w:gridCol w:w="636"/>
          </w:tblGrid>
        </w:tblGridChange>
      </w:tblGrid>
      <w:tr w:rsidR="00A11332" w14:paraId="3DD0B1F4" w14:textId="77777777" w:rsidTr="00633B67">
        <w:tc>
          <w:tcPr>
            <w:tcW w:w="911" w:type="dxa"/>
            <w:tcPrChange w:id="81" w:author="Author">
              <w:tcPr>
                <w:tcW w:w="909" w:type="dxa"/>
              </w:tcPr>
            </w:tcPrChange>
          </w:tcPr>
          <w:p w14:paraId="51E3B4BE" w14:textId="77777777" w:rsidR="00A11332" w:rsidRDefault="00477AB3">
            <w:pPr>
              <w:spacing w:before="60" w:after="60"/>
              <w:contextualSpacing w:val="0"/>
            </w:pPr>
            <w:r>
              <w:t>SMKI 05</w:t>
            </w:r>
          </w:p>
        </w:tc>
        <w:tc>
          <w:tcPr>
            <w:tcW w:w="4710" w:type="dxa"/>
            <w:tcPrChange w:id="82" w:author="Author">
              <w:tcPr>
                <w:tcW w:w="5639" w:type="dxa"/>
              </w:tcPr>
            </w:tcPrChange>
          </w:tcPr>
          <w:p w14:paraId="2799CF71" w14:textId="77777777" w:rsidR="00A11332" w:rsidRDefault="00477AB3">
            <w:pPr>
              <w:spacing w:before="60" w:after="60"/>
              <w:contextualSpacing w:val="0"/>
            </w:pPr>
            <w:r>
              <w:t>Access the test SMKI Repository through the SMKI Repository Portal interface over a DCC Gateway Connection</w:t>
            </w:r>
          </w:p>
        </w:tc>
        <w:tc>
          <w:tcPr>
            <w:tcW w:w="850" w:type="dxa"/>
            <w:tcPrChange w:id="83" w:author="Author">
              <w:tcPr>
                <w:tcW w:w="454" w:type="dxa"/>
              </w:tcPr>
            </w:tcPrChange>
          </w:tcPr>
          <w:p w14:paraId="52B7E38A" w14:textId="77777777" w:rsidR="00A11332" w:rsidRDefault="00477AB3">
            <w:pPr>
              <w:spacing w:before="60" w:after="60"/>
              <w:contextualSpacing w:val="0"/>
              <w:jc w:val="center"/>
            </w:pPr>
            <w:r>
              <w:t>✓</w:t>
            </w:r>
          </w:p>
        </w:tc>
        <w:tc>
          <w:tcPr>
            <w:tcW w:w="709" w:type="dxa"/>
            <w:tcPrChange w:id="84" w:author="Author">
              <w:tcPr>
                <w:tcW w:w="454" w:type="dxa"/>
              </w:tcPr>
            </w:tcPrChange>
          </w:tcPr>
          <w:p w14:paraId="73A0F587" w14:textId="77777777" w:rsidR="00A11332" w:rsidRDefault="00477AB3">
            <w:pPr>
              <w:spacing w:before="60" w:after="60"/>
              <w:contextualSpacing w:val="0"/>
              <w:jc w:val="center"/>
            </w:pPr>
            <w:r>
              <w:t>✓</w:t>
            </w:r>
          </w:p>
        </w:tc>
        <w:tc>
          <w:tcPr>
            <w:tcW w:w="567" w:type="dxa"/>
            <w:tcPrChange w:id="85" w:author="Author">
              <w:tcPr>
                <w:tcW w:w="454" w:type="dxa"/>
              </w:tcPr>
            </w:tcPrChange>
          </w:tcPr>
          <w:p w14:paraId="00F8386E" w14:textId="77777777" w:rsidR="00A11332" w:rsidRDefault="00477AB3">
            <w:pPr>
              <w:spacing w:before="60" w:after="60"/>
              <w:contextualSpacing w:val="0"/>
              <w:jc w:val="center"/>
            </w:pPr>
            <w:r>
              <w:t>✓</w:t>
            </w:r>
          </w:p>
        </w:tc>
        <w:tc>
          <w:tcPr>
            <w:tcW w:w="709" w:type="dxa"/>
            <w:tcPrChange w:id="86" w:author="Author">
              <w:tcPr>
                <w:tcW w:w="454" w:type="dxa"/>
              </w:tcPr>
            </w:tcPrChange>
          </w:tcPr>
          <w:p w14:paraId="4D997527" w14:textId="77777777" w:rsidR="00A11332" w:rsidRDefault="00477AB3">
            <w:pPr>
              <w:spacing w:before="60" w:after="60"/>
              <w:contextualSpacing w:val="0"/>
              <w:jc w:val="center"/>
            </w:pPr>
            <w:r>
              <w:t>✓</w:t>
            </w:r>
          </w:p>
        </w:tc>
        <w:tc>
          <w:tcPr>
            <w:tcW w:w="549" w:type="dxa"/>
            <w:tcPrChange w:id="87" w:author="Author">
              <w:tcPr>
                <w:tcW w:w="636" w:type="dxa"/>
              </w:tcPr>
            </w:tcPrChange>
          </w:tcPr>
          <w:p w14:paraId="133044EB" w14:textId="77777777" w:rsidR="00A11332" w:rsidRDefault="00477AB3">
            <w:pPr>
              <w:spacing w:before="60" w:after="60"/>
              <w:contextualSpacing w:val="0"/>
            </w:pPr>
            <w:r>
              <w:t>5.4.5</w:t>
            </w:r>
          </w:p>
        </w:tc>
      </w:tr>
    </w:tbl>
    <w:p w14:paraId="0A47BB88" w14:textId="77777777" w:rsidR="00A11332" w:rsidRDefault="00A11332">
      <w:pPr>
        <w:ind w:left="900"/>
      </w:pPr>
    </w:p>
    <w:tbl>
      <w:tblPr>
        <w:tblStyle w:val="CMTabletable--borders"/>
        <w:tblW w:w="9005" w:type="dxa"/>
        <w:tblInd w:w="943" w:type="dxa"/>
        <w:tblLook w:val="04A0" w:firstRow="1" w:lastRow="0" w:firstColumn="1" w:lastColumn="0" w:noHBand="0" w:noVBand="1"/>
        <w:tblPrChange w:id="88" w:author="Author">
          <w:tblPr>
            <w:tblStyle w:val="CMTabletable--borders"/>
            <w:tblW w:w="9005" w:type="dxa"/>
            <w:tblInd w:w="943" w:type="dxa"/>
            <w:tblLook w:val="04A0" w:firstRow="1" w:lastRow="0" w:firstColumn="1" w:lastColumn="0" w:noHBand="0" w:noVBand="1"/>
          </w:tblPr>
        </w:tblPrChange>
      </w:tblPr>
      <w:tblGrid>
        <w:gridCol w:w="911"/>
        <w:gridCol w:w="4710"/>
        <w:gridCol w:w="850"/>
        <w:gridCol w:w="709"/>
        <w:gridCol w:w="567"/>
        <w:gridCol w:w="709"/>
        <w:gridCol w:w="549"/>
        <w:tblGridChange w:id="89">
          <w:tblGrid>
            <w:gridCol w:w="911"/>
            <w:gridCol w:w="5642"/>
            <w:gridCol w:w="454"/>
            <w:gridCol w:w="454"/>
            <w:gridCol w:w="454"/>
            <w:gridCol w:w="454"/>
            <w:gridCol w:w="636"/>
          </w:tblGrid>
        </w:tblGridChange>
      </w:tblGrid>
      <w:tr w:rsidR="00A11332" w14:paraId="70FD16A8" w14:textId="77777777" w:rsidTr="00633B67">
        <w:tc>
          <w:tcPr>
            <w:tcW w:w="911" w:type="dxa"/>
            <w:tcPrChange w:id="90" w:author="Author">
              <w:tcPr>
                <w:tcW w:w="909" w:type="dxa"/>
              </w:tcPr>
            </w:tcPrChange>
          </w:tcPr>
          <w:p w14:paraId="7CF1F45E" w14:textId="77777777" w:rsidR="00A11332" w:rsidRDefault="00477AB3">
            <w:pPr>
              <w:spacing w:before="60" w:after="60"/>
              <w:contextualSpacing w:val="0"/>
            </w:pPr>
            <w:r>
              <w:lastRenderedPageBreak/>
              <w:t>SMKI 06</w:t>
            </w:r>
          </w:p>
        </w:tc>
        <w:tc>
          <w:tcPr>
            <w:tcW w:w="4710" w:type="dxa"/>
            <w:tcPrChange w:id="91" w:author="Author">
              <w:tcPr>
                <w:tcW w:w="5639" w:type="dxa"/>
              </w:tcPr>
            </w:tcPrChange>
          </w:tcPr>
          <w:p w14:paraId="6938C18B" w14:textId="77777777" w:rsidR="00A11332" w:rsidRDefault="00477AB3">
            <w:pPr>
              <w:spacing w:before="60" w:after="60"/>
              <w:contextualSpacing w:val="0"/>
            </w:pPr>
            <w:r>
              <w:t>Access the test SMKI Repository via the SMKI Repository Web Service interface over a DCC Gateway Connection</w:t>
            </w:r>
          </w:p>
        </w:tc>
        <w:tc>
          <w:tcPr>
            <w:tcW w:w="850" w:type="dxa"/>
            <w:tcPrChange w:id="92" w:author="Author">
              <w:tcPr>
                <w:tcW w:w="454" w:type="dxa"/>
              </w:tcPr>
            </w:tcPrChange>
          </w:tcPr>
          <w:p w14:paraId="4165D407" w14:textId="77777777" w:rsidR="00A11332" w:rsidRDefault="00477AB3">
            <w:pPr>
              <w:spacing w:before="60" w:after="60"/>
              <w:contextualSpacing w:val="0"/>
              <w:jc w:val="center"/>
            </w:pPr>
            <w:r>
              <w:t>✓</w:t>
            </w:r>
          </w:p>
        </w:tc>
        <w:tc>
          <w:tcPr>
            <w:tcW w:w="709" w:type="dxa"/>
            <w:tcPrChange w:id="93" w:author="Author">
              <w:tcPr>
                <w:tcW w:w="454" w:type="dxa"/>
              </w:tcPr>
            </w:tcPrChange>
          </w:tcPr>
          <w:p w14:paraId="7A83E4E9" w14:textId="77777777" w:rsidR="00A11332" w:rsidRDefault="00477AB3">
            <w:pPr>
              <w:spacing w:before="60" w:after="60"/>
              <w:contextualSpacing w:val="0"/>
              <w:jc w:val="center"/>
            </w:pPr>
            <w:r>
              <w:t>✓</w:t>
            </w:r>
          </w:p>
        </w:tc>
        <w:tc>
          <w:tcPr>
            <w:tcW w:w="567" w:type="dxa"/>
            <w:tcPrChange w:id="94" w:author="Author">
              <w:tcPr>
                <w:tcW w:w="454" w:type="dxa"/>
              </w:tcPr>
            </w:tcPrChange>
          </w:tcPr>
          <w:p w14:paraId="30F1ACB7" w14:textId="77777777" w:rsidR="00A11332" w:rsidRDefault="00477AB3">
            <w:pPr>
              <w:spacing w:before="60" w:after="60"/>
              <w:contextualSpacing w:val="0"/>
              <w:jc w:val="center"/>
            </w:pPr>
            <w:r>
              <w:t>✓</w:t>
            </w:r>
          </w:p>
        </w:tc>
        <w:tc>
          <w:tcPr>
            <w:tcW w:w="709" w:type="dxa"/>
            <w:tcPrChange w:id="95" w:author="Author">
              <w:tcPr>
                <w:tcW w:w="454" w:type="dxa"/>
              </w:tcPr>
            </w:tcPrChange>
          </w:tcPr>
          <w:p w14:paraId="427BBBE0" w14:textId="77777777" w:rsidR="00A11332" w:rsidRDefault="00477AB3">
            <w:pPr>
              <w:spacing w:before="60" w:after="60"/>
              <w:contextualSpacing w:val="0"/>
              <w:jc w:val="center"/>
            </w:pPr>
            <w:r>
              <w:t>✓</w:t>
            </w:r>
          </w:p>
        </w:tc>
        <w:tc>
          <w:tcPr>
            <w:tcW w:w="549" w:type="dxa"/>
            <w:tcPrChange w:id="96" w:author="Author">
              <w:tcPr>
                <w:tcW w:w="636" w:type="dxa"/>
              </w:tcPr>
            </w:tcPrChange>
          </w:tcPr>
          <w:p w14:paraId="1FE36096" w14:textId="77777777" w:rsidR="00A11332" w:rsidRDefault="00477AB3">
            <w:pPr>
              <w:spacing w:before="60" w:after="60"/>
              <w:contextualSpacing w:val="0"/>
            </w:pPr>
            <w:r>
              <w:t>5.4.6</w:t>
            </w:r>
          </w:p>
        </w:tc>
      </w:tr>
    </w:tbl>
    <w:p w14:paraId="385B25C4" w14:textId="77777777" w:rsidR="00A11332" w:rsidRDefault="00A11332">
      <w:pPr>
        <w:ind w:left="900"/>
      </w:pPr>
    </w:p>
    <w:tbl>
      <w:tblPr>
        <w:tblStyle w:val="CMTabletable--borders"/>
        <w:tblW w:w="9005" w:type="dxa"/>
        <w:tblInd w:w="943" w:type="dxa"/>
        <w:tblLook w:val="04A0" w:firstRow="1" w:lastRow="0" w:firstColumn="1" w:lastColumn="0" w:noHBand="0" w:noVBand="1"/>
        <w:tblPrChange w:id="97" w:author="Author">
          <w:tblPr>
            <w:tblStyle w:val="CMTabletable--borders"/>
            <w:tblW w:w="9005" w:type="dxa"/>
            <w:tblInd w:w="943" w:type="dxa"/>
            <w:tblLook w:val="04A0" w:firstRow="1" w:lastRow="0" w:firstColumn="1" w:lastColumn="0" w:noHBand="0" w:noVBand="1"/>
          </w:tblPr>
        </w:tblPrChange>
      </w:tblPr>
      <w:tblGrid>
        <w:gridCol w:w="911"/>
        <w:gridCol w:w="4710"/>
        <w:gridCol w:w="850"/>
        <w:gridCol w:w="709"/>
        <w:gridCol w:w="567"/>
        <w:gridCol w:w="709"/>
        <w:gridCol w:w="549"/>
        <w:tblGridChange w:id="98">
          <w:tblGrid>
            <w:gridCol w:w="911"/>
            <w:gridCol w:w="5642"/>
            <w:gridCol w:w="454"/>
            <w:gridCol w:w="454"/>
            <w:gridCol w:w="454"/>
            <w:gridCol w:w="454"/>
            <w:gridCol w:w="636"/>
          </w:tblGrid>
        </w:tblGridChange>
      </w:tblGrid>
      <w:tr w:rsidR="00A11332" w14:paraId="3B5967D7" w14:textId="77777777" w:rsidTr="00633B67">
        <w:tc>
          <w:tcPr>
            <w:tcW w:w="911" w:type="dxa"/>
            <w:tcPrChange w:id="99" w:author="Author">
              <w:tcPr>
                <w:tcW w:w="909" w:type="dxa"/>
              </w:tcPr>
            </w:tcPrChange>
          </w:tcPr>
          <w:p w14:paraId="1BC49810" w14:textId="77777777" w:rsidR="00A11332" w:rsidRDefault="00477AB3">
            <w:pPr>
              <w:spacing w:before="60" w:after="60"/>
              <w:contextualSpacing w:val="0"/>
            </w:pPr>
            <w:r>
              <w:t>SMKI 07</w:t>
            </w:r>
          </w:p>
        </w:tc>
        <w:tc>
          <w:tcPr>
            <w:tcW w:w="4710" w:type="dxa"/>
            <w:tcPrChange w:id="100" w:author="Author">
              <w:tcPr>
                <w:tcW w:w="5639" w:type="dxa"/>
              </w:tcPr>
            </w:tcPrChange>
          </w:tcPr>
          <w:p w14:paraId="600A58B4" w14:textId="77777777" w:rsidR="00A11332" w:rsidRDefault="00477AB3">
            <w:pPr>
              <w:spacing w:before="60" w:after="60"/>
              <w:contextualSpacing w:val="0"/>
            </w:pPr>
            <w:r>
              <w:t>Access the test SMKI Repository through the SSH File Transfer Protocol (SFTP) interface over a DCC Gateway Connection</w:t>
            </w:r>
          </w:p>
        </w:tc>
        <w:tc>
          <w:tcPr>
            <w:tcW w:w="850" w:type="dxa"/>
            <w:tcPrChange w:id="101" w:author="Author">
              <w:tcPr>
                <w:tcW w:w="454" w:type="dxa"/>
              </w:tcPr>
            </w:tcPrChange>
          </w:tcPr>
          <w:p w14:paraId="07F9E8C1" w14:textId="77777777" w:rsidR="00A11332" w:rsidRDefault="00477AB3">
            <w:pPr>
              <w:spacing w:before="60" w:after="60"/>
              <w:contextualSpacing w:val="0"/>
              <w:jc w:val="center"/>
            </w:pPr>
            <w:r>
              <w:t>✓</w:t>
            </w:r>
          </w:p>
        </w:tc>
        <w:tc>
          <w:tcPr>
            <w:tcW w:w="709" w:type="dxa"/>
            <w:tcPrChange w:id="102" w:author="Author">
              <w:tcPr>
                <w:tcW w:w="454" w:type="dxa"/>
              </w:tcPr>
            </w:tcPrChange>
          </w:tcPr>
          <w:p w14:paraId="1962F527" w14:textId="77777777" w:rsidR="00A11332" w:rsidRDefault="00477AB3">
            <w:pPr>
              <w:spacing w:before="60" w:after="60"/>
              <w:contextualSpacing w:val="0"/>
              <w:jc w:val="center"/>
            </w:pPr>
            <w:r>
              <w:t>✓</w:t>
            </w:r>
          </w:p>
        </w:tc>
        <w:tc>
          <w:tcPr>
            <w:tcW w:w="567" w:type="dxa"/>
            <w:tcPrChange w:id="103" w:author="Author">
              <w:tcPr>
                <w:tcW w:w="454" w:type="dxa"/>
              </w:tcPr>
            </w:tcPrChange>
          </w:tcPr>
          <w:p w14:paraId="0463A620" w14:textId="77777777" w:rsidR="00A11332" w:rsidRDefault="00477AB3">
            <w:pPr>
              <w:spacing w:before="60" w:after="60"/>
              <w:contextualSpacing w:val="0"/>
              <w:jc w:val="center"/>
            </w:pPr>
            <w:r>
              <w:t>✓</w:t>
            </w:r>
          </w:p>
        </w:tc>
        <w:tc>
          <w:tcPr>
            <w:tcW w:w="709" w:type="dxa"/>
            <w:tcPrChange w:id="104" w:author="Author">
              <w:tcPr>
                <w:tcW w:w="454" w:type="dxa"/>
              </w:tcPr>
            </w:tcPrChange>
          </w:tcPr>
          <w:p w14:paraId="7DE8BBA4" w14:textId="77777777" w:rsidR="00A11332" w:rsidRDefault="00477AB3">
            <w:pPr>
              <w:spacing w:before="60" w:after="60"/>
              <w:contextualSpacing w:val="0"/>
              <w:jc w:val="center"/>
            </w:pPr>
            <w:r>
              <w:t>✓</w:t>
            </w:r>
          </w:p>
        </w:tc>
        <w:tc>
          <w:tcPr>
            <w:tcW w:w="549" w:type="dxa"/>
            <w:tcPrChange w:id="105" w:author="Author">
              <w:tcPr>
                <w:tcW w:w="636" w:type="dxa"/>
              </w:tcPr>
            </w:tcPrChange>
          </w:tcPr>
          <w:p w14:paraId="64736E40" w14:textId="77777777" w:rsidR="00A11332" w:rsidRDefault="00477AB3">
            <w:pPr>
              <w:spacing w:before="60" w:after="60"/>
              <w:contextualSpacing w:val="0"/>
            </w:pPr>
            <w:r>
              <w:t>5.4.7</w:t>
            </w:r>
          </w:p>
        </w:tc>
      </w:tr>
    </w:tbl>
    <w:p w14:paraId="6FF16DBB" w14:textId="77777777" w:rsidR="00A11332" w:rsidRDefault="00A11332">
      <w:pPr>
        <w:ind w:left="900"/>
      </w:pPr>
    </w:p>
    <w:tbl>
      <w:tblPr>
        <w:tblStyle w:val="CMTabletable--borders"/>
        <w:tblW w:w="9005" w:type="dxa"/>
        <w:tblInd w:w="943" w:type="dxa"/>
        <w:tblLook w:val="04A0" w:firstRow="1" w:lastRow="0" w:firstColumn="1" w:lastColumn="0" w:noHBand="0" w:noVBand="1"/>
        <w:tblPrChange w:id="106" w:author="Author">
          <w:tblPr>
            <w:tblStyle w:val="CMTabletable--borders"/>
            <w:tblW w:w="9005" w:type="dxa"/>
            <w:tblInd w:w="943" w:type="dxa"/>
            <w:tblLook w:val="04A0" w:firstRow="1" w:lastRow="0" w:firstColumn="1" w:lastColumn="0" w:noHBand="0" w:noVBand="1"/>
          </w:tblPr>
        </w:tblPrChange>
      </w:tblPr>
      <w:tblGrid>
        <w:gridCol w:w="911"/>
        <w:gridCol w:w="4710"/>
        <w:gridCol w:w="850"/>
        <w:gridCol w:w="709"/>
        <w:gridCol w:w="567"/>
        <w:gridCol w:w="709"/>
        <w:gridCol w:w="549"/>
        <w:tblGridChange w:id="107">
          <w:tblGrid>
            <w:gridCol w:w="911"/>
            <w:gridCol w:w="5642"/>
            <w:gridCol w:w="454"/>
            <w:gridCol w:w="454"/>
            <w:gridCol w:w="454"/>
            <w:gridCol w:w="454"/>
            <w:gridCol w:w="636"/>
          </w:tblGrid>
        </w:tblGridChange>
      </w:tblGrid>
      <w:tr w:rsidR="00A11332" w14:paraId="7DE30FF6" w14:textId="77777777" w:rsidTr="00633B67">
        <w:tc>
          <w:tcPr>
            <w:tcW w:w="911" w:type="dxa"/>
            <w:tcPrChange w:id="108" w:author="Author">
              <w:tcPr>
                <w:tcW w:w="909" w:type="dxa"/>
              </w:tcPr>
            </w:tcPrChange>
          </w:tcPr>
          <w:p w14:paraId="1C0B9BD7" w14:textId="77777777" w:rsidR="00A11332" w:rsidRDefault="00477AB3">
            <w:pPr>
              <w:spacing w:before="60" w:after="60"/>
              <w:contextualSpacing w:val="0"/>
            </w:pPr>
            <w:r>
              <w:t>SMKI 22</w:t>
            </w:r>
          </w:p>
        </w:tc>
        <w:tc>
          <w:tcPr>
            <w:tcW w:w="4710" w:type="dxa"/>
            <w:tcPrChange w:id="109" w:author="Author">
              <w:tcPr>
                <w:tcW w:w="5639" w:type="dxa"/>
              </w:tcPr>
            </w:tcPrChange>
          </w:tcPr>
          <w:p w14:paraId="04665928" w14:textId="634BCA04" w:rsidR="00A11332" w:rsidRDefault="00477AB3">
            <w:pPr>
              <w:spacing w:before="60" w:after="60"/>
              <w:contextualSpacing w:val="0"/>
            </w:pPr>
            <w:commentRangeStart w:id="110"/>
            <w:r>
              <w:t xml:space="preserve">Submit Organisation Certificate Signing Requests and receive </w:t>
            </w:r>
            <w:ins w:id="111" w:author="Author">
              <w:r w:rsidR="00E7798C">
                <w:t xml:space="preserve">the resulting </w:t>
              </w:r>
            </w:ins>
            <w:r>
              <w:t xml:space="preserve">Organisation </w:t>
            </w:r>
            <w:commentRangeEnd w:id="110"/>
            <w:r w:rsidR="00E7798C">
              <w:rPr>
                <w:rStyle w:val="CommentReference"/>
              </w:rPr>
              <w:commentReference w:id="110"/>
            </w:r>
            <w:r>
              <w:t>Certificates, through the SMKI Portal interface over a DCC Gateway Connection</w:t>
            </w:r>
          </w:p>
        </w:tc>
        <w:tc>
          <w:tcPr>
            <w:tcW w:w="850" w:type="dxa"/>
            <w:tcPrChange w:id="112" w:author="Author">
              <w:tcPr>
                <w:tcW w:w="454" w:type="dxa"/>
              </w:tcPr>
            </w:tcPrChange>
          </w:tcPr>
          <w:p w14:paraId="65770309" w14:textId="77777777" w:rsidR="00A11332" w:rsidRDefault="00477AB3">
            <w:pPr>
              <w:spacing w:before="60" w:after="60"/>
              <w:contextualSpacing w:val="0"/>
              <w:jc w:val="center"/>
            </w:pPr>
            <w:r>
              <w:t>✓</w:t>
            </w:r>
          </w:p>
        </w:tc>
        <w:tc>
          <w:tcPr>
            <w:tcW w:w="709" w:type="dxa"/>
            <w:tcPrChange w:id="113" w:author="Author">
              <w:tcPr>
                <w:tcW w:w="454" w:type="dxa"/>
              </w:tcPr>
            </w:tcPrChange>
          </w:tcPr>
          <w:p w14:paraId="21BC5041" w14:textId="77777777" w:rsidR="00A11332" w:rsidRDefault="00477AB3">
            <w:pPr>
              <w:spacing w:before="60" w:after="60"/>
              <w:contextualSpacing w:val="0"/>
              <w:jc w:val="center"/>
            </w:pPr>
            <w:r>
              <w:t>✓</w:t>
            </w:r>
          </w:p>
        </w:tc>
        <w:tc>
          <w:tcPr>
            <w:tcW w:w="567" w:type="dxa"/>
            <w:tcPrChange w:id="114" w:author="Author">
              <w:tcPr>
                <w:tcW w:w="454" w:type="dxa"/>
              </w:tcPr>
            </w:tcPrChange>
          </w:tcPr>
          <w:p w14:paraId="505F9B3D" w14:textId="77777777" w:rsidR="00A11332" w:rsidRDefault="00477AB3">
            <w:pPr>
              <w:spacing w:before="60" w:after="60"/>
              <w:contextualSpacing w:val="0"/>
              <w:jc w:val="center"/>
            </w:pPr>
            <w:r>
              <w:t>✓</w:t>
            </w:r>
          </w:p>
        </w:tc>
        <w:tc>
          <w:tcPr>
            <w:tcW w:w="709" w:type="dxa"/>
            <w:tcPrChange w:id="115" w:author="Author">
              <w:tcPr>
                <w:tcW w:w="454" w:type="dxa"/>
              </w:tcPr>
            </w:tcPrChange>
          </w:tcPr>
          <w:p w14:paraId="7ED353E4" w14:textId="77777777" w:rsidR="00A11332" w:rsidRDefault="00477AB3">
            <w:pPr>
              <w:spacing w:before="60" w:after="60"/>
              <w:contextualSpacing w:val="0"/>
              <w:jc w:val="center"/>
            </w:pPr>
            <w:r>
              <w:t>✓</w:t>
            </w:r>
          </w:p>
        </w:tc>
        <w:tc>
          <w:tcPr>
            <w:tcW w:w="549" w:type="dxa"/>
            <w:tcPrChange w:id="116" w:author="Author">
              <w:tcPr>
                <w:tcW w:w="636" w:type="dxa"/>
              </w:tcPr>
            </w:tcPrChange>
          </w:tcPr>
          <w:p w14:paraId="0C463EC7" w14:textId="77777777" w:rsidR="00A11332" w:rsidRDefault="00477AB3">
            <w:pPr>
              <w:spacing w:before="60" w:after="60"/>
              <w:contextualSpacing w:val="0"/>
            </w:pPr>
            <w:r>
              <w:t>5.4.1</w:t>
            </w:r>
          </w:p>
        </w:tc>
      </w:tr>
    </w:tbl>
    <w:p w14:paraId="0AE84F00" w14:textId="77777777" w:rsidR="00A11332" w:rsidRDefault="00A11332">
      <w:pPr>
        <w:ind w:left="900"/>
      </w:pPr>
    </w:p>
    <w:tbl>
      <w:tblPr>
        <w:tblStyle w:val="CMTabletable--borders"/>
        <w:tblW w:w="9005" w:type="dxa"/>
        <w:tblInd w:w="943" w:type="dxa"/>
        <w:tblLook w:val="04A0" w:firstRow="1" w:lastRow="0" w:firstColumn="1" w:lastColumn="0" w:noHBand="0" w:noVBand="1"/>
        <w:tblPrChange w:id="117" w:author="Author">
          <w:tblPr>
            <w:tblStyle w:val="CMTabletable--borders"/>
            <w:tblW w:w="9005" w:type="dxa"/>
            <w:tblInd w:w="943" w:type="dxa"/>
            <w:tblLook w:val="04A0" w:firstRow="1" w:lastRow="0" w:firstColumn="1" w:lastColumn="0" w:noHBand="0" w:noVBand="1"/>
          </w:tblPr>
        </w:tblPrChange>
      </w:tblPr>
      <w:tblGrid>
        <w:gridCol w:w="911"/>
        <w:gridCol w:w="4710"/>
        <w:gridCol w:w="850"/>
        <w:gridCol w:w="709"/>
        <w:gridCol w:w="567"/>
        <w:gridCol w:w="709"/>
        <w:gridCol w:w="549"/>
        <w:tblGridChange w:id="118">
          <w:tblGrid>
            <w:gridCol w:w="911"/>
            <w:gridCol w:w="5642"/>
            <w:gridCol w:w="454"/>
            <w:gridCol w:w="454"/>
            <w:gridCol w:w="454"/>
            <w:gridCol w:w="454"/>
            <w:gridCol w:w="636"/>
          </w:tblGrid>
        </w:tblGridChange>
      </w:tblGrid>
      <w:tr w:rsidR="00A11332" w14:paraId="15632057" w14:textId="77777777" w:rsidTr="00633B67">
        <w:tc>
          <w:tcPr>
            <w:tcW w:w="911" w:type="dxa"/>
            <w:tcPrChange w:id="119" w:author="Author">
              <w:tcPr>
                <w:tcW w:w="909" w:type="dxa"/>
              </w:tcPr>
            </w:tcPrChange>
          </w:tcPr>
          <w:p w14:paraId="0D2B6594" w14:textId="77777777" w:rsidR="00A11332" w:rsidRDefault="00477AB3">
            <w:pPr>
              <w:spacing w:before="60" w:after="60"/>
              <w:contextualSpacing w:val="0"/>
            </w:pPr>
            <w:r>
              <w:t>SMKI 23</w:t>
            </w:r>
          </w:p>
        </w:tc>
        <w:tc>
          <w:tcPr>
            <w:tcW w:w="4710" w:type="dxa"/>
            <w:tcPrChange w:id="120" w:author="Author">
              <w:tcPr>
                <w:tcW w:w="5639" w:type="dxa"/>
              </w:tcPr>
            </w:tcPrChange>
          </w:tcPr>
          <w:p w14:paraId="54E4A98B" w14:textId="6D91ECE4" w:rsidR="00A11332" w:rsidRDefault="00477AB3">
            <w:pPr>
              <w:spacing w:before="60" w:after="60"/>
              <w:contextualSpacing w:val="0"/>
            </w:pPr>
            <w:commentRangeStart w:id="121"/>
            <w:r>
              <w:t xml:space="preserve">Submit a Device Certificate Signing Request and receive </w:t>
            </w:r>
            <w:ins w:id="122" w:author="Author">
              <w:r w:rsidR="00E7798C">
                <w:t>the resulting</w:t>
              </w:r>
            </w:ins>
            <w:del w:id="123" w:author="Author">
              <w:r w:rsidDel="00E7798C">
                <w:delText>a</w:delText>
              </w:r>
            </w:del>
            <w:r>
              <w:t xml:space="preserve"> Device Certificate through the SMKI Portal interface over a DCC Gateway Connection</w:t>
            </w:r>
            <w:commentRangeEnd w:id="121"/>
            <w:r w:rsidR="00E7798C">
              <w:rPr>
                <w:rStyle w:val="CommentReference"/>
              </w:rPr>
              <w:commentReference w:id="121"/>
            </w:r>
          </w:p>
        </w:tc>
        <w:tc>
          <w:tcPr>
            <w:tcW w:w="850" w:type="dxa"/>
            <w:tcPrChange w:id="124" w:author="Author">
              <w:tcPr>
                <w:tcW w:w="454" w:type="dxa"/>
              </w:tcPr>
            </w:tcPrChange>
          </w:tcPr>
          <w:p w14:paraId="63491DF9" w14:textId="77777777" w:rsidR="00A11332" w:rsidRDefault="00477AB3">
            <w:pPr>
              <w:spacing w:before="60" w:after="60"/>
              <w:contextualSpacing w:val="0"/>
              <w:jc w:val="center"/>
            </w:pPr>
            <w:r>
              <w:t>✓</w:t>
            </w:r>
          </w:p>
        </w:tc>
        <w:tc>
          <w:tcPr>
            <w:tcW w:w="709" w:type="dxa"/>
            <w:tcPrChange w:id="125" w:author="Author">
              <w:tcPr>
                <w:tcW w:w="454" w:type="dxa"/>
              </w:tcPr>
            </w:tcPrChange>
          </w:tcPr>
          <w:p w14:paraId="070FC98E" w14:textId="77777777" w:rsidR="00A11332" w:rsidRDefault="00477AB3">
            <w:pPr>
              <w:spacing w:before="60" w:after="60"/>
              <w:contextualSpacing w:val="0"/>
              <w:jc w:val="center"/>
            </w:pPr>
            <w:r>
              <w:t>✓</w:t>
            </w:r>
          </w:p>
        </w:tc>
        <w:tc>
          <w:tcPr>
            <w:tcW w:w="567" w:type="dxa"/>
            <w:tcPrChange w:id="126" w:author="Author">
              <w:tcPr>
                <w:tcW w:w="454" w:type="dxa"/>
              </w:tcPr>
            </w:tcPrChange>
          </w:tcPr>
          <w:p w14:paraId="03B3F5E0" w14:textId="77777777" w:rsidR="00A11332" w:rsidRDefault="00A11332">
            <w:pPr>
              <w:spacing w:before="60" w:after="60"/>
              <w:contextualSpacing w:val="0"/>
            </w:pPr>
          </w:p>
        </w:tc>
        <w:tc>
          <w:tcPr>
            <w:tcW w:w="709" w:type="dxa"/>
            <w:tcPrChange w:id="127" w:author="Author">
              <w:tcPr>
                <w:tcW w:w="454" w:type="dxa"/>
              </w:tcPr>
            </w:tcPrChange>
          </w:tcPr>
          <w:p w14:paraId="29EC4913" w14:textId="77777777" w:rsidR="00A11332" w:rsidRDefault="00477AB3">
            <w:pPr>
              <w:spacing w:before="60" w:after="60"/>
              <w:contextualSpacing w:val="0"/>
              <w:jc w:val="center"/>
            </w:pPr>
            <w:r>
              <w:t>✓</w:t>
            </w:r>
            <w:r>
              <w:t>*</w:t>
            </w:r>
          </w:p>
        </w:tc>
        <w:tc>
          <w:tcPr>
            <w:tcW w:w="549" w:type="dxa"/>
            <w:tcPrChange w:id="128" w:author="Author">
              <w:tcPr>
                <w:tcW w:w="636" w:type="dxa"/>
              </w:tcPr>
            </w:tcPrChange>
          </w:tcPr>
          <w:p w14:paraId="68BC284E" w14:textId="77777777" w:rsidR="00A11332" w:rsidRDefault="00477AB3">
            <w:pPr>
              <w:spacing w:before="60" w:after="60"/>
              <w:contextualSpacing w:val="0"/>
            </w:pPr>
            <w:r>
              <w:t>5.4.2</w:t>
            </w:r>
          </w:p>
        </w:tc>
      </w:tr>
    </w:tbl>
    <w:p w14:paraId="16DC6194" w14:textId="77777777" w:rsidR="00A11332" w:rsidRDefault="00A11332">
      <w:pPr>
        <w:ind w:left="900"/>
      </w:pPr>
    </w:p>
    <w:tbl>
      <w:tblPr>
        <w:tblStyle w:val="CMTabletable--borders"/>
        <w:tblW w:w="9005" w:type="dxa"/>
        <w:tblInd w:w="943" w:type="dxa"/>
        <w:tblLook w:val="04A0" w:firstRow="1" w:lastRow="0" w:firstColumn="1" w:lastColumn="0" w:noHBand="0" w:noVBand="1"/>
        <w:tblPrChange w:id="129" w:author="Author">
          <w:tblPr>
            <w:tblStyle w:val="CMTabletable--borders"/>
            <w:tblW w:w="9005" w:type="dxa"/>
            <w:tblInd w:w="943" w:type="dxa"/>
            <w:tblLook w:val="04A0" w:firstRow="1" w:lastRow="0" w:firstColumn="1" w:lastColumn="0" w:noHBand="0" w:noVBand="1"/>
          </w:tblPr>
        </w:tblPrChange>
      </w:tblPr>
      <w:tblGrid>
        <w:gridCol w:w="911"/>
        <w:gridCol w:w="4710"/>
        <w:gridCol w:w="850"/>
        <w:gridCol w:w="709"/>
        <w:gridCol w:w="567"/>
        <w:gridCol w:w="709"/>
        <w:gridCol w:w="549"/>
        <w:tblGridChange w:id="130">
          <w:tblGrid>
            <w:gridCol w:w="911"/>
            <w:gridCol w:w="5642"/>
            <w:gridCol w:w="454"/>
            <w:gridCol w:w="454"/>
            <w:gridCol w:w="454"/>
            <w:gridCol w:w="454"/>
            <w:gridCol w:w="636"/>
          </w:tblGrid>
        </w:tblGridChange>
      </w:tblGrid>
      <w:tr w:rsidR="00A11332" w14:paraId="5D8FF272" w14:textId="77777777" w:rsidTr="00633B67">
        <w:tc>
          <w:tcPr>
            <w:tcW w:w="911" w:type="dxa"/>
            <w:tcPrChange w:id="131" w:author="Author">
              <w:tcPr>
                <w:tcW w:w="909" w:type="dxa"/>
              </w:tcPr>
            </w:tcPrChange>
          </w:tcPr>
          <w:p w14:paraId="1F98388B" w14:textId="77777777" w:rsidR="00A11332" w:rsidRDefault="00477AB3">
            <w:pPr>
              <w:spacing w:before="60" w:after="60"/>
              <w:contextualSpacing w:val="0"/>
            </w:pPr>
            <w:r>
              <w:t>SMKI 24</w:t>
            </w:r>
          </w:p>
        </w:tc>
        <w:tc>
          <w:tcPr>
            <w:tcW w:w="4710" w:type="dxa"/>
            <w:tcPrChange w:id="132" w:author="Author">
              <w:tcPr>
                <w:tcW w:w="5639" w:type="dxa"/>
              </w:tcPr>
            </w:tcPrChange>
          </w:tcPr>
          <w:p w14:paraId="2DBDF4CE" w14:textId="3356D7C9" w:rsidR="00A11332" w:rsidRDefault="00477AB3">
            <w:pPr>
              <w:spacing w:before="60" w:after="60"/>
              <w:contextualSpacing w:val="0"/>
            </w:pPr>
            <w:r>
              <w:t xml:space="preserve">Submit </w:t>
            </w:r>
            <w:ins w:id="133" w:author="Author">
              <w:r w:rsidR="00E7798C">
                <w:t xml:space="preserve">a </w:t>
              </w:r>
            </w:ins>
            <w:r>
              <w:t xml:space="preserve">Batched </w:t>
            </w:r>
            <w:del w:id="134" w:author="Author">
              <w:r w:rsidDel="00E7798C">
                <w:delText xml:space="preserve">Device </w:delText>
              </w:r>
            </w:del>
            <w:r>
              <w:t>Certificate Signing Request and receive Device Certificates through the SMKI Portal interface over a DCC Gateway Connection</w:t>
            </w:r>
          </w:p>
        </w:tc>
        <w:tc>
          <w:tcPr>
            <w:tcW w:w="850" w:type="dxa"/>
            <w:tcPrChange w:id="135" w:author="Author">
              <w:tcPr>
                <w:tcW w:w="454" w:type="dxa"/>
              </w:tcPr>
            </w:tcPrChange>
          </w:tcPr>
          <w:p w14:paraId="6B65412D" w14:textId="77777777" w:rsidR="00A11332" w:rsidRDefault="00477AB3">
            <w:pPr>
              <w:spacing w:before="60" w:after="60"/>
              <w:contextualSpacing w:val="0"/>
              <w:jc w:val="center"/>
            </w:pPr>
            <w:r>
              <w:t>✓</w:t>
            </w:r>
          </w:p>
        </w:tc>
        <w:tc>
          <w:tcPr>
            <w:tcW w:w="709" w:type="dxa"/>
            <w:tcPrChange w:id="136" w:author="Author">
              <w:tcPr>
                <w:tcW w:w="454" w:type="dxa"/>
              </w:tcPr>
            </w:tcPrChange>
          </w:tcPr>
          <w:p w14:paraId="268239FC" w14:textId="77777777" w:rsidR="00A11332" w:rsidRDefault="00477AB3">
            <w:pPr>
              <w:spacing w:before="60" w:after="60"/>
              <w:contextualSpacing w:val="0"/>
              <w:jc w:val="center"/>
            </w:pPr>
            <w:r>
              <w:t>✓</w:t>
            </w:r>
          </w:p>
        </w:tc>
        <w:tc>
          <w:tcPr>
            <w:tcW w:w="567" w:type="dxa"/>
            <w:tcPrChange w:id="137" w:author="Author">
              <w:tcPr>
                <w:tcW w:w="454" w:type="dxa"/>
              </w:tcPr>
            </w:tcPrChange>
          </w:tcPr>
          <w:p w14:paraId="6CF73BE8" w14:textId="77777777" w:rsidR="00A11332" w:rsidRDefault="00A11332">
            <w:pPr>
              <w:spacing w:before="60" w:after="60"/>
              <w:contextualSpacing w:val="0"/>
            </w:pPr>
          </w:p>
        </w:tc>
        <w:tc>
          <w:tcPr>
            <w:tcW w:w="709" w:type="dxa"/>
            <w:tcPrChange w:id="138" w:author="Author">
              <w:tcPr>
                <w:tcW w:w="454" w:type="dxa"/>
              </w:tcPr>
            </w:tcPrChange>
          </w:tcPr>
          <w:p w14:paraId="63C2186F" w14:textId="77777777" w:rsidR="00A11332" w:rsidRDefault="00477AB3">
            <w:pPr>
              <w:spacing w:before="60" w:after="60"/>
              <w:contextualSpacing w:val="0"/>
              <w:jc w:val="center"/>
            </w:pPr>
            <w:r>
              <w:t>✓</w:t>
            </w:r>
            <w:r>
              <w:t>*</w:t>
            </w:r>
          </w:p>
        </w:tc>
        <w:tc>
          <w:tcPr>
            <w:tcW w:w="549" w:type="dxa"/>
            <w:tcPrChange w:id="139" w:author="Author">
              <w:tcPr>
                <w:tcW w:w="636" w:type="dxa"/>
              </w:tcPr>
            </w:tcPrChange>
          </w:tcPr>
          <w:p w14:paraId="28303C8F" w14:textId="77777777" w:rsidR="00A11332" w:rsidRDefault="00477AB3">
            <w:pPr>
              <w:spacing w:before="60" w:after="60"/>
              <w:contextualSpacing w:val="0"/>
            </w:pPr>
            <w:r>
              <w:t>5.4.2</w:t>
            </w:r>
          </w:p>
        </w:tc>
      </w:tr>
    </w:tbl>
    <w:p w14:paraId="7654D79A" w14:textId="77777777" w:rsidR="00A11332" w:rsidRDefault="00A11332">
      <w:pPr>
        <w:ind w:left="900"/>
      </w:pPr>
    </w:p>
    <w:tbl>
      <w:tblPr>
        <w:tblStyle w:val="CMTabletable--borders"/>
        <w:tblW w:w="9005" w:type="dxa"/>
        <w:tblInd w:w="943" w:type="dxa"/>
        <w:tblLook w:val="04A0" w:firstRow="1" w:lastRow="0" w:firstColumn="1" w:lastColumn="0" w:noHBand="0" w:noVBand="1"/>
        <w:tblPrChange w:id="140" w:author="Author">
          <w:tblPr>
            <w:tblStyle w:val="CMTabletable--borders"/>
            <w:tblW w:w="9005" w:type="dxa"/>
            <w:tblInd w:w="943" w:type="dxa"/>
            <w:tblLook w:val="04A0" w:firstRow="1" w:lastRow="0" w:firstColumn="1" w:lastColumn="0" w:noHBand="0" w:noVBand="1"/>
          </w:tblPr>
        </w:tblPrChange>
      </w:tblPr>
      <w:tblGrid>
        <w:gridCol w:w="911"/>
        <w:gridCol w:w="4710"/>
        <w:gridCol w:w="850"/>
        <w:gridCol w:w="709"/>
        <w:gridCol w:w="567"/>
        <w:gridCol w:w="709"/>
        <w:gridCol w:w="549"/>
        <w:tblGridChange w:id="141">
          <w:tblGrid>
            <w:gridCol w:w="911"/>
            <w:gridCol w:w="5642"/>
            <w:gridCol w:w="454"/>
            <w:gridCol w:w="454"/>
            <w:gridCol w:w="454"/>
            <w:gridCol w:w="454"/>
            <w:gridCol w:w="636"/>
          </w:tblGrid>
        </w:tblGridChange>
      </w:tblGrid>
      <w:tr w:rsidR="00A11332" w14:paraId="3F537EC0" w14:textId="77777777" w:rsidTr="00633B67">
        <w:tc>
          <w:tcPr>
            <w:tcW w:w="911" w:type="dxa"/>
            <w:tcPrChange w:id="142" w:author="Author">
              <w:tcPr>
                <w:tcW w:w="909" w:type="dxa"/>
              </w:tcPr>
            </w:tcPrChange>
          </w:tcPr>
          <w:p w14:paraId="2FE02722" w14:textId="77777777" w:rsidR="00A11332" w:rsidRDefault="00477AB3">
            <w:pPr>
              <w:spacing w:before="60" w:after="60"/>
              <w:contextualSpacing w:val="0"/>
            </w:pPr>
            <w:r>
              <w:t>SMKI 25</w:t>
            </w:r>
          </w:p>
        </w:tc>
        <w:tc>
          <w:tcPr>
            <w:tcW w:w="4710" w:type="dxa"/>
            <w:tcPrChange w:id="143" w:author="Author">
              <w:tcPr>
                <w:tcW w:w="5639" w:type="dxa"/>
              </w:tcPr>
            </w:tcPrChange>
          </w:tcPr>
          <w:p w14:paraId="454A0450" w14:textId="6FDA8DD0" w:rsidR="00A11332" w:rsidRDefault="00477AB3">
            <w:pPr>
              <w:spacing w:before="60" w:after="60"/>
              <w:contextualSpacing w:val="0"/>
            </w:pPr>
            <w:r>
              <w:t xml:space="preserve">Submit a Device Certificate Signing Request and receive </w:t>
            </w:r>
            <w:ins w:id="144" w:author="Author">
              <w:r w:rsidR="00E7798C">
                <w:t xml:space="preserve">the resulting </w:t>
              </w:r>
            </w:ins>
            <w:r>
              <w:t xml:space="preserve">Device Certificate through the Ad Hoc Device </w:t>
            </w:r>
            <w:ins w:id="145" w:author="Author">
              <w:r w:rsidR="00E7798C">
                <w:t xml:space="preserve">CSR </w:t>
              </w:r>
            </w:ins>
            <w:r>
              <w:t>Web Service interface over a DCC Gateway Connection</w:t>
            </w:r>
          </w:p>
        </w:tc>
        <w:tc>
          <w:tcPr>
            <w:tcW w:w="850" w:type="dxa"/>
            <w:tcPrChange w:id="146" w:author="Author">
              <w:tcPr>
                <w:tcW w:w="454" w:type="dxa"/>
              </w:tcPr>
            </w:tcPrChange>
          </w:tcPr>
          <w:p w14:paraId="43945D69" w14:textId="77777777" w:rsidR="00A11332" w:rsidRDefault="00477AB3">
            <w:pPr>
              <w:spacing w:before="60" w:after="60"/>
              <w:contextualSpacing w:val="0"/>
              <w:jc w:val="center"/>
            </w:pPr>
            <w:r>
              <w:t>✓</w:t>
            </w:r>
          </w:p>
        </w:tc>
        <w:tc>
          <w:tcPr>
            <w:tcW w:w="709" w:type="dxa"/>
            <w:tcPrChange w:id="147" w:author="Author">
              <w:tcPr>
                <w:tcW w:w="454" w:type="dxa"/>
              </w:tcPr>
            </w:tcPrChange>
          </w:tcPr>
          <w:p w14:paraId="2DD051A6" w14:textId="77777777" w:rsidR="00A11332" w:rsidRDefault="00477AB3">
            <w:pPr>
              <w:spacing w:before="60" w:after="60"/>
              <w:contextualSpacing w:val="0"/>
              <w:jc w:val="center"/>
            </w:pPr>
            <w:r>
              <w:t>✓</w:t>
            </w:r>
          </w:p>
        </w:tc>
        <w:tc>
          <w:tcPr>
            <w:tcW w:w="567" w:type="dxa"/>
            <w:tcPrChange w:id="148" w:author="Author">
              <w:tcPr>
                <w:tcW w:w="454" w:type="dxa"/>
              </w:tcPr>
            </w:tcPrChange>
          </w:tcPr>
          <w:p w14:paraId="2BD9123E" w14:textId="77777777" w:rsidR="00A11332" w:rsidRDefault="00A11332">
            <w:pPr>
              <w:spacing w:before="60" w:after="60"/>
              <w:contextualSpacing w:val="0"/>
            </w:pPr>
          </w:p>
        </w:tc>
        <w:tc>
          <w:tcPr>
            <w:tcW w:w="709" w:type="dxa"/>
            <w:tcPrChange w:id="149" w:author="Author">
              <w:tcPr>
                <w:tcW w:w="454" w:type="dxa"/>
              </w:tcPr>
            </w:tcPrChange>
          </w:tcPr>
          <w:p w14:paraId="419D8C32" w14:textId="77777777" w:rsidR="00A11332" w:rsidRDefault="00A11332">
            <w:pPr>
              <w:spacing w:before="60" w:after="60"/>
              <w:contextualSpacing w:val="0"/>
            </w:pPr>
          </w:p>
        </w:tc>
        <w:tc>
          <w:tcPr>
            <w:tcW w:w="549" w:type="dxa"/>
            <w:tcPrChange w:id="150" w:author="Author">
              <w:tcPr>
                <w:tcW w:w="636" w:type="dxa"/>
              </w:tcPr>
            </w:tcPrChange>
          </w:tcPr>
          <w:p w14:paraId="5418326E" w14:textId="77777777" w:rsidR="00A11332" w:rsidRDefault="00477AB3">
            <w:pPr>
              <w:spacing w:before="60" w:after="60"/>
              <w:contextualSpacing w:val="0"/>
            </w:pPr>
            <w:r>
              <w:t>5.4.3</w:t>
            </w:r>
          </w:p>
        </w:tc>
      </w:tr>
    </w:tbl>
    <w:p w14:paraId="01326EF6" w14:textId="77777777" w:rsidR="00A11332" w:rsidRDefault="00A11332">
      <w:pPr>
        <w:ind w:left="900"/>
      </w:pPr>
    </w:p>
    <w:tbl>
      <w:tblPr>
        <w:tblStyle w:val="CMTabletable--borders"/>
        <w:tblW w:w="9005" w:type="dxa"/>
        <w:tblInd w:w="943" w:type="dxa"/>
        <w:tblLook w:val="04A0" w:firstRow="1" w:lastRow="0" w:firstColumn="1" w:lastColumn="0" w:noHBand="0" w:noVBand="1"/>
        <w:tblPrChange w:id="151" w:author="Author">
          <w:tblPr>
            <w:tblStyle w:val="CMTabletable--borders"/>
            <w:tblW w:w="9005" w:type="dxa"/>
            <w:tblInd w:w="943" w:type="dxa"/>
            <w:tblLook w:val="04A0" w:firstRow="1" w:lastRow="0" w:firstColumn="1" w:lastColumn="0" w:noHBand="0" w:noVBand="1"/>
          </w:tblPr>
        </w:tblPrChange>
      </w:tblPr>
      <w:tblGrid>
        <w:gridCol w:w="911"/>
        <w:gridCol w:w="4710"/>
        <w:gridCol w:w="850"/>
        <w:gridCol w:w="709"/>
        <w:gridCol w:w="567"/>
        <w:gridCol w:w="709"/>
        <w:gridCol w:w="549"/>
        <w:tblGridChange w:id="152">
          <w:tblGrid>
            <w:gridCol w:w="911"/>
            <w:gridCol w:w="5642"/>
            <w:gridCol w:w="454"/>
            <w:gridCol w:w="454"/>
            <w:gridCol w:w="454"/>
            <w:gridCol w:w="454"/>
            <w:gridCol w:w="636"/>
          </w:tblGrid>
        </w:tblGridChange>
      </w:tblGrid>
      <w:tr w:rsidR="00A11332" w14:paraId="54C39833" w14:textId="77777777" w:rsidTr="00633B67">
        <w:tc>
          <w:tcPr>
            <w:tcW w:w="911" w:type="dxa"/>
            <w:tcPrChange w:id="153" w:author="Author">
              <w:tcPr>
                <w:tcW w:w="909" w:type="dxa"/>
              </w:tcPr>
            </w:tcPrChange>
          </w:tcPr>
          <w:p w14:paraId="06D7735E" w14:textId="77777777" w:rsidR="00A11332" w:rsidRDefault="00477AB3">
            <w:pPr>
              <w:spacing w:before="60" w:after="60"/>
              <w:contextualSpacing w:val="0"/>
            </w:pPr>
            <w:r>
              <w:t>SMKI 29</w:t>
            </w:r>
          </w:p>
        </w:tc>
        <w:tc>
          <w:tcPr>
            <w:tcW w:w="4710" w:type="dxa"/>
            <w:tcPrChange w:id="154" w:author="Author">
              <w:tcPr>
                <w:tcW w:w="5639" w:type="dxa"/>
              </w:tcPr>
            </w:tcPrChange>
          </w:tcPr>
          <w:p w14:paraId="12717FC5" w14:textId="77777777" w:rsidR="00A11332" w:rsidRDefault="00477AB3">
            <w:pPr>
              <w:spacing w:before="60" w:after="60"/>
              <w:contextualSpacing w:val="0"/>
            </w:pPr>
            <w:r>
              <w:t xml:space="preserve">Download a copy of all </w:t>
            </w:r>
            <w:r>
              <w:t>‘</w:t>
            </w:r>
            <w:r>
              <w:t>In Use</w:t>
            </w:r>
            <w:r>
              <w:t>’</w:t>
            </w:r>
            <w:r>
              <w:t xml:space="preserve"> SMKI Test Certificates from the test SMKI Repository through the SFTP (SSH File Transfer Protocol) interface over a DCC Gateway Connection</w:t>
            </w:r>
          </w:p>
        </w:tc>
        <w:tc>
          <w:tcPr>
            <w:tcW w:w="850" w:type="dxa"/>
            <w:tcPrChange w:id="155" w:author="Author">
              <w:tcPr>
                <w:tcW w:w="454" w:type="dxa"/>
              </w:tcPr>
            </w:tcPrChange>
          </w:tcPr>
          <w:p w14:paraId="273F6466" w14:textId="77777777" w:rsidR="00A11332" w:rsidRDefault="00477AB3">
            <w:pPr>
              <w:spacing w:before="60" w:after="60"/>
              <w:contextualSpacing w:val="0"/>
              <w:jc w:val="center"/>
              <w:pPrChange w:id="156" w:author="Author">
                <w:pPr>
                  <w:spacing w:before="60" w:after="60"/>
                  <w:contextualSpacing w:val="0"/>
                  <w:jc w:val="right"/>
                </w:pPr>
              </w:pPrChange>
            </w:pPr>
            <w:r>
              <w:t>✓</w:t>
            </w:r>
          </w:p>
        </w:tc>
        <w:tc>
          <w:tcPr>
            <w:tcW w:w="709" w:type="dxa"/>
            <w:tcPrChange w:id="157" w:author="Author">
              <w:tcPr>
                <w:tcW w:w="454" w:type="dxa"/>
              </w:tcPr>
            </w:tcPrChange>
          </w:tcPr>
          <w:p w14:paraId="45FB6540" w14:textId="77777777" w:rsidR="00A11332" w:rsidRDefault="00477AB3">
            <w:pPr>
              <w:spacing w:before="60" w:after="60"/>
              <w:contextualSpacing w:val="0"/>
              <w:jc w:val="center"/>
            </w:pPr>
            <w:r>
              <w:t>✓</w:t>
            </w:r>
          </w:p>
        </w:tc>
        <w:tc>
          <w:tcPr>
            <w:tcW w:w="567" w:type="dxa"/>
            <w:tcPrChange w:id="158" w:author="Author">
              <w:tcPr>
                <w:tcW w:w="454" w:type="dxa"/>
              </w:tcPr>
            </w:tcPrChange>
          </w:tcPr>
          <w:p w14:paraId="58680F51" w14:textId="77777777" w:rsidR="00A11332" w:rsidRDefault="00477AB3">
            <w:pPr>
              <w:spacing w:before="60" w:after="60"/>
              <w:contextualSpacing w:val="0"/>
              <w:jc w:val="center"/>
            </w:pPr>
            <w:r>
              <w:t>✓</w:t>
            </w:r>
          </w:p>
        </w:tc>
        <w:tc>
          <w:tcPr>
            <w:tcW w:w="709" w:type="dxa"/>
            <w:tcPrChange w:id="159" w:author="Author">
              <w:tcPr>
                <w:tcW w:w="454" w:type="dxa"/>
              </w:tcPr>
            </w:tcPrChange>
          </w:tcPr>
          <w:p w14:paraId="2B208E76" w14:textId="77777777" w:rsidR="00A11332" w:rsidRDefault="00477AB3">
            <w:pPr>
              <w:spacing w:before="60" w:after="60"/>
              <w:contextualSpacing w:val="0"/>
              <w:jc w:val="center"/>
            </w:pPr>
            <w:r>
              <w:t>✓</w:t>
            </w:r>
          </w:p>
        </w:tc>
        <w:tc>
          <w:tcPr>
            <w:tcW w:w="549" w:type="dxa"/>
            <w:tcPrChange w:id="160" w:author="Author">
              <w:tcPr>
                <w:tcW w:w="636" w:type="dxa"/>
              </w:tcPr>
            </w:tcPrChange>
          </w:tcPr>
          <w:p w14:paraId="1B061E42" w14:textId="77777777" w:rsidR="00A11332" w:rsidRDefault="00477AB3">
            <w:pPr>
              <w:spacing w:before="60" w:after="60"/>
              <w:contextualSpacing w:val="0"/>
            </w:pPr>
            <w:r>
              <w:t>5.4.7</w:t>
            </w:r>
          </w:p>
        </w:tc>
      </w:tr>
    </w:tbl>
    <w:p w14:paraId="6EB2CEA4" w14:textId="77777777" w:rsidR="00A11332" w:rsidRDefault="00A11332">
      <w:pPr>
        <w:ind w:left="900"/>
      </w:pPr>
    </w:p>
    <w:tbl>
      <w:tblPr>
        <w:tblStyle w:val="CMTabletable--borders"/>
        <w:tblW w:w="9005" w:type="dxa"/>
        <w:tblInd w:w="943" w:type="dxa"/>
        <w:tblLook w:val="04A0" w:firstRow="1" w:lastRow="0" w:firstColumn="1" w:lastColumn="0" w:noHBand="0" w:noVBand="1"/>
        <w:tblPrChange w:id="161" w:author="Author">
          <w:tblPr>
            <w:tblStyle w:val="CMTabletable--borders"/>
            <w:tblW w:w="9005" w:type="dxa"/>
            <w:tblInd w:w="943" w:type="dxa"/>
            <w:tblLook w:val="04A0" w:firstRow="1" w:lastRow="0" w:firstColumn="1" w:lastColumn="0" w:noHBand="0" w:noVBand="1"/>
          </w:tblPr>
        </w:tblPrChange>
      </w:tblPr>
      <w:tblGrid>
        <w:gridCol w:w="911"/>
        <w:gridCol w:w="4710"/>
        <w:gridCol w:w="850"/>
        <w:gridCol w:w="709"/>
        <w:gridCol w:w="567"/>
        <w:gridCol w:w="709"/>
        <w:gridCol w:w="549"/>
        <w:tblGridChange w:id="162">
          <w:tblGrid>
            <w:gridCol w:w="911"/>
            <w:gridCol w:w="5642"/>
            <w:gridCol w:w="454"/>
            <w:gridCol w:w="454"/>
            <w:gridCol w:w="454"/>
            <w:gridCol w:w="454"/>
            <w:gridCol w:w="636"/>
          </w:tblGrid>
        </w:tblGridChange>
      </w:tblGrid>
      <w:tr w:rsidR="00A11332" w14:paraId="177082AD" w14:textId="77777777" w:rsidTr="00633B67">
        <w:tc>
          <w:tcPr>
            <w:tcW w:w="911" w:type="dxa"/>
            <w:tcPrChange w:id="163" w:author="Author">
              <w:tcPr>
                <w:tcW w:w="909" w:type="dxa"/>
              </w:tcPr>
            </w:tcPrChange>
          </w:tcPr>
          <w:p w14:paraId="5CAE5BEB" w14:textId="77777777" w:rsidR="00A11332" w:rsidRDefault="00477AB3">
            <w:pPr>
              <w:spacing w:before="60" w:after="60"/>
              <w:contextualSpacing w:val="0"/>
            </w:pPr>
            <w:r>
              <w:t>SMKI 30</w:t>
            </w:r>
          </w:p>
        </w:tc>
        <w:tc>
          <w:tcPr>
            <w:tcW w:w="4710" w:type="dxa"/>
            <w:tcPrChange w:id="164" w:author="Author">
              <w:tcPr>
                <w:tcW w:w="5639" w:type="dxa"/>
              </w:tcPr>
            </w:tcPrChange>
          </w:tcPr>
          <w:p w14:paraId="28092768" w14:textId="77777777" w:rsidR="00A11332" w:rsidRDefault="00477AB3">
            <w:pPr>
              <w:spacing w:before="60" w:after="60"/>
              <w:contextualSpacing w:val="0"/>
            </w:pPr>
            <w:r>
              <w:t>Download a daily delta file of SMKI Test Certificates through the SFTP interface over a DCC Gateway Connection</w:t>
            </w:r>
          </w:p>
        </w:tc>
        <w:tc>
          <w:tcPr>
            <w:tcW w:w="850" w:type="dxa"/>
            <w:tcPrChange w:id="165" w:author="Author">
              <w:tcPr>
                <w:tcW w:w="454" w:type="dxa"/>
              </w:tcPr>
            </w:tcPrChange>
          </w:tcPr>
          <w:p w14:paraId="02397CE1" w14:textId="77777777" w:rsidR="00A11332" w:rsidRDefault="00477AB3">
            <w:pPr>
              <w:spacing w:before="60" w:after="60"/>
              <w:contextualSpacing w:val="0"/>
              <w:jc w:val="center"/>
            </w:pPr>
            <w:r>
              <w:t>✓</w:t>
            </w:r>
          </w:p>
        </w:tc>
        <w:tc>
          <w:tcPr>
            <w:tcW w:w="709" w:type="dxa"/>
            <w:tcPrChange w:id="166" w:author="Author">
              <w:tcPr>
                <w:tcW w:w="454" w:type="dxa"/>
              </w:tcPr>
            </w:tcPrChange>
          </w:tcPr>
          <w:p w14:paraId="72786AC6" w14:textId="77777777" w:rsidR="00A11332" w:rsidRDefault="00477AB3">
            <w:pPr>
              <w:spacing w:before="60" w:after="60"/>
              <w:contextualSpacing w:val="0"/>
              <w:jc w:val="center"/>
            </w:pPr>
            <w:r>
              <w:t>✓</w:t>
            </w:r>
          </w:p>
        </w:tc>
        <w:tc>
          <w:tcPr>
            <w:tcW w:w="567" w:type="dxa"/>
            <w:tcPrChange w:id="167" w:author="Author">
              <w:tcPr>
                <w:tcW w:w="454" w:type="dxa"/>
              </w:tcPr>
            </w:tcPrChange>
          </w:tcPr>
          <w:p w14:paraId="10A52020" w14:textId="77777777" w:rsidR="00A11332" w:rsidRDefault="00477AB3">
            <w:pPr>
              <w:spacing w:before="60" w:after="60"/>
              <w:contextualSpacing w:val="0"/>
              <w:jc w:val="center"/>
            </w:pPr>
            <w:r>
              <w:t>✓</w:t>
            </w:r>
          </w:p>
        </w:tc>
        <w:tc>
          <w:tcPr>
            <w:tcW w:w="709" w:type="dxa"/>
            <w:tcPrChange w:id="168" w:author="Author">
              <w:tcPr>
                <w:tcW w:w="454" w:type="dxa"/>
              </w:tcPr>
            </w:tcPrChange>
          </w:tcPr>
          <w:p w14:paraId="29CE2F49" w14:textId="77777777" w:rsidR="00A11332" w:rsidRDefault="00477AB3">
            <w:pPr>
              <w:spacing w:before="60" w:after="60"/>
              <w:contextualSpacing w:val="0"/>
              <w:jc w:val="center"/>
            </w:pPr>
            <w:r>
              <w:t>✓</w:t>
            </w:r>
          </w:p>
        </w:tc>
        <w:tc>
          <w:tcPr>
            <w:tcW w:w="549" w:type="dxa"/>
            <w:tcPrChange w:id="169" w:author="Author">
              <w:tcPr>
                <w:tcW w:w="636" w:type="dxa"/>
              </w:tcPr>
            </w:tcPrChange>
          </w:tcPr>
          <w:p w14:paraId="65F8DE2E" w14:textId="77777777" w:rsidR="00A11332" w:rsidRDefault="00477AB3">
            <w:pPr>
              <w:spacing w:before="60" w:after="60"/>
              <w:contextualSpacing w:val="0"/>
            </w:pPr>
            <w:r>
              <w:t>5.4.7</w:t>
            </w:r>
          </w:p>
        </w:tc>
      </w:tr>
    </w:tbl>
    <w:p w14:paraId="5251D2E8" w14:textId="77777777" w:rsidR="00A11332" w:rsidRDefault="00A11332">
      <w:pPr>
        <w:ind w:left="900"/>
      </w:pPr>
    </w:p>
    <w:tbl>
      <w:tblPr>
        <w:tblStyle w:val="CMTabletable--borders"/>
        <w:tblW w:w="9005" w:type="dxa"/>
        <w:tblInd w:w="943" w:type="dxa"/>
        <w:tblLook w:val="04A0" w:firstRow="1" w:lastRow="0" w:firstColumn="1" w:lastColumn="0" w:noHBand="0" w:noVBand="1"/>
        <w:tblPrChange w:id="170" w:author="Author">
          <w:tblPr>
            <w:tblStyle w:val="CMTabletable--borders"/>
            <w:tblW w:w="9005" w:type="dxa"/>
            <w:tblInd w:w="943" w:type="dxa"/>
            <w:tblLook w:val="04A0" w:firstRow="1" w:lastRow="0" w:firstColumn="1" w:lastColumn="0" w:noHBand="0" w:noVBand="1"/>
          </w:tblPr>
        </w:tblPrChange>
      </w:tblPr>
      <w:tblGrid>
        <w:gridCol w:w="911"/>
        <w:gridCol w:w="4710"/>
        <w:gridCol w:w="850"/>
        <w:gridCol w:w="709"/>
        <w:gridCol w:w="567"/>
        <w:gridCol w:w="709"/>
        <w:gridCol w:w="549"/>
        <w:tblGridChange w:id="171">
          <w:tblGrid>
            <w:gridCol w:w="911"/>
            <w:gridCol w:w="5642"/>
            <w:gridCol w:w="454"/>
            <w:gridCol w:w="454"/>
            <w:gridCol w:w="454"/>
            <w:gridCol w:w="454"/>
            <w:gridCol w:w="636"/>
          </w:tblGrid>
        </w:tblGridChange>
      </w:tblGrid>
      <w:tr w:rsidR="00A11332" w14:paraId="39EFA688" w14:textId="77777777" w:rsidTr="00633B67">
        <w:tc>
          <w:tcPr>
            <w:tcW w:w="911" w:type="dxa"/>
            <w:tcPrChange w:id="172" w:author="Author">
              <w:tcPr>
                <w:tcW w:w="909" w:type="dxa"/>
              </w:tcPr>
            </w:tcPrChange>
          </w:tcPr>
          <w:p w14:paraId="2814E0A1" w14:textId="786C858D" w:rsidR="00A11332" w:rsidRDefault="00B840D9">
            <w:pPr>
              <w:spacing w:before="60" w:after="60"/>
              <w:contextualSpacing w:val="0"/>
            </w:pPr>
            <w:ins w:id="173" w:author="Author">
              <w:r>
                <w:t>S</w:t>
              </w:r>
            </w:ins>
            <w:r w:rsidR="00477AB3">
              <w:t>MKI 31</w:t>
            </w:r>
          </w:p>
        </w:tc>
        <w:tc>
          <w:tcPr>
            <w:tcW w:w="4710" w:type="dxa"/>
            <w:tcPrChange w:id="174" w:author="Author">
              <w:tcPr>
                <w:tcW w:w="5639" w:type="dxa"/>
              </w:tcPr>
            </w:tcPrChange>
          </w:tcPr>
          <w:p w14:paraId="43FA4BDE" w14:textId="77777777" w:rsidR="00A11332" w:rsidRDefault="00477AB3">
            <w:pPr>
              <w:spacing w:before="60" w:after="60"/>
              <w:contextualSpacing w:val="0"/>
            </w:pPr>
            <w:r>
              <w:t xml:space="preserve">Query the test SMKI Repository for Organisation Certificates through the </w:t>
            </w:r>
            <w:commentRangeStart w:id="175"/>
            <w:r>
              <w:t xml:space="preserve">SMKI Repository Portal </w:t>
            </w:r>
            <w:commentRangeEnd w:id="175"/>
            <w:r w:rsidR="00B840D9">
              <w:rPr>
                <w:rStyle w:val="CommentReference"/>
              </w:rPr>
              <w:commentReference w:id="175"/>
            </w:r>
            <w:r>
              <w:t>interface over a DCC Gateway Connection</w:t>
            </w:r>
          </w:p>
        </w:tc>
        <w:tc>
          <w:tcPr>
            <w:tcW w:w="850" w:type="dxa"/>
            <w:tcPrChange w:id="176" w:author="Author">
              <w:tcPr>
                <w:tcW w:w="454" w:type="dxa"/>
              </w:tcPr>
            </w:tcPrChange>
          </w:tcPr>
          <w:p w14:paraId="743D5325" w14:textId="77777777" w:rsidR="00A11332" w:rsidRDefault="00477AB3">
            <w:pPr>
              <w:spacing w:before="60" w:after="60"/>
              <w:contextualSpacing w:val="0"/>
              <w:jc w:val="center"/>
            </w:pPr>
            <w:r>
              <w:t>✓</w:t>
            </w:r>
          </w:p>
        </w:tc>
        <w:tc>
          <w:tcPr>
            <w:tcW w:w="709" w:type="dxa"/>
            <w:tcPrChange w:id="177" w:author="Author">
              <w:tcPr>
                <w:tcW w:w="454" w:type="dxa"/>
              </w:tcPr>
            </w:tcPrChange>
          </w:tcPr>
          <w:p w14:paraId="6FABA7ED" w14:textId="77777777" w:rsidR="00A11332" w:rsidRDefault="00477AB3">
            <w:pPr>
              <w:spacing w:before="60" w:after="60"/>
              <w:contextualSpacing w:val="0"/>
              <w:jc w:val="center"/>
            </w:pPr>
            <w:r>
              <w:t>✓</w:t>
            </w:r>
          </w:p>
        </w:tc>
        <w:tc>
          <w:tcPr>
            <w:tcW w:w="567" w:type="dxa"/>
            <w:tcPrChange w:id="178" w:author="Author">
              <w:tcPr>
                <w:tcW w:w="454" w:type="dxa"/>
              </w:tcPr>
            </w:tcPrChange>
          </w:tcPr>
          <w:p w14:paraId="2756281C" w14:textId="77777777" w:rsidR="00A11332" w:rsidRDefault="00477AB3">
            <w:pPr>
              <w:spacing w:before="60" w:after="60"/>
              <w:contextualSpacing w:val="0"/>
              <w:jc w:val="center"/>
            </w:pPr>
            <w:r>
              <w:t>✓</w:t>
            </w:r>
          </w:p>
        </w:tc>
        <w:tc>
          <w:tcPr>
            <w:tcW w:w="709" w:type="dxa"/>
            <w:tcPrChange w:id="179" w:author="Author">
              <w:tcPr>
                <w:tcW w:w="454" w:type="dxa"/>
              </w:tcPr>
            </w:tcPrChange>
          </w:tcPr>
          <w:p w14:paraId="2F4D7B23" w14:textId="77777777" w:rsidR="00A11332" w:rsidRDefault="00477AB3">
            <w:pPr>
              <w:spacing w:before="60" w:after="60"/>
              <w:contextualSpacing w:val="0"/>
              <w:jc w:val="center"/>
            </w:pPr>
            <w:r>
              <w:t>✓</w:t>
            </w:r>
          </w:p>
        </w:tc>
        <w:tc>
          <w:tcPr>
            <w:tcW w:w="549" w:type="dxa"/>
            <w:tcPrChange w:id="180" w:author="Author">
              <w:tcPr>
                <w:tcW w:w="636" w:type="dxa"/>
              </w:tcPr>
            </w:tcPrChange>
          </w:tcPr>
          <w:p w14:paraId="4A79B3B3" w14:textId="77777777" w:rsidR="00A11332" w:rsidRDefault="00477AB3">
            <w:pPr>
              <w:spacing w:before="60" w:after="60"/>
              <w:contextualSpacing w:val="0"/>
            </w:pPr>
            <w:r>
              <w:t>5.4.5</w:t>
            </w:r>
          </w:p>
        </w:tc>
      </w:tr>
    </w:tbl>
    <w:p w14:paraId="39D47457" w14:textId="77777777" w:rsidR="00A11332" w:rsidRDefault="00A11332">
      <w:pPr>
        <w:ind w:left="900"/>
      </w:pPr>
    </w:p>
    <w:tbl>
      <w:tblPr>
        <w:tblStyle w:val="CMTabletable--borders"/>
        <w:tblW w:w="9005" w:type="dxa"/>
        <w:tblInd w:w="943" w:type="dxa"/>
        <w:tblLook w:val="04A0" w:firstRow="1" w:lastRow="0" w:firstColumn="1" w:lastColumn="0" w:noHBand="0" w:noVBand="1"/>
        <w:tblPrChange w:id="181" w:author="Author">
          <w:tblPr>
            <w:tblStyle w:val="CMTabletable--borders"/>
            <w:tblW w:w="9005" w:type="dxa"/>
            <w:tblInd w:w="943" w:type="dxa"/>
            <w:tblLook w:val="04A0" w:firstRow="1" w:lastRow="0" w:firstColumn="1" w:lastColumn="0" w:noHBand="0" w:noVBand="1"/>
          </w:tblPr>
        </w:tblPrChange>
      </w:tblPr>
      <w:tblGrid>
        <w:gridCol w:w="911"/>
        <w:gridCol w:w="4710"/>
        <w:gridCol w:w="850"/>
        <w:gridCol w:w="709"/>
        <w:gridCol w:w="567"/>
        <w:gridCol w:w="709"/>
        <w:gridCol w:w="549"/>
        <w:tblGridChange w:id="182">
          <w:tblGrid>
            <w:gridCol w:w="911"/>
            <w:gridCol w:w="5642"/>
            <w:gridCol w:w="454"/>
            <w:gridCol w:w="454"/>
            <w:gridCol w:w="454"/>
            <w:gridCol w:w="454"/>
            <w:gridCol w:w="636"/>
          </w:tblGrid>
        </w:tblGridChange>
      </w:tblGrid>
      <w:tr w:rsidR="00A11332" w14:paraId="6B2ACB73" w14:textId="77777777" w:rsidTr="00633B67">
        <w:tc>
          <w:tcPr>
            <w:tcW w:w="911" w:type="dxa"/>
            <w:tcPrChange w:id="183" w:author="Author">
              <w:tcPr>
                <w:tcW w:w="909" w:type="dxa"/>
              </w:tcPr>
            </w:tcPrChange>
          </w:tcPr>
          <w:p w14:paraId="26800BA4" w14:textId="77777777" w:rsidR="00A11332" w:rsidRDefault="00477AB3">
            <w:pPr>
              <w:spacing w:before="60" w:after="60"/>
              <w:contextualSpacing w:val="0"/>
            </w:pPr>
            <w:r>
              <w:t>SMKI 32</w:t>
            </w:r>
          </w:p>
        </w:tc>
        <w:tc>
          <w:tcPr>
            <w:tcW w:w="4710" w:type="dxa"/>
            <w:tcPrChange w:id="184" w:author="Author">
              <w:tcPr>
                <w:tcW w:w="5639" w:type="dxa"/>
              </w:tcPr>
            </w:tcPrChange>
          </w:tcPr>
          <w:p w14:paraId="194B6AD9" w14:textId="77777777" w:rsidR="00A11332" w:rsidRDefault="00477AB3">
            <w:pPr>
              <w:spacing w:before="60" w:after="60"/>
              <w:contextualSpacing w:val="0"/>
            </w:pPr>
            <w:r>
              <w:t xml:space="preserve">Query the test SMKI Repository for Organisation Certificates through the </w:t>
            </w:r>
            <w:commentRangeStart w:id="185"/>
            <w:r>
              <w:t xml:space="preserve">SMKI Repository Web Service </w:t>
            </w:r>
            <w:commentRangeEnd w:id="185"/>
            <w:r w:rsidR="00B840D9">
              <w:rPr>
                <w:rStyle w:val="CommentReference"/>
              </w:rPr>
              <w:commentReference w:id="185"/>
            </w:r>
            <w:r>
              <w:t>interface over a DCC Gateway Connection</w:t>
            </w:r>
          </w:p>
        </w:tc>
        <w:tc>
          <w:tcPr>
            <w:tcW w:w="850" w:type="dxa"/>
            <w:tcPrChange w:id="186" w:author="Author">
              <w:tcPr>
                <w:tcW w:w="454" w:type="dxa"/>
              </w:tcPr>
            </w:tcPrChange>
          </w:tcPr>
          <w:p w14:paraId="7D4EB941" w14:textId="77777777" w:rsidR="00A11332" w:rsidRDefault="00477AB3">
            <w:pPr>
              <w:spacing w:before="60" w:after="60"/>
              <w:contextualSpacing w:val="0"/>
              <w:jc w:val="center"/>
            </w:pPr>
            <w:r>
              <w:t>✓</w:t>
            </w:r>
          </w:p>
        </w:tc>
        <w:tc>
          <w:tcPr>
            <w:tcW w:w="709" w:type="dxa"/>
            <w:tcPrChange w:id="187" w:author="Author">
              <w:tcPr>
                <w:tcW w:w="454" w:type="dxa"/>
              </w:tcPr>
            </w:tcPrChange>
          </w:tcPr>
          <w:p w14:paraId="5025FC2E" w14:textId="77777777" w:rsidR="00A11332" w:rsidRDefault="00477AB3">
            <w:pPr>
              <w:spacing w:before="60" w:after="60"/>
              <w:contextualSpacing w:val="0"/>
              <w:jc w:val="center"/>
            </w:pPr>
            <w:r>
              <w:t>✓</w:t>
            </w:r>
          </w:p>
        </w:tc>
        <w:tc>
          <w:tcPr>
            <w:tcW w:w="567" w:type="dxa"/>
            <w:tcPrChange w:id="188" w:author="Author">
              <w:tcPr>
                <w:tcW w:w="454" w:type="dxa"/>
              </w:tcPr>
            </w:tcPrChange>
          </w:tcPr>
          <w:p w14:paraId="5C485D6E" w14:textId="77777777" w:rsidR="00A11332" w:rsidRDefault="00477AB3">
            <w:pPr>
              <w:spacing w:before="60" w:after="60"/>
              <w:contextualSpacing w:val="0"/>
              <w:jc w:val="center"/>
            </w:pPr>
            <w:r>
              <w:t>✓</w:t>
            </w:r>
          </w:p>
        </w:tc>
        <w:tc>
          <w:tcPr>
            <w:tcW w:w="709" w:type="dxa"/>
            <w:tcPrChange w:id="189" w:author="Author">
              <w:tcPr>
                <w:tcW w:w="454" w:type="dxa"/>
              </w:tcPr>
            </w:tcPrChange>
          </w:tcPr>
          <w:p w14:paraId="5F35344E" w14:textId="77777777" w:rsidR="00A11332" w:rsidRDefault="00477AB3">
            <w:pPr>
              <w:spacing w:before="60" w:after="60"/>
              <w:contextualSpacing w:val="0"/>
              <w:jc w:val="center"/>
            </w:pPr>
            <w:r>
              <w:t>✓</w:t>
            </w:r>
          </w:p>
        </w:tc>
        <w:tc>
          <w:tcPr>
            <w:tcW w:w="549" w:type="dxa"/>
            <w:tcPrChange w:id="190" w:author="Author">
              <w:tcPr>
                <w:tcW w:w="636" w:type="dxa"/>
              </w:tcPr>
            </w:tcPrChange>
          </w:tcPr>
          <w:p w14:paraId="17246B08" w14:textId="77777777" w:rsidR="00A11332" w:rsidRDefault="00477AB3">
            <w:pPr>
              <w:spacing w:before="60" w:after="60"/>
              <w:contextualSpacing w:val="0"/>
            </w:pPr>
            <w:r>
              <w:t>5.4.6</w:t>
            </w:r>
          </w:p>
        </w:tc>
      </w:tr>
    </w:tbl>
    <w:p w14:paraId="63CBE7CC" w14:textId="77777777" w:rsidR="00A11332" w:rsidRDefault="00A11332">
      <w:pPr>
        <w:ind w:left="900"/>
      </w:pPr>
    </w:p>
    <w:tbl>
      <w:tblPr>
        <w:tblStyle w:val="CMTabletable--borders"/>
        <w:tblW w:w="9005" w:type="dxa"/>
        <w:tblInd w:w="943" w:type="dxa"/>
        <w:tblLook w:val="04A0" w:firstRow="1" w:lastRow="0" w:firstColumn="1" w:lastColumn="0" w:noHBand="0" w:noVBand="1"/>
        <w:tblPrChange w:id="191" w:author="Author">
          <w:tblPr>
            <w:tblStyle w:val="CMTabletable--borders"/>
            <w:tblW w:w="9005" w:type="dxa"/>
            <w:tblInd w:w="943" w:type="dxa"/>
            <w:tblLook w:val="04A0" w:firstRow="1" w:lastRow="0" w:firstColumn="1" w:lastColumn="0" w:noHBand="0" w:noVBand="1"/>
          </w:tblPr>
        </w:tblPrChange>
      </w:tblPr>
      <w:tblGrid>
        <w:gridCol w:w="863"/>
        <w:gridCol w:w="4754"/>
        <w:gridCol w:w="849"/>
        <w:gridCol w:w="708"/>
        <w:gridCol w:w="566"/>
        <w:gridCol w:w="716"/>
        <w:gridCol w:w="549"/>
        <w:tblGridChange w:id="192">
          <w:tblGrid>
            <w:gridCol w:w="862"/>
            <w:gridCol w:w="5741"/>
            <w:gridCol w:w="514"/>
            <w:gridCol w:w="430"/>
            <w:gridCol w:w="403"/>
            <w:gridCol w:w="472"/>
            <w:gridCol w:w="583"/>
          </w:tblGrid>
        </w:tblGridChange>
      </w:tblGrid>
      <w:tr w:rsidR="00A11332" w14:paraId="4FCD8EB8" w14:textId="77777777" w:rsidTr="00633B67">
        <w:tc>
          <w:tcPr>
            <w:tcW w:w="863" w:type="dxa"/>
            <w:tcPrChange w:id="193" w:author="Author">
              <w:tcPr>
                <w:tcW w:w="861" w:type="dxa"/>
              </w:tcPr>
            </w:tcPrChange>
          </w:tcPr>
          <w:p w14:paraId="2088620A" w14:textId="77777777" w:rsidR="00A11332" w:rsidRDefault="00477AB3">
            <w:pPr>
              <w:spacing w:before="60" w:after="60"/>
              <w:contextualSpacing w:val="0"/>
            </w:pPr>
            <w:r>
              <w:t>SMKI 33</w:t>
            </w:r>
          </w:p>
        </w:tc>
        <w:tc>
          <w:tcPr>
            <w:tcW w:w="4754" w:type="dxa"/>
            <w:tcPrChange w:id="194" w:author="Author">
              <w:tcPr>
                <w:tcW w:w="5739" w:type="dxa"/>
              </w:tcPr>
            </w:tcPrChange>
          </w:tcPr>
          <w:p w14:paraId="2B25E6D0" w14:textId="77777777" w:rsidR="00A11332" w:rsidRDefault="00477AB3">
            <w:pPr>
              <w:spacing w:before="60" w:after="60"/>
              <w:contextualSpacing w:val="0"/>
            </w:pPr>
            <w:r>
              <w:t>Query the test SMKI Repository for Device Certificates through the SMKI Repository Portal interface over a DCC Gateway Connection</w:t>
            </w:r>
          </w:p>
        </w:tc>
        <w:tc>
          <w:tcPr>
            <w:tcW w:w="849" w:type="dxa"/>
            <w:tcPrChange w:id="195" w:author="Author">
              <w:tcPr>
                <w:tcW w:w="514" w:type="dxa"/>
              </w:tcPr>
            </w:tcPrChange>
          </w:tcPr>
          <w:p w14:paraId="6814707C" w14:textId="77777777" w:rsidR="00A11332" w:rsidRDefault="00477AB3">
            <w:pPr>
              <w:spacing w:before="60" w:after="60"/>
              <w:contextualSpacing w:val="0"/>
              <w:jc w:val="center"/>
            </w:pPr>
            <w:r>
              <w:t>✓</w:t>
            </w:r>
          </w:p>
        </w:tc>
        <w:tc>
          <w:tcPr>
            <w:tcW w:w="708" w:type="dxa"/>
            <w:tcPrChange w:id="196" w:author="Author">
              <w:tcPr>
                <w:tcW w:w="430" w:type="dxa"/>
              </w:tcPr>
            </w:tcPrChange>
          </w:tcPr>
          <w:p w14:paraId="732C245A" w14:textId="77777777" w:rsidR="00A11332" w:rsidRDefault="00477AB3">
            <w:pPr>
              <w:spacing w:before="60" w:after="60"/>
              <w:contextualSpacing w:val="0"/>
              <w:jc w:val="center"/>
            </w:pPr>
            <w:r>
              <w:t>✓</w:t>
            </w:r>
          </w:p>
        </w:tc>
        <w:tc>
          <w:tcPr>
            <w:tcW w:w="566" w:type="dxa"/>
            <w:tcPrChange w:id="197" w:author="Author">
              <w:tcPr>
                <w:tcW w:w="403" w:type="dxa"/>
              </w:tcPr>
            </w:tcPrChange>
          </w:tcPr>
          <w:p w14:paraId="7F7B92B1" w14:textId="77777777" w:rsidR="00A11332" w:rsidRDefault="00A11332">
            <w:pPr>
              <w:spacing w:before="60" w:after="60"/>
              <w:contextualSpacing w:val="0"/>
            </w:pPr>
          </w:p>
        </w:tc>
        <w:tc>
          <w:tcPr>
            <w:tcW w:w="716" w:type="dxa"/>
            <w:tcPrChange w:id="198" w:author="Author">
              <w:tcPr>
                <w:tcW w:w="472" w:type="dxa"/>
              </w:tcPr>
            </w:tcPrChange>
          </w:tcPr>
          <w:p w14:paraId="42B79633" w14:textId="77777777" w:rsidR="00A11332" w:rsidRDefault="00477AB3">
            <w:pPr>
              <w:spacing w:before="60" w:after="60"/>
              <w:contextualSpacing w:val="0"/>
              <w:jc w:val="center"/>
            </w:pPr>
            <w:r>
              <w:t>✓</w:t>
            </w:r>
          </w:p>
        </w:tc>
        <w:tc>
          <w:tcPr>
            <w:tcW w:w="549" w:type="dxa"/>
            <w:tcPrChange w:id="199" w:author="Author">
              <w:tcPr>
                <w:tcW w:w="583" w:type="dxa"/>
              </w:tcPr>
            </w:tcPrChange>
          </w:tcPr>
          <w:p w14:paraId="1809ECC9" w14:textId="77777777" w:rsidR="00A11332" w:rsidRDefault="00477AB3">
            <w:pPr>
              <w:spacing w:before="60" w:after="60"/>
              <w:contextualSpacing w:val="0"/>
            </w:pPr>
            <w:r>
              <w:t>5.4.5</w:t>
            </w:r>
          </w:p>
        </w:tc>
      </w:tr>
    </w:tbl>
    <w:p w14:paraId="1BE90F6C" w14:textId="77777777" w:rsidR="00A11332" w:rsidRDefault="00A11332">
      <w:pPr>
        <w:ind w:left="900"/>
      </w:pPr>
    </w:p>
    <w:tbl>
      <w:tblPr>
        <w:tblStyle w:val="CMTabletable--borders"/>
        <w:tblW w:w="9005" w:type="dxa"/>
        <w:tblInd w:w="943" w:type="dxa"/>
        <w:tblLook w:val="04A0" w:firstRow="1" w:lastRow="0" w:firstColumn="1" w:lastColumn="0" w:noHBand="0" w:noVBand="1"/>
        <w:tblPrChange w:id="200" w:author="Author">
          <w:tblPr>
            <w:tblStyle w:val="CMTabletable--borders"/>
            <w:tblW w:w="9005" w:type="dxa"/>
            <w:tblInd w:w="943" w:type="dxa"/>
            <w:tblLook w:val="04A0" w:firstRow="1" w:lastRow="0" w:firstColumn="1" w:lastColumn="0" w:noHBand="0" w:noVBand="1"/>
          </w:tblPr>
        </w:tblPrChange>
      </w:tblPr>
      <w:tblGrid>
        <w:gridCol w:w="911"/>
        <w:gridCol w:w="4710"/>
        <w:gridCol w:w="850"/>
        <w:gridCol w:w="709"/>
        <w:gridCol w:w="567"/>
        <w:gridCol w:w="709"/>
        <w:gridCol w:w="549"/>
        <w:tblGridChange w:id="201">
          <w:tblGrid>
            <w:gridCol w:w="911"/>
            <w:gridCol w:w="5642"/>
            <w:gridCol w:w="454"/>
            <w:gridCol w:w="454"/>
            <w:gridCol w:w="454"/>
            <w:gridCol w:w="454"/>
            <w:gridCol w:w="636"/>
          </w:tblGrid>
        </w:tblGridChange>
      </w:tblGrid>
      <w:tr w:rsidR="00A11332" w14:paraId="70A264D9" w14:textId="77777777" w:rsidTr="00633B67">
        <w:tc>
          <w:tcPr>
            <w:tcW w:w="911" w:type="dxa"/>
            <w:tcPrChange w:id="202" w:author="Author">
              <w:tcPr>
                <w:tcW w:w="909" w:type="dxa"/>
              </w:tcPr>
            </w:tcPrChange>
          </w:tcPr>
          <w:p w14:paraId="57016F42" w14:textId="77777777" w:rsidR="00A11332" w:rsidRDefault="00477AB3">
            <w:pPr>
              <w:spacing w:before="60" w:after="60"/>
              <w:contextualSpacing w:val="0"/>
            </w:pPr>
            <w:r>
              <w:t xml:space="preserve"> SMKI 34</w:t>
            </w:r>
          </w:p>
        </w:tc>
        <w:tc>
          <w:tcPr>
            <w:tcW w:w="4710" w:type="dxa"/>
            <w:tcPrChange w:id="203" w:author="Author">
              <w:tcPr>
                <w:tcW w:w="5639" w:type="dxa"/>
              </w:tcPr>
            </w:tcPrChange>
          </w:tcPr>
          <w:p w14:paraId="6D162CB0" w14:textId="77777777" w:rsidR="00A11332" w:rsidRDefault="00477AB3">
            <w:pPr>
              <w:spacing w:before="60" w:after="60"/>
              <w:contextualSpacing w:val="0"/>
            </w:pPr>
            <w:r>
              <w:t>Query test SMKI Repository for Device Certificates through the SMKI Repository Web Service interface over a DCC Gateway Connection</w:t>
            </w:r>
          </w:p>
        </w:tc>
        <w:tc>
          <w:tcPr>
            <w:tcW w:w="850" w:type="dxa"/>
            <w:tcPrChange w:id="204" w:author="Author">
              <w:tcPr>
                <w:tcW w:w="454" w:type="dxa"/>
              </w:tcPr>
            </w:tcPrChange>
          </w:tcPr>
          <w:p w14:paraId="06BD437E" w14:textId="77777777" w:rsidR="00A11332" w:rsidRDefault="00477AB3">
            <w:pPr>
              <w:spacing w:before="60" w:after="60"/>
              <w:contextualSpacing w:val="0"/>
              <w:jc w:val="center"/>
            </w:pPr>
            <w:r>
              <w:t>✓</w:t>
            </w:r>
          </w:p>
        </w:tc>
        <w:tc>
          <w:tcPr>
            <w:tcW w:w="709" w:type="dxa"/>
            <w:tcPrChange w:id="205" w:author="Author">
              <w:tcPr>
                <w:tcW w:w="454" w:type="dxa"/>
              </w:tcPr>
            </w:tcPrChange>
          </w:tcPr>
          <w:p w14:paraId="25D2ED73" w14:textId="77777777" w:rsidR="00A11332" w:rsidRDefault="00477AB3">
            <w:pPr>
              <w:spacing w:before="60" w:after="60"/>
              <w:contextualSpacing w:val="0"/>
              <w:jc w:val="center"/>
            </w:pPr>
            <w:r>
              <w:t>✓</w:t>
            </w:r>
          </w:p>
        </w:tc>
        <w:tc>
          <w:tcPr>
            <w:tcW w:w="567" w:type="dxa"/>
            <w:tcPrChange w:id="206" w:author="Author">
              <w:tcPr>
                <w:tcW w:w="454" w:type="dxa"/>
              </w:tcPr>
            </w:tcPrChange>
          </w:tcPr>
          <w:p w14:paraId="27EC22DB" w14:textId="77777777" w:rsidR="00A11332" w:rsidRDefault="00A11332">
            <w:pPr>
              <w:spacing w:before="60" w:after="60"/>
              <w:contextualSpacing w:val="0"/>
            </w:pPr>
          </w:p>
        </w:tc>
        <w:tc>
          <w:tcPr>
            <w:tcW w:w="709" w:type="dxa"/>
            <w:tcPrChange w:id="207" w:author="Author">
              <w:tcPr>
                <w:tcW w:w="454" w:type="dxa"/>
              </w:tcPr>
            </w:tcPrChange>
          </w:tcPr>
          <w:p w14:paraId="2901E960" w14:textId="77777777" w:rsidR="00A11332" w:rsidRDefault="00477AB3">
            <w:pPr>
              <w:spacing w:before="60" w:after="60"/>
              <w:contextualSpacing w:val="0"/>
              <w:jc w:val="center"/>
            </w:pPr>
            <w:r>
              <w:t>✓</w:t>
            </w:r>
          </w:p>
        </w:tc>
        <w:tc>
          <w:tcPr>
            <w:tcW w:w="549" w:type="dxa"/>
            <w:tcPrChange w:id="208" w:author="Author">
              <w:tcPr>
                <w:tcW w:w="636" w:type="dxa"/>
              </w:tcPr>
            </w:tcPrChange>
          </w:tcPr>
          <w:p w14:paraId="4962DC18" w14:textId="77777777" w:rsidR="00A11332" w:rsidRDefault="00477AB3">
            <w:pPr>
              <w:spacing w:before="60" w:after="60"/>
              <w:contextualSpacing w:val="0"/>
            </w:pPr>
            <w:r>
              <w:t>5.4.6</w:t>
            </w:r>
          </w:p>
        </w:tc>
      </w:tr>
    </w:tbl>
    <w:p w14:paraId="2103DAC3" w14:textId="77777777" w:rsidR="00A11332" w:rsidRDefault="00A11332">
      <w:pPr>
        <w:ind w:left="900"/>
      </w:pPr>
    </w:p>
    <w:tbl>
      <w:tblPr>
        <w:tblStyle w:val="CMTabletable--borders"/>
        <w:tblW w:w="9005" w:type="dxa"/>
        <w:tblInd w:w="943" w:type="dxa"/>
        <w:tblLook w:val="04A0" w:firstRow="1" w:lastRow="0" w:firstColumn="1" w:lastColumn="0" w:noHBand="0" w:noVBand="1"/>
        <w:tblPrChange w:id="209" w:author="Author">
          <w:tblPr>
            <w:tblStyle w:val="CMTabletable--borders"/>
            <w:tblW w:w="9005" w:type="dxa"/>
            <w:tblInd w:w="943" w:type="dxa"/>
            <w:tblLook w:val="04A0" w:firstRow="1" w:lastRow="0" w:firstColumn="1" w:lastColumn="0" w:noHBand="0" w:noVBand="1"/>
          </w:tblPr>
        </w:tblPrChange>
      </w:tblPr>
      <w:tblGrid>
        <w:gridCol w:w="911"/>
        <w:gridCol w:w="4710"/>
        <w:gridCol w:w="850"/>
        <w:gridCol w:w="709"/>
        <w:gridCol w:w="567"/>
        <w:gridCol w:w="709"/>
        <w:gridCol w:w="549"/>
        <w:tblGridChange w:id="210">
          <w:tblGrid>
            <w:gridCol w:w="911"/>
            <w:gridCol w:w="5642"/>
            <w:gridCol w:w="454"/>
            <w:gridCol w:w="454"/>
            <w:gridCol w:w="454"/>
            <w:gridCol w:w="454"/>
            <w:gridCol w:w="636"/>
          </w:tblGrid>
        </w:tblGridChange>
      </w:tblGrid>
      <w:tr w:rsidR="00A11332" w14:paraId="422EDA48" w14:textId="77777777" w:rsidTr="00633B67">
        <w:tc>
          <w:tcPr>
            <w:tcW w:w="911" w:type="dxa"/>
            <w:tcPrChange w:id="211" w:author="Author">
              <w:tcPr>
                <w:tcW w:w="909" w:type="dxa"/>
              </w:tcPr>
            </w:tcPrChange>
          </w:tcPr>
          <w:p w14:paraId="2BEC1D1E" w14:textId="77777777" w:rsidR="00A11332" w:rsidRDefault="00477AB3">
            <w:pPr>
              <w:spacing w:before="60" w:after="60"/>
              <w:contextualSpacing w:val="0"/>
            </w:pPr>
            <w:r>
              <w:lastRenderedPageBreak/>
              <w:t>SMKI 48</w:t>
            </w:r>
          </w:p>
        </w:tc>
        <w:tc>
          <w:tcPr>
            <w:tcW w:w="4710" w:type="dxa"/>
            <w:tcPrChange w:id="212" w:author="Author">
              <w:tcPr>
                <w:tcW w:w="5639" w:type="dxa"/>
              </w:tcPr>
            </w:tcPrChange>
          </w:tcPr>
          <w:p w14:paraId="1C25DD2B" w14:textId="77777777" w:rsidR="00A11332" w:rsidRDefault="00477AB3">
            <w:pPr>
              <w:spacing w:before="60" w:after="60"/>
              <w:contextualSpacing w:val="0"/>
            </w:pPr>
            <w:r>
              <w:t>Obtain the latest Organisation CRL and Organisation ARL through the SMKI Repository Portal interface over a DCC Gateway Connection</w:t>
            </w:r>
          </w:p>
        </w:tc>
        <w:tc>
          <w:tcPr>
            <w:tcW w:w="850" w:type="dxa"/>
            <w:tcPrChange w:id="213" w:author="Author">
              <w:tcPr>
                <w:tcW w:w="454" w:type="dxa"/>
              </w:tcPr>
            </w:tcPrChange>
          </w:tcPr>
          <w:p w14:paraId="73A28938" w14:textId="77777777" w:rsidR="00A11332" w:rsidRDefault="00477AB3">
            <w:pPr>
              <w:spacing w:before="60" w:after="60"/>
              <w:contextualSpacing w:val="0"/>
              <w:jc w:val="center"/>
            </w:pPr>
            <w:r>
              <w:t>✓</w:t>
            </w:r>
          </w:p>
        </w:tc>
        <w:tc>
          <w:tcPr>
            <w:tcW w:w="709" w:type="dxa"/>
            <w:tcPrChange w:id="214" w:author="Author">
              <w:tcPr>
                <w:tcW w:w="454" w:type="dxa"/>
              </w:tcPr>
            </w:tcPrChange>
          </w:tcPr>
          <w:p w14:paraId="3D7717F0" w14:textId="77777777" w:rsidR="00A11332" w:rsidRDefault="00477AB3">
            <w:pPr>
              <w:spacing w:before="60" w:after="60"/>
              <w:contextualSpacing w:val="0"/>
              <w:jc w:val="center"/>
            </w:pPr>
            <w:r>
              <w:t>✓</w:t>
            </w:r>
          </w:p>
        </w:tc>
        <w:tc>
          <w:tcPr>
            <w:tcW w:w="567" w:type="dxa"/>
            <w:tcPrChange w:id="215" w:author="Author">
              <w:tcPr>
                <w:tcW w:w="454" w:type="dxa"/>
              </w:tcPr>
            </w:tcPrChange>
          </w:tcPr>
          <w:p w14:paraId="1CDE2FED" w14:textId="77777777" w:rsidR="00A11332" w:rsidRDefault="00477AB3">
            <w:pPr>
              <w:spacing w:before="60" w:after="60"/>
              <w:contextualSpacing w:val="0"/>
              <w:jc w:val="center"/>
            </w:pPr>
            <w:r>
              <w:t>✓</w:t>
            </w:r>
          </w:p>
        </w:tc>
        <w:tc>
          <w:tcPr>
            <w:tcW w:w="709" w:type="dxa"/>
            <w:tcPrChange w:id="216" w:author="Author">
              <w:tcPr>
                <w:tcW w:w="454" w:type="dxa"/>
              </w:tcPr>
            </w:tcPrChange>
          </w:tcPr>
          <w:p w14:paraId="12E1537E" w14:textId="77777777" w:rsidR="00A11332" w:rsidRDefault="00477AB3">
            <w:pPr>
              <w:spacing w:before="60" w:after="60"/>
              <w:contextualSpacing w:val="0"/>
              <w:jc w:val="center"/>
            </w:pPr>
            <w:r>
              <w:t>✓</w:t>
            </w:r>
          </w:p>
        </w:tc>
        <w:tc>
          <w:tcPr>
            <w:tcW w:w="549" w:type="dxa"/>
            <w:tcPrChange w:id="217" w:author="Author">
              <w:tcPr>
                <w:tcW w:w="636" w:type="dxa"/>
              </w:tcPr>
            </w:tcPrChange>
          </w:tcPr>
          <w:p w14:paraId="694CCBAF" w14:textId="77777777" w:rsidR="00A11332" w:rsidRDefault="00477AB3">
            <w:pPr>
              <w:spacing w:before="60" w:after="60"/>
              <w:contextualSpacing w:val="0"/>
            </w:pPr>
            <w:r>
              <w:t>5.4.5</w:t>
            </w:r>
          </w:p>
        </w:tc>
      </w:tr>
    </w:tbl>
    <w:p w14:paraId="1A78D09A" w14:textId="77777777" w:rsidR="00A11332" w:rsidRDefault="00A11332">
      <w:pPr>
        <w:ind w:left="900"/>
      </w:pPr>
    </w:p>
    <w:tbl>
      <w:tblPr>
        <w:tblStyle w:val="CMTabletable--borders"/>
        <w:tblW w:w="9005" w:type="dxa"/>
        <w:tblInd w:w="943" w:type="dxa"/>
        <w:tblLook w:val="04A0" w:firstRow="1" w:lastRow="0" w:firstColumn="1" w:lastColumn="0" w:noHBand="0" w:noVBand="1"/>
        <w:tblPrChange w:id="218" w:author="Author">
          <w:tblPr>
            <w:tblStyle w:val="CMTabletable--borders"/>
            <w:tblW w:w="9005" w:type="dxa"/>
            <w:tblInd w:w="943" w:type="dxa"/>
            <w:tblLook w:val="04A0" w:firstRow="1" w:lastRow="0" w:firstColumn="1" w:lastColumn="0" w:noHBand="0" w:noVBand="1"/>
          </w:tblPr>
        </w:tblPrChange>
      </w:tblPr>
      <w:tblGrid>
        <w:gridCol w:w="911"/>
        <w:gridCol w:w="4710"/>
        <w:gridCol w:w="850"/>
        <w:gridCol w:w="709"/>
        <w:gridCol w:w="735"/>
        <w:gridCol w:w="541"/>
        <w:gridCol w:w="549"/>
        <w:tblGridChange w:id="219">
          <w:tblGrid>
            <w:gridCol w:w="911"/>
            <w:gridCol w:w="5642"/>
            <w:gridCol w:w="454"/>
            <w:gridCol w:w="454"/>
            <w:gridCol w:w="454"/>
            <w:gridCol w:w="454"/>
            <w:gridCol w:w="636"/>
          </w:tblGrid>
        </w:tblGridChange>
      </w:tblGrid>
      <w:tr w:rsidR="00A11332" w14:paraId="7521C038" w14:textId="77777777" w:rsidTr="00633B67">
        <w:tc>
          <w:tcPr>
            <w:tcW w:w="911" w:type="dxa"/>
            <w:tcPrChange w:id="220" w:author="Author">
              <w:tcPr>
                <w:tcW w:w="909" w:type="dxa"/>
              </w:tcPr>
            </w:tcPrChange>
          </w:tcPr>
          <w:p w14:paraId="27E7729F" w14:textId="77777777" w:rsidR="00A11332" w:rsidRDefault="00477AB3">
            <w:pPr>
              <w:spacing w:before="60" w:after="60"/>
              <w:contextualSpacing w:val="0"/>
            </w:pPr>
            <w:r>
              <w:t>SMKI 50</w:t>
            </w:r>
          </w:p>
        </w:tc>
        <w:tc>
          <w:tcPr>
            <w:tcW w:w="4710" w:type="dxa"/>
            <w:tcPrChange w:id="221" w:author="Author">
              <w:tcPr>
                <w:tcW w:w="5639" w:type="dxa"/>
              </w:tcPr>
            </w:tcPrChange>
          </w:tcPr>
          <w:p w14:paraId="75250CF5" w14:textId="546F0F1B" w:rsidR="00A11332" w:rsidRDefault="00477AB3">
            <w:pPr>
              <w:spacing w:before="60" w:after="60"/>
              <w:contextualSpacing w:val="0"/>
            </w:pPr>
            <w:commentRangeStart w:id="222"/>
            <w:r>
              <w:t xml:space="preserve">Obtain the latest Organisation CRL and Organisation ARL through </w:t>
            </w:r>
            <w:ins w:id="223" w:author="Author">
              <w:r w:rsidR="00B840D9">
                <w:t>the SMKI Repository Web Service interface</w:t>
              </w:r>
            </w:ins>
            <w:del w:id="224" w:author="Author">
              <w:r w:rsidDel="00B840D9">
                <w:delText>using the URL to the SMKI Repository</w:delText>
              </w:r>
            </w:del>
            <w:r>
              <w:t xml:space="preserve"> over a DCC Gateway Connection</w:t>
            </w:r>
            <w:commentRangeEnd w:id="222"/>
            <w:r w:rsidR="00B840D9">
              <w:rPr>
                <w:rStyle w:val="CommentReference"/>
              </w:rPr>
              <w:commentReference w:id="222"/>
            </w:r>
          </w:p>
        </w:tc>
        <w:tc>
          <w:tcPr>
            <w:tcW w:w="850" w:type="dxa"/>
            <w:tcPrChange w:id="225" w:author="Author">
              <w:tcPr>
                <w:tcW w:w="454" w:type="dxa"/>
              </w:tcPr>
            </w:tcPrChange>
          </w:tcPr>
          <w:p w14:paraId="296F12FC" w14:textId="77777777" w:rsidR="00A11332" w:rsidRDefault="00477AB3">
            <w:pPr>
              <w:spacing w:before="60" w:after="60"/>
              <w:contextualSpacing w:val="0"/>
              <w:jc w:val="center"/>
            </w:pPr>
            <w:r>
              <w:t>✓</w:t>
            </w:r>
          </w:p>
        </w:tc>
        <w:tc>
          <w:tcPr>
            <w:tcW w:w="709" w:type="dxa"/>
            <w:tcPrChange w:id="226" w:author="Author">
              <w:tcPr>
                <w:tcW w:w="454" w:type="dxa"/>
              </w:tcPr>
            </w:tcPrChange>
          </w:tcPr>
          <w:p w14:paraId="25380A51" w14:textId="77777777" w:rsidR="00A11332" w:rsidRDefault="00477AB3">
            <w:pPr>
              <w:spacing w:before="60" w:after="60"/>
              <w:contextualSpacing w:val="0"/>
              <w:jc w:val="center"/>
            </w:pPr>
            <w:r>
              <w:t>✓</w:t>
            </w:r>
          </w:p>
        </w:tc>
        <w:tc>
          <w:tcPr>
            <w:tcW w:w="735" w:type="dxa"/>
            <w:tcPrChange w:id="227" w:author="Author">
              <w:tcPr>
                <w:tcW w:w="454" w:type="dxa"/>
              </w:tcPr>
            </w:tcPrChange>
          </w:tcPr>
          <w:p w14:paraId="71F084D0" w14:textId="77777777" w:rsidR="00A11332" w:rsidRDefault="00477AB3">
            <w:pPr>
              <w:spacing w:before="60" w:after="60"/>
              <w:contextualSpacing w:val="0"/>
              <w:jc w:val="center"/>
            </w:pPr>
            <w:r>
              <w:t>✓</w:t>
            </w:r>
          </w:p>
        </w:tc>
        <w:tc>
          <w:tcPr>
            <w:tcW w:w="541" w:type="dxa"/>
            <w:tcPrChange w:id="228" w:author="Author">
              <w:tcPr>
                <w:tcW w:w="454" w:type="dxa"/>
              </w:tcPr>
            </w:tcPrChange>
          </w:tcPr>
          <w:p w14:paraId="33241307" w14:textId="77777777" w:rsidR="00A11332" w:rsidRDefault="00477AB3">
            <w:pPr>
              <w:spacing w:before="60" w:after="60"/>
              <w:contextualSpacing w:val="0"/>
              <w:jc w:val="center"/>
            </w:pPr>
            <w:r>
              <w:t>✓</w:t>
            </w:r>
          </w:p>
        </w:tc>
        <w:tc>
          <w:tcPr>
            <w:tcW w:w="549" w:type="dxa"/>
            <w:tcPrChange w:id="229" w:author="Author">
              <w:tcPr>
                <w:tcW w:w="636" w:type="dxa"/>
              </w:tcPr>
            </w:tcPrChange>
          </w:tcPr>
          <w:p w14:paraId="09FAC9F0" w14:textId="77777777" w:rsidR="00A11332" w:rsidRDefault="00477AB3">
            <w:pPr>
              <w:spacing w:before="60" w:after="60"/>
              <w:contextualSpacing w:val="0"/>
            </w:pPr>
            <w:r>
              <w:t>5.4.6</w:t>
            </w:r>
          </w:p>
        </w:tc>
      </w:tr>
    </w:tbl>
    <w:p w14:paraId="2AD821DA" w14:textId="77777777" w:rsidR="00A11332" w:rsidRDefault="00A11332">
      <w:pPr>
        <w:ind w:left="900"/>
      </w:pPr>
    </w:p>
    <w:tbl>
      <w:tblPr>
        <w:tblStyle w:val="CMTabletable--borders"/>
        <w:tblW w:w="9005" w:type="dxa"/>
        <w:tblInd w:w="943" w:type="dxa"/>
        <w:tblLook w:val="04A0" w:firstRow="1" w:lastRow="0" w:firstColumn="1" w:lastColumn="0" w:noHBand="0" w:noVBand="1"/>
        <w:tblPrChange w:id="230" w:author="Author">
          <w:tblPr>
            <w:tblStyle w:val="CMTabletable--borders"/>
            <w:tblW w:w="9005" w:type="dxa"/>
            <w:tblInd w:w="943" w:type="dxa"/>
            <w:tblLook w:val="04A0" w:firstRow="1" w:lastRow="0" w:firstColumn="1" w:lastColumn="0" w:noHBand="0" w:noVBand="1"/>
          </w:tblPr>
        </w:tblPrChange>
      </w:tblPr>
      <w:tblGrid>
        <w:gridCol w:w="911"/>
        <w:gridCol w:w="4710"/>
        <w:gridCol w:w="850"/>
        <w:gridCol w:w="709"/>
        <w:gridCol w:w="735"/>
        <w:gridCol w:w="541"/>
        <w:gridCol w:w="549"/>
        <w:tblGridChange w:id="231">
          <w:tblGrid>
            <w:gridCol w:w="911"/>
            <w:gridCol w:w="5642"/>
            <w:gridCol w:w="454"/>
            <w:gridCol w:w="454"/>
            <w:gridCol w:w="454"/>
            <w:gridCol w:w="454"/>
            <w:gridCol w:w="636"/>
          </w:tblGrid>
        </w:tblGridChange>
      </w:tblGrid>
      <w:tr w:rsidR="00A11332" w14:paraId="4580FC7D" w14:textId="77777777" w:rsidTr="00633B67">
        <w:tc>
          <w:tcPr>
            <w:tcW w:w="911" w:type="dxa"/>
            <w:tcPrChange w:id="232" w:author="Author">
              <w:tcPr>
                <w:tcW w:w="909" w:type="dxa"/>
              </w:tcPr>
            </w:tcPrChange>
          </w:tcPr>
          <w:p w14:paraId="40976543" w14:textId="77777777" w:rsidR="00A11332" w:rsidRDefault="00477AB3">
            <w:pPr>
              <w:spacing w:before="60" w:after="60"/>
              <w:contextualSpacing w:val="0"/>
            </w:pPr>
            <w:r>
              <w:t>SMKI 57</w:t>
            </w:r>
          </w:p>
        </w:tc>
        <w:tc>
          <w:tcPr>
            <w:tcW w:w="4710" w:type="dxa"/>
            <w:tcPrChange w:id="233" w:author="Author">
              <w:tcPr>
                <w:tcW w:w="5639" w:type="dxa"/>
              </w:tcPr>
            </w:tcPrChange>
          </w:tcPr>
          <w:p w14:paraId="0B14969B" w14:textId="77777777" w:rsidR="00A11332" w:rsidRDefault="00477AB3">
            <w:pPr>
              <w:spacing w:before="60" w:after="60"/>
              <w:contextualSpacing w:val="0"/>
            </w:pPr>
            <w:r>
              <w:t>Submit a Batched Device Certificate Signing Request and receive Certificates for Devices through the Batched Device CSR Web Service interface over a DCC Gateway Connection</w:t>
            </w:r>
          </w:p>
        </w:tc>
        <w:tc>
          <w:tcPr>
            <w:tcW w:w="850" w:type="dxa"/>
            <w:tcPrChange w:id="234" w:author="Author">
              <w:tcPr>
                <w:tcW w:w="454" w:type="dxa"/>
              </w:tcPr>
            </w:tcPrChange>
          </w:tcPr>
          <w:p w14:paraId="2FE274ED" w14:textId="77777777" w:rsidR="00A11332" w:rsidRDefault="00477AB3">
            <w:pPr>
              <w:spacing w:before="60" w:after="60"/>
              <w:contextualSpacing w:val="0"/>
              <w:jc w:val="center"/>
            </w:pPr>
            <w:r>
              <w:t>✓</w:t>
            </w:r>
          </w:p>
        </w:tc>
        <w:tc>
          <w:tcPr>
            <w:tcW w:w="709" w:type="dxa"/>
            <w:tcPrChange w:id="235" w:author="Author">
              <w:tcPr>
                <w:tcW w:w="454" w:type="dxa"/>
              </w:tcPr>
            </w:tcPrChange>
          </w:tcPr>
          <w:p w14:paraId="1DAC7FEB" w14:textId="77777777" w:rsidR="00A11332" w:rsidRDefault="00477AB3">
            <w:pPr>
              <w:spacing w:before="60" w:after="60"/>
              <w:contextualSpacing w:val="0"/>
              <w:jc w:val="center"/>
            </w:pPr>
            <w:r>
              <w:t>✓</w:t>
            </w:r>
          </w:p>
        </w:tc>
        <w:tc>
          <w:tcPr>
            <w:tcW w:w="735" w:type="dxa"/>
            <w:tcPrChange w:id="236" w:author="Author">
              <w:tcPr>
                <w:tcW w:w="454" w:type="dxa"/>
              </w:tcPr>
            </w:tcPrChange>
          </w:tcPr>
          <w:p w14:paraId="7DB40959" w14:textId="77777777" w:rsidR="00A11332" w:rsidRDefault="00A11332">
            <w:pPr>
              <w:spacing w:before="60" w:after="60"/>
              <w:contextualSpacing w:val="0"/>
            </w:pPr>
          </w:p>
        </w:tc>
        <w:tc>
          <w:tcPr>
            <w:tcW w:w="541" w:type="dxa"/>
            <w:tcPrChange w:id="237" w:author="Author">
              <w:tcPr>
                <w:tcW w:w="454" w:type="dxa"/>
              </w:tcPr>
            </w:tcPrChange>
          </w:tcPr>
          <w:p w14:paraId="7ED79743" w14:textId="77777777" w:rsidR="00A11332" w:rsidRDefault="00477AB3">
            <w:pPr>
              <w:spacing w:before="60" w:after="60"/>
              <w:contextualSpacing w:val="0"/>
              <w:jc w:val="center"/>
            </w:pPr>
            <w:r>
              <w:t>✓</w:t>
            </w:r>
            <w:r>
              <w:t>*</w:t>
            </w:r>
          </w:p>
        </w:tc>
        <w:tc>
          <w:tcPr>
            <w:tcW w:w="549" w:type="dxa"/>
            <w:tcPrChange w:id="238" w:author="Author">
              <w:tcPr>
                <w:tcW w:w="636" w:type="dxa"/>
              </w:tcPr>
            </w:tcPrChange>
          </w:tcPr>
          <w:p w14:paraId="2FD2CFF7" w14:textId="77777777" w:rsidR="00A11332" w:rsidRDefault="00477AB3">
            <w:pPr>
              <w:spacing w:before="60" w:after="60"/>
              <w:contextualSpacing w:val="0"/>
            </w:pPr>
            <w:r>
              <w:t>5.4.4</w:t>
            </w:r>
          </w:p>
        </w:tc>
      </w:tr>
    </w:tbl>
    <w:p w14:paraId="00632560" w14:textId="77777777" w:rsidR="00A11332" w:rsidRDefault="00477AB3">
      <w:pPr>
        <w:ind w:left="1200"/>
        <w:contextualSpacing w:val="0"/>
        <w:jc w:val="center"/>
      </w:pPr>
      <w:r>
        <w:t xml:space="preserve">Table 1 SREPT Matrix </w:t>
      </w:r>
      <w:r>
        <w:t>–</w:t>
      </w:r>
      <w:r>
        <w:t xml:space="preserve"> DCC Gateway Connection</w:t>
      </w:r>
    </w:p>
    <w:tbl>
      <w:tblPr>
        <w:tblStyle w:val="CMTabletable--borders-none"/>
        <w:tblW w:w="9005" w:type="dxa"/>
        <w:tblInd w:w="943" w:type="dxa"/>
        <w:tblLook w:val="04A0" w:firstRow="1" w:lastRow="0" w:firstColumn="1" w:lastColumn="0" w:noHBand="0" w:noVBand="1"/>
      </w:tblPr>
      <w:tblGrid>
        <w:gridCol w:w="540"/>
        <w:gridCol w:w="8465"/>
      </w:tblGrid>
      <w:tr w:rsidR="00A11332" w14:paraId="673C2B63" w14:textId="77777777">
        <w:tc>
          <w:tcPr>
            <w:tcW w:w="540" w:type="dxa"/>
          </w:tcPr>
          <w:p w14:paraId="769D7ECE" w14:textId="77777777" w:rsidR="00A11332" w:rsidRDefault="00477AB3">
            <w:pPr>
              <w:spacing w:before="60" w:after="60"/>
              <w:contextualSpacing w:val="0"/>
            </w:pPr>
            <w:r>
              <w:t>Key</w:t>
            </w:r>
          </w:p>
        </w:tc>
        <w:tc>
          <w:tcPr>
            <w:tcW w:w="8464" w:type="dxa"/>
          </w:tcPr>
          <w:p w14:paraId="1316A81D" w14:textId="77777777" w:rsidR="00A11332" w:rsidRDefault="00A11332">
            <w:pPr>
              <w:spacing w:before="60" w:after="60"/>
              <w:contextualSpacing w:val="0"/>
            </w:pPr>
          </w:p>
        </w:tc>
      </w:tr>
    </w:tbl>
    <w:p w14:paraId="0A59606A" w14:textId="77777777" w:rsidR="00A11332" w:rsidRDefault="00A11332">
      <w:pPr>
        <w:ind w:left="900"/>
      </w:pPr>
    </w:p>
    <w:tbl>
      <w:tblPr>
        <w:tblStyle w:val="CMTabletable--borders-none"/>
        <w:tblW w:w="9005" w:type="dxa"/>
        <w:tblInd w:w="943" w:type="dxa"/>
        <w:tblLook w:val="04A0" w:firstRow="1" w:lastRow="0" w:firstColumn="1" w:lastColumn="0" w:noHBand="0" w:noVBand="1"/>
      </w:tblPr>
      <w:tblGrid>
        <w:gridCol w:w="540"/>
        <w:gridCol w:w="8465"/>
      </w:tblGrid>
      <w:tr w:rsidR="00A11332" w14:paraId="72545545" w14:textId="77777777">
        <w:tc>
          <w:tcPr>
            <w:tcW w:w="540" w:type="dxa"/>
          </w:tcPr>
          <w:p w14:paraId="21D4881E" w14:textId="77777777" w:rsidR="00A11332" w:rsidRDefault="00477AB3">
            <w:pPr>
              <w:spacing w:before="60" w:after="60"/>
              <w:contextualSpacing w:val="0"/>
            </w:pPr>
            <w:r>
              <w:t>✓</w:t>
            </w:r>
          </w:p>
        </w:tc>
        <w:tc>
          <w:tcPr>
            <w:tcW w:w="8464" w:type="dxa"/>
          </w:tcPr>
          <w:p w14:paraId="7176B6EB" w14:textId="77777777" w:rsidR="00A11332" w:rsidRDefault="00477AB3">
            <w:pPr>
              <w:spacing w:before="60" w:after="60"/>
              <w:contextualSpacing w:val="0"/>
            </w:pPr>
            <w:r>
              <w:t>Applicant organisation required to undertake this test if they wish to receive credentials for this service / access to this interface</w:t>
            </w:r>
          </w:p>
        </w:tc>
      </w:tr>
    </w:tbl>
    <w:p w14:paraId="28583AAB" w14:textId="77777777" w:rsidR="00A11332" w:rsidRDefault="00A11332">
      <w:pPr>
        <w:ind w:left="900"/>
      </w:pPr>
    </w:p>
    <w:tbl>
      <w:tblPr>
        <w:tblStyle w:val="CMTabletable--borders-none"/>
        <w:tblW w:w="9005" w:type="dxa"/>
        <w:tblInd w:w="943" w:type="dxa"/>
        <w:tblLook w:val="04A0" w:firstRow="1" w:lastRow="0" w:firstColumn="1" w:lastColumn="0" w:noHBand="0" w:noVBand="1"/>
      </w:tblPr>
      <w:tblGrid>
        <w:gridCol w:w="540"/>
        <w:gridCol w:w="8465"/>
      </w:tblGrid>
      <w:tr w:rsidR="00A11332" w14:paraId="57A9ED42" w14:textId="77777777">
        <w:tc>
          <w:tcPr>
            <w:tcW w:w="540" w:type="dxa"/>
          </w:tcPr>
          <w:p w14:paraId="5BCF7CAC" w14:textId="77777777" w:rsidR="00A11332" w:rsidRDefault="00477AB3">
            <w:pPr>
              <w:spacing w:before="60" w:after="60"/>
              <w:contextualSpacing w:val="0"/>
            </w:pPr>
            <w:r>
              <w:t>✓</w:t>
            </w:r>
            <w:r>
              <w:t>*</w:t>
            </w:r>
          </w:p>
          <w:p w14:paraId="41EEC86C" w14:textId="77777777" w:rsidR="00A11332" w:rsidRDefault="00A11332">
            <w:pPr>
              <w:spacing w:before="60" w:after="60"/>
              <w:contextualSpacing w:val="0"/>
            </w:pPr>
          </w:p>
          <w:p w14:paraId="008BAD55" w14:textId="77777777" w:rsidR="00A11332" w:rsidRDefault="00A11332">
            <w:pPr>
              <w:spacing w:before="60" w:after="60"/>
              <w:contextualSpacing w:val="0"/>
            </w:pPr>
          </w:p>
        </w:tc>
        <w:tc>
          <w:tcPr>
            <w:tcW w:w="8464" w:type="dxa"/>
          </w:tcPr>
          <w:p w14:paraId="09853E0B" w14:textId="77777777" w:rsidR="00A11332" w:rsidRDefault="00477AB3">
            <w:pPr>
              <w:spacing w:before="60" w:after="60"/>
              <w:contextualSpacing w:val="0"/>
            </w:pPr>
            <w:r>
              <w:t>Applicant organisation required to undertake this test if they wish to access to this interface and can provide reasonable evidence to suggest that it is necessary for the applicant organisation to become an Authorised Subscriber for Device Certificates in order for them to carry out business processes that will, or are likely to, lead to the installation of Devices in premises</w:t>
            </w:r>
          </w:p>
        </w:tc>
      </w:tr>
    </w:tbl>
    <w:p w14:paraId="2CFFEA56" w14:textId="77777777" w:rsidR="00A11332" w:rsidRDefault="00477AB3">
      <w:pPr>
        <w:pStyle w:val="Heading4"/>
        <w:numPr>
          <w:ilvl w:val="2"/>
          <w:numId w:val="162"/>
        </w:numPr>
        <w:ind w:left="1200"/>
        <w:contextualSpacing w:val="0"/>
      </w:pPr>
      <w:r>
        <w:t>Test Scenarios for Parties without a DCC Gateway Connection</w:t>
      </w:r>
    </w:p>
    <w:tbl>
      <w:tblPr>
        <w:tblStyle w:val="CMTabletable--borders"/>
        <w:tblW w:w="9005" w:type="dxa"/>
        <w:tblInd w:w="943" w:type="dxa"/>
        <w:tblLook w:val="04A0" w:firstRow="1" w:lastRow="0" w:firstColumn="1" w:lastColumn="0" w:noHBand="0" w:noVBand="1"/>
      </w:tblPr>
      <w:tblGrid>
        <w:gridCol w:w="892"/>
        <w:gridCol w:w="5529"/>
        <w:gridCol w:w="980"/>
        <w:gridCol w:w="980"/>
        <w:gridCol w:w="624"/>
      </w:tblGrid>
      <w:tr w:rsidR="00A11332" w14:paraId="120A63D4" w14:textId="77777777">
        <w:tc>
          <w:tcPr>
            <w:tcW w:w="891" w:type="dxa"/>
            <w:shd w:val="clear" w:color="auto" w:fill="000000"/>
          </w:tcPr>
          <w:p w14:paraId="70CDAFDE" w14:textId="77777777" w:rsidR="00A11332" w:rsidRDefault="00A11332">
            <w:pPr>
              <w:spacing w:before="60" w:after="60"/>
              <w:contextualSpacing w:val="0"/>
            </w:pPr>
          </w:p>
        </w:tc>
        <w:tc>
          <w:tcPr>
            <w:tcW w:w="5527" w:type="dxa"/>
            <w:shd w:val="clear" w:color="auto" w:fill="000000"/>
          </w:tcPr>
          <w:p w14:paraId="1DE0D48E" w14:textId="77777777" w:rsidR="00A11332" w:rsidRDefault="00A11332">
            <w:pPr>
              <w:spacing w:before="60" w:after="60"/>
              <w:contextualSpacing w:val="0"/>
            </w:pPr>
          </w:p>
        </w:tc>
        <w:tc>
          <w:tcPr>
            <w:tcW w:w="1960" w:type="dxa"/>
            <w:gridSpan w:val="2"/>
            <w:shd w:val="clear" w:color="auto" w:fill="000000"/>
          </w:tcPr>
          <w:p w14:paraId="55471DA2" w14:textId="77777777" w:rsidR="00A11332" w:rsidRDefault="00477AB3">
            <w:pPr>
              <w:spacing w:before="60" w:after="60"/>
              <w:contextualSpacing w:val="0"/>
            </w:pPr>
            <w:r>
              <w:rPr>
                <w:b/>
                <w:color w:val="FFFFFF"/>
              </w:rPr>
              <w:t>Applicant Organisations</w:t>
            </w:r>
          </w:p>
        </w:tc>
        <w:tc>
          <w:tcPr>
            <w:tcW w:w="624" w:type="dxa"/>
            <w:shd w:val="clear" w:color="auto" w:fill="000000"/>
          </w:tcPr>
          <w:p w14:paraId="2448A5B9" w14:textId="77777777" w:rsidR="00A11332" w:rsidRDefault="00A11332">
            <w:pPr>
              <w:spacing w:before="60" w:after="60"/>
              <w:contextualSpacing w:val="0"/>
            </w:pPr>
          </w:p>
        </w:tc>
      </w:tr>
      <w:tr w:rsidR="00A11332" w14:paraId="1636D2C7" w14:textId="77777777">
        <w:tc>
          <w:tcPr>
            <w:tcW w:w="891" w:type="dxa"/>
            <w:shd w:val="clear" w:color="auto" w:fill="D9D9D9"/>
          </w:tcPr>
          <w:p w14:paraId="33A489A4" w14:textId="77777777" w:rsidR="00A11332" w:rsidRDefault="00477AB3">
            <w:pPr>
              <w:spacing w:before="60" w:after="60"/>
              <w:contextualSpacing w:val="0"/>
            </w:pPr>
            <w:r>
              <w:t>SMKI SRTSD</w:t>
            </w:r>
          </w:p>
          <w:p w14:paraId="4A41394F" w14:textId="77777777" w:rsidR="00A11332" w:rsidRDefault="00477AB3">
            <w:pPr>
              <w:spacing w:before="60" w:after="60"/>
              <w:contextualSpacing w:val="0"/>
            </w:pPr>
            <w:r>
              <w:t>Scenario Reference</w:t>
            </w:r>
          </w:p>
        </w:tc>
        <w:tc>
          <w:tcPr>
            <w:tcW w:w="5527" w:type="dxa"/>
            <w:shd w:val="clear" w:color="auto" w:fill="D9D9D9"/>
          </w:tcPr>
          <w:p w14:paraId="434078A5" w14:textId="77777777" w:rsidR="00A11332" w:rsidRDefault="00477AB3">
            <w:pPr>
              <w:spacing w:before="60" w:after="60"/>
              <w:contextualSpacing w:val="0"/>
            </w:pPr>
            <w:r>
              <w:t>Headline Scenario Title</w:t>
            </w:r>
          </w:p>
        </w:tc>
        <w:tc>
          <w:tcPr>
            <w:tcW w:w="980" w:type="dxa"/>
            <w:shd w:val="clear" w:color="auto" w:fill="D9D9D9"/>
          </w:tcPr>
          <w:p w14:paraId="1B612FD4" w14:textId="77777777" w:rsidR="00A11332" w:rsidRDefault="00477AB3">
            <w:pPr>
              <w:spacing w:before="60" w:after="60"/>
              <w:contextualSpacing w:val="0"/>
            </w:pPr>
            <w:r>
              <w:t>Supplier</w:t>
            </w:r>
          </w:p>
        </w:tc>
        <w:tc>
          <w:tcPr>
            <w:tcW w:w="980" w:type="dxa"/>
            <w:shd w:val="clear" w:color="auto" w:fill="D9D9D9"/>
          </w:tcPr>
          <w:p w14:paraId="7A74A257" w14:textId="77777777" w:rsidR="00A11332" w:rsidRDefault="00477AB3">
            <w:pPr>
              <w:spacing w:before="60" w:after="60"/>
              <w:contextualSpacing w:val="0"/>
            </w:pPr>
            <w:r>
              <w:t>Non-Supplier Party</w:t>
            </w:r>
          </w:p>
        </w:tc>
        <w:tc>
          <w:tcPr>
            <w:tcW w:w="624" w:type="dxa"/>
            <w:shd w:val="clear" w:color="auto" w:fill="D9D9D9"/>
          </w:tcPr>
          <w:p w14:paraId="6784EB00" w14:textId="77777777" w:rsidR="00A11332" w:rsidRDefault="00477AB3">
            <w:pPr>
              <w:spacing w:before="60" w:after="60"/>
              <w:contextualSpacing w:val="0"/>
            </w:pPr>
            <w:r>
              <w:t>SMKI RAPP</w:t>
            </w:r>
          </w:p>
          <w:p w14:paraId="71384187" w14:textId="77777777" w:rsidR="00A11332" w:rsidRDefault="00477AB3">
            <w:pPr>
              <w:spacing w:before="60" w:after="60"/>
              <w:contextualSpacing w:val="0"/>
            </w:pPr>
            <w:r>
              <w:t>Ref</w:t>
            </w:r>
          </w:p>
        </w:tc>
      </w:tr>
    </w:tbl>
    <w:p w14:paraId="5040E426"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892"/>
        <w:gridCol w:w="5529"/>
        <w:gridCol w:w="980"/>
        <w:gridCol w:w="980"/>
        <w:gridCol w:w="624"/>
      </w:tblGrid>
      <w:tr w:rsidR="00A11332" w14:paraId="7F276B11" w14:textId="77777777">
        <w:tc>
          <w:tcPr>
            <w:tcW w:w="891" w:type="dxa"/>
          </w:tcPr>
          <w:p w14:paraId="647D670F" w14:textId="77777777" w:rsidR="00A11332" w:rsidRDefault="00477AB3">
            <w:pPr>
              <w:spacing w:before="60" w:after="60"/>
              <w:contextualSpacing w:val="0"/>
            </w:pPr>
            <w:r>
              <w:t>SMKI 04</w:t>
            </w:r>
          </w:p>
        </w:tc>
        <w:tc>
          <w:tcPr>
            <w:tcW w:w="5527" w:type="dxa"/>
          </w:tcPr>
          <w:p w14:paraId="39E7A1D0" w14:textId="77777777" w:rsidR="00A11332" w:rsidRDefault="00477AB3">
            <w:pPr>
              <w:spacing w:before="60" w:after="60"/>
              <w:contextualSpacing w:val="0"/>
            </w:pPr>
            <w:r>
              <w:t>Access the test SMKI Services for (i) Organisation Certificates through the SMKI Portal interface</w:t>
            </w:r>
            <w:r>
              <w:t> </w:t>
            </w:r>
            <w:r>
              <w:t>over the internet</w:t>
            </w:r>
          </w:p>
        </w:tc>
        <w:tc>
          <w:tcPr>
            <w:tcW w:w="980" w:type="dxa"/>
          </w:tcPr>
          <w:p w14:paraId="0637699B" w14:textId="77777777" w:rsidR="00A11332" w:rsidRDefault="00477AB3">
            <w:pPr>
              <w:spacing w:before="60" w:after="60"/>
              <w:contextualSpacing w:val="0"/>
              <w:jc w:val="center"/>
            </w:pPr>
            <w:r>
              <w:t>✓</w:t>
            </w:r>
          </w:p>
          <w:p w14:paraId="16DB05E6" w14:textId="77777777" w:rsidR="00A11332" w:rsidRDefault="00477AB3">
            <w:pPr>
              <w:spacing w:before="60" w:after="60"/>
              <w:contextualSpacing w:val="0"/>
              <w:jc w:val="center"/>
            </w:pPr>
            <w:r>
              <w:t>✓</w:t>
            </w:r>
          </w:p>
        </w:tc>
        <w:tc>
          <w:tcPr>
            <w:tcW w:w="980" w:type="dxa"/>
          </w:tcPr>
          <w:p w14:paraId="6B7E10EF" w14:textId="77777777" w:rsidR="00A11332" w:rsidRDefault="00477AB3">
            <w:pPr>
              <w:spacing w:before="60" w:after="60"/>
              <w:contextualSpacing w:val="0"/>
              <w:jc w:val="center"/>
            </w:pPr>
            <w:r>
              <w:t>✓</w:t>
            </w:r>
          </w:p>
          <w:p w14:paraId="5E5C8C7F" w14:textId="77777777" w:rsidR="00A11332" w:rsidRDefault="00477AB3">
            <w:pPr>
              <w:spacing w:before="60" w:after="60"/>
              <w:contextualSpacing w:val="0"/>
              <w:jc w:val="center"/>
            </w:pPr>
            <w:r>
              <w:t>✓</w:t>
            </w:r>
            <w:r>
              <w:t>*</w:t>
            </w:r>
          </w:p>
        </w:tc>
        <w:tc>
          <w:tcPr>
            <w:tcW w:w="624" w:type="dxa"/>
          </w:tcPr>
          <w:p w14:paraId="1F86BEBA" w14:textId="77777777" w:rsidR="00A11332" w:rsidRDefault="00477AB3">
            <w:pPr>
              <w:spacing w:before="60" w:after="60"/>
              <w:contextualSpacing w:val="0"/>
            </w:pPr>
            <w:r>
              <w:t>5.4.1,</w:t>
            </w:r>
          </w:p>
          <w:p w14:paraId="0F4FB034" w14:textId="77777777" w:rsidR="00A11332" w:rsidRDefault="00477AB3">
            <w:pPr>
              <w:spacing w:before="60" w:after="60"/>
              <w:contextualSpacing w:val="0"/>
            </w:pPr>
            <w:r>
              <w:t>5.4.2</w:t>
            </w:r>
          </w:p>
        </w:tc>
      </w:tr>
    </w:tbl>
    <w:p w14:paraId="26436383"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892"/>
        <w:gridCol w:w="5529"/>
        <w:gridCol w:w="980"/>
        <w:gridCol w:w="980"/>
        <w:gridCol w:w="624"/>
      </w:tblGrid>
      <w:tr w:rsidR="00A11332" w14:paraId="5A00CE44" w14:textId="77777777">
        <w:tc>
          <w:tcPr>
            <w:tcW w:w="891" w:type="dxa"/>
          </w:tcPr>
          <w:p w14:paraId="024D67A5" w14:textId="77777777" w:rsidR="00A11332" w:rsidRDefault="00477AB3">
            <w:pPr>
              <w:spacing w:before="60" w:after="60"/>
              <w:contextualSpacing w:val="0"/>
            </w:pPr>
            <w:r>
              <w:t>SMKI 08</w:t>
            </w:r>
          </w:p>
        </w:tc>
        <w:tc>
          <w:tcPr>
            <w:tcW w:w="5527" w:type="dxa"/>
          </w:tcPr>
          <w:p w14:paraId="6E8DCA41" w14:textId="108EC8A6" w:rsidR="00A11332" w:rsidRDefault="00477AB3">
            <w:pPr>
              <w:spacing w:before="60" w:after="60"/>
              <w:contextualSpacing w:val="0"/>
            </w:pPr>
            <w:r>
              <w:t xml:space="preserve">Submit Requests for Repository </w:t>
            </w:r>
            <w:ins w:id="239" w:author="Author">
              <w:r w:rsidR="009F0E15">
                <w:t>c</w:t>
              </w:r>
            </w:ins>
            <w:del w:id="240" w:author="Author">
              <w:r w:rsidDel="009F0E15">
                <w:delText>C</w:delText>
              </w:r>
            </w:del>
            <w:r>
              <w:t>ontent using the SMKI Portal interface over the internet</w:t>
            </w:r>
          </w:p>
        </w:tc>
        <w:tc>
          <w:tcPr>
            <w:tcW w:w="980" w:type="dxa"/>
          </w:tcPr>
          <w:p w14:paraId="50950AFD" w14:textId="77777777" w:rsidR="00A11332" w:rsidRDefault="00477AB3">
            <w:pPr>
              <w:spacing w:before="60" w:after="60"/>
              <w:contextualSpacing w:val="0"/>
              <w:jc w:val="center"/>
            </w:pPr>
            <w:r>
              <w:t>✓</w:t>
            </w:r>
          </w:p>
          <w:p w14:paraId="00D3618F" w14:textId="77777777" w:rsidR="00A11332" w:rsidRDefault="00477AB3">
            <w:pPr>
              <w:spacing w:before="60" w:after="60"/>
              <w:contextualSpacing w:val="0"/>
              <w:jc w:val="center"/>
            </w:pPr>
            <w:r>
              <w:t>✓</w:t>
            </w:r>
          </w:p>
        </w:tc>
        <w:tc>
          <w:tcPr>
            <w:tcW w:w="980" w:type="dxa"/>
          </w:tcPr>
          <w:p w14:paraId="48524FAA" w14:textId="77777777" w:rsidR="00A11332" w:rsidRDefault="00477AB3">
            <w:pPr>
              <w:spacing w:before="60" w:after="60"/>
              <w:contextualSpacing w:val="0"/>
              <w:jc w:val="center"/>
            </w:pPr>
            <w:r>
              <w:t>✓</w:t>
            </w:r>
          </w:p>
          <w:p w14:paraId="18C706C0" w14:textId="77777777" w:rsidR="00A11332" w:rsidRDefault="00477AB3">
            <w:pPr>
              <w:spacing w:before="60" w:after="60"/>
              <w:contextualSpacing w:val="0"/>
              <w:jc w:val="center"/>
            </w:pPr>
            <w:r>
              <w:t>✓</w:t>
            </w:r>
            <w:r>
              <w:t>*</w:t>
            </w:r>
          </w:p>
        </w:tc>
        <w:tc>
          <w:tcPr>
            <w:tcW w:w="624" w:type="dxa"/>
          </w:tcPr>
          <w:p w14:paraId="265AB876" w14:textId="77777777" w:rsidR="00A11332" w:rsidRDefault="00477AB3">
            <w:pPr>
              <w:spacing w:before="60" w:after="60"/>
              <w:contextualSpacing w:val="0"/>
            </w:pPr>
            <w:r>
              <w:t>5.4.1,</w:t>
            </w:r>
          </w:p>
          <w:p w14:paraId="01635000" w14:textId="77777777" w:rsidR="00A11332" w:rsidRDefault="00477AB3">
            <w:pPr>
              <w:spacing w:before="60" w:after="60"/>
              <w:contextualSpacing w:val="0"/>
            </w:pPr>
            <w:r>
              <w:t>5.4.2</w:t>
            </w:r>
          </w:p>
        </w:tc>
      </w:tr>
    </w:tbl>
    <w:p w14:paraId="6BF5DE5E"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892"/>
        <w:gridCol w:w="5529"/>
        <w:gridCol w:w="980"/>
        <w:gridCol w:w="980"/>
        <w:gridCol w:w="624"/>
      </w:tblGrid>
      <w:tr w:rsidR="00A11332" w14:paraId="4A83CCC3" w14:textId="77777777">
        <w:tc>
          <w:tcPr>
            <w:tcW w:w="891" w:type="dxa"/>
          </w:tcPr>
          <w:p w14:paraId="5260B562" w14:textId="60CB19CE" w:rsidR="00A11332" w:rsidRDefault="009F0E15">
            <w:pPr>
              <w:spacing w:before="60" w:after="60"/>
              <w:contextualSpacing w:val="0"/>
            </w:pPr>
            <w:ins w:id="241" w:author="Author">
              <w:r>
                <w:t>S</w:t>
              </w:r>
            </w:ins>
            <w:r w:rsidR="00477AB3">
              <w:t>MKI 26</w:t>
            </w:r>
          </w:p>
        </w:tc>
        <w:tc>
          <w:tcPr>
            <w:tcW w:w="5527" w:type="dxa"/>
          </w:tcPr>
          <w:p w14:paraId="631B468B" w14:textId="6CCA8BDF" w:rsidR="00A11332" w:rsidRDefault="00477AB3">
            <w:pPr>
              <w:spacing w:before="60" w:after="60"/>
              <w:contextualSpacing w:val="0"/>
            </w:pPr>
            <w:r>
              <w:t xml:space="preserve">Submit </w:t>
            </w:r>
            <w:ins w:id="242" w:author="Author">
              <w:r w:rsidR="008C3669">
                <w:t xml:space="preserve">an </w:t>
              </w:r>
            </w:ins>
            <w:r>
              <w:t xml:space="preserve">Organisation Certificate Signing Request </w:t>
            </w:r>
            <w:del w:id="243" w:author="Author">
              <w:r w:rsidDel="009F0E15">
                <w:delText>(CSR)</w:delText>
              </w:r>
            </w:del>
            <w:r>
              <w:t xml:space="preserve"> and receive </w:t>
            </w:r>
            <w:ins w:id="244" w:author="Author">
              <w:r w:rsidR="009F0E15">
                <w:t xml:space="preserve">the resulting </w:t>
              </w:r>
            </w:ins>
            <w:r>
              <w:t>Organisation Certificate</w:t>
            </w:r>
            <w:del w:id="245" w:author="Author">
              <w:r w:rsidDel="009F0E15">
                <w:delText>s</w:delText>
              </w:r>
            </w:del>
            <w:r>
              <w:t xml:space="preserve"> through the SMKI Portal interface over the internet</w:t>
            </w:r>
          </w:p>
        </w:tc>
        <w:tc>
          <w:tcPr>
            <w:tcW w:w="980" w:type="dxa"/>
          </w:tcPr>
          <w:p w14:paraId="286E2973" w14:textId="77777777" w:rsidR="00A11332" w:rsidRDefault="00477AB3">
            <w:pPr>
              <w:spacing w:before="60" w:after="60"/>
              <w:contextualSpacing w:val="0"/>
              <w:jc w:val="center"/>
            </w:pPr>
            <w:r>
              <w:t>✓</w:t>
            </w:r>
          </w:p>
        </w:tc>
        <w:tc>
          <w:tcPr>
            <w:tcW w:w="980" w:type="dxa"/>
          </w:tcPr>
          <w:p w14:paraId="2538EA49" w14:textId="77777777" w:rsidR="00A11332" w:rsidRDefault="00477AB3">
            <w:pPr>
              <w:spacing w:before="60" w:after="60"/>
              <w:contextualSpacing w:val="0"/>
              <w:jc w:val="center"/>
            </w:pPr>
            <w:r>
              <w:t>✓</w:t>
            </w:r>
          </w:p>
        </w:tc>
        <w:tc>
          <w:tcPr>
            <w:tcW w:w="624" w:type="dxa"/>
          </w:tcPr>
          <w:p w14:paraId="1380AD44" w14:textId="77777777" w:rsidR="00A11332" w:rsidRDefault="00477AB3">
            <w:pPr>
              <w:spacing w:before="60" w:after="60"/>
              <w:contextualSpacing w:val="0"/>
            </w:pPr>
            <w:r>
              <w:t>5.4.1</w:t>
            </w:r>
          </w:p>
        </w:tc>
      </w:tr>
    </w:tbl>
    <w:p w14:paraId="3D53447C"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892"/>
        <w:gridCol w:w="5529"/>
        <w:gridCol w:w="980"/>
        <w:gridCol w:w="980"/>
        <w:gridCol w:w="624"/>
      </w:tblGrid>
      <w:tr w:rsidR="00A11332" w14:paraId="3EF66AA6" w14:textId="77777777">
        <w:tc>
          <w:tcPr>
            <w:tcW w:w="891" w:type="dxa"/>
          </w:tcPr>
          <w:p w14:paraId="3E771540" w14:textId="77777777" w:rsidR="00A11332" w:rsidRDefault="00477AB3">
            <w:pPr>
              <w:spacing w:before="60" w:after="60"/>
              <w:contextualSpacing w:val="0"/>
            </w:pPr>
            <w:r>
              <w:t>SMKI 38</w:t>
            </w:r>
          </w:p>
        </w:tc>
        <w:tc>
          <w:tcPr>
            <w:tcW w:w="5527" w:type="dxa"/>
          </w:tcPr>
          <w:p w14:paraId="797707AC" w14:textId="77777777" w:rsidR="00A11332" w:rsidRDefault="00477AB3">
            <w:pPr>
              <w:spacing w:before="60" w:after="60"/>
              <w:contextualSpacing w:val="0"/>
            </w:pPr>
            <w:r>
              <w:t>Download Organisation Certificates and OCA Certificates through the SMKI Portal interface over the internet</w:t>
            </w:r>
          </w:p>
        </w:tc>
        <w:tc>
          <w:tcPr>
            <w:tcW w:w="980" w:type="dxa"/>
          </w:tcPr>
          <w:p w14:paraId="666E4000" w14:textId="77777777" w:rsidR="00A11332" w:rsidRDefault="00477AB3">
            <w:pPr>
              <w:spacing w:before="60" w:after="60"/>
              <w:contextualSpacing w:val="0"/>
              <w:jc w:val="center"/>
            </w:pPr>
            <w:r>
              <w:t>✓</w:t>
            </w:r>
          </w:p>
          <w:p w14:paraId="2E9A3D35" w14:textId="77777777" w:rsidR="00A11332" w:rsidRDefault="00477AB3">
            <w:pPr>
              <w:spacing w:before="60" w:after="60"/>
              <w:contextualSpacing w:val="0"/>
              <w:jc w:val="center"/>
            </w:pPr>
            <w:r>
              <w:t>✓</w:t>
            </w:r>
          </w:p>
        </w:tc>
        <w:tc>
          <w:tcPr>
            <w:tcW w:w="980" w:type="dxa"/>
          </w:tcPr>
          <w:p w14:paraId="6E2AE1BC" w14:textId="77777777" w:rsidR="00A11332" w:rsidRDefault="00477AB3">
            <w:pPr>
              <w:spacing w:before="60" w:after="60"/>
              <w:contextualSpacing w:val="0"/>
              <w:jc w:val="center"/>
            </w:pPr>
            <w:r>
              <w:t>✓</w:t>
            </w:r>
            <w:r>
              <w:t>*</w:t>
            </w:r>
          </w:p>
          <w:p w14:paraId="7E22CE12" w14:textId="77777777" w:rsidR="00A11332" w:rsidRDefault="00477AB3">
            <w:pPr>
              <w:spacing w:before="60" w:after="60"/>
              <w:contextualSpacing w:val="0"/>
              <w:jc w:val="center"/>
            </w:pPr>
            <w:r>
              <w:t>✓</w:t>
            </w:r>
          </w:p>
        </w:tc>
        <w:tc>
          <w:tcPr>
            <w:tcW w:w="624" w:type="dxa"/>
          </w:tcPr>
          <w:p w14:paraId="18489495" w14:textId="77777777" w:rsidR="00A11332" w:rsidRDefault="00477AB3">
            <w:pPr>
              <w:spacing w:before="60" w:after="60"/>
              <w:contextualSpacing w:val="0"/>
            </w:pPr>
            <w:r>
              <w:t>5.4.1,</w:t>
            </w:r>
          </w:p>
          <w:p w14:paraId="3378DE56" w14:textId="77777777" w:rsidR="00A11332" w:rsidRDefault="00477AB3">
            <w:pPr>
              <w:spacing w:before="60" w:after="60"/>
              <w:contextualSpacing w:val="0"/>
            </w:pPr>
            <w:r>
              <w:t>5.4.2</w:t>
            </w:r>
          </w:p>
        </w:tc>
      </w:tr>
    </w:tbl>
    <w:p w14:paraId="0E66413E" w14:textId="77777777" w:rsidR="00A11332" w:rsidRDefault="00477AB3">
      <w:pPr>
        <w:ind w:left="1200"/>
        <w:contextualSpacing w:val="0"/>
        <w:jc w:val="center"/>
      </w:pPr>
      <w:r>
        <w:lastRenderedPageBreak/>
        <w:t xml:space="preserve">Table 2 SREPT Matrix </w:t>
      </w:r>
      <w:r>
        <w:t>–</w:t>
      </w:r>
      <w:r>
        <w:t xml:space="preserve"> No DCC Gateway Connection</w:t>
      </w:r>
    </w:p>
    <w:tbl>
      <w:tblPr>
        <w:tblStyle w:val="CMTabletable--borders-none"/>
        <w:tblW w:w="9905" w:type="dxa"/>
        <w:tblInd w:w="43" w:type="dxa"/>
        <w:tblLook w:val="04A0" w:firstRow="1" w:lastRow="0" w:firstColumn="1" w:lastColumn="0" w:noHBand="0" w:noVBand="1"/>
      </w:tblPr>
      <w:tblGrid>
        <w:gridCol w:w="594"/>
        <w:gridCol w:w="9311"/>
      </w:tblGrid>
      <w:tr w:rsidR="00A11332" w14:paraId="2BED9E1D" w14:textId="77777777">
        <w:tc>
          <w:tcPr>
            <w:tcW w:w="594" w:type="dxa"/>
          </w:tcPr>
          <w:p w14:paraId="03E1A053" w14:textId="73A65DC9" w:rsidR="00A11332" w:rsidRDefault="00477AB3">
            <w:pPr>
              <w:spacing w:before="60" w:after="60"/>
              <w:contextualSpacing w:val="0"/>
            </w:pPr>
            <w:r>
              <w:t>Key</w:t>
            </w:r>
          </w:p>
        </w:tc>
        <w:tc>
          <w:tcPr>
            <w:tcW w:w="9310" w:type="dxa"/>
          </w:tcPr>
          <w:p w14:paraId="01D0377E" w14:textId="77777777" w:rsidR="00A11332" w:rsidRDefault="00A11332">
            <w:pPr>
              <w:spacing w:before="60" w:after="60"/>
              <w:contextualSpacing w:val="0"/>
            </w:pPr>
          </w:p>
        </w:tc>
      </w:tr>
    </w:tbl>
    <w:p w14:paraId="55D780FF" w14:textId="77777777" w:rsidR="00A11332" w:rsidRDefault="00A11332"/>
    <w:tbl>
      <w:tblPr>
        <w:tblStyle w:val="CMTabletable--borders-none"/>
        <w:tblW w:w="9905" w:type="dxa"/>
        <w:tblInd w:w="43" w:type="dxa"/>
        <w:tblLook w:val="04A0" w:firstRow="1" w:lastRow="0" w:firstColumn="1" w:lastColumn="0" w:noHBand="0" w:noVBand="1"/>
      </w:tblPr>
      <w:tblGrid>
        <w:gridCol w:w="594"/>
        <w:gridCol w:w="9311"/>
      </w:tblGrid>
      <w:tr w:rsidR="00A11332" w14:paraId="42FD72A5" w14:textId="77777777">
        <w:tc>
          <w:tcPr>
            <w:tcW w:w="594" w:type="dxa"/>
          </w:tcPr>
          <w:p w14:paraId="477CABE6" w14:textId="77777777" w:rsidR="00A11332" w:rsidRDefault="00477AB3">
            <w:pPr>
              <w:spacing w:before="60" w:after="60"/>
              <w:contextualSpacing w:val="0"/>
            </w:pPr>
            <w:r>
              <w:t>✓</w:t>
            </w:r>
          </w:p>
        </w:tc>
        <w:tc>
          <w:tcPr>
            <w:tcW w:w="9310" w:type="dxa"/>
          </w:tcPr>
          <w:p w14:paraId="14DB7AA9" w14:textId="77777777" w:rsidR="00A11332" w:rsidRDefault="00477AB3">
            <w:pPr>
              <w:spacing w:before="60" w:after="60"/>
              <w:contextualSpacing w:val="0"/>
            </w:pPr>
            <w:r>
              <w:t>Applicant organisation required to undertake this test if they wish to receive credentials for this service / access to this interface</w:t>
            </w:r>
          </w:p>
        </w:tc>
      </w:tr>
    </w:tbl>
    <w:p w14:paraId="10240833" w14:textId="77777777" w:rsidR="00A11332" w:rsidRDefault="00A11332"/>
    <w:tbl>
      <w:tblPr>
        <w:tblStyle w:val="CMTabletable--borders-none"/>
        <w:tblW w:w="9905" w:type="dxa"/>
        <w:tblInd w:w="43" w:type="dxa"/>
        <w:tblLook w:val="04A0" w:firstRow="1" w:lastRow="0" w:firstColumn="1" w:lastColumn="0" w:noHBand="0" w:noVBand="1"/>
      </w:tblPr>
      <w:tblGrid>
        <w:gridCol w:w="594"/>
        <w:gridCol w:w="9311"/>
      </w:tblGrid>
      <w:tr w:rsidR="00A11332" w14:paraId="52831B28" w14:textId="77777777">
        <w:tc>
          <w:tcPr>
            <w:tcW w:w="594" w:type="dxa"/>
          </w:tcPr>
          <w:p w14:paraId="515B415A" w14:textId="77777777" w:rsidR="00A11332" w:rsidRDefault="00477AB3">
            <w:pPr>
              <w:spacing w:before="60" w:after="60"/>
              <w:contextualSpacing w:val="0"/>
            </w:pPr>
            <w:r>
              <w:t>✓</w:t>
            </w:r>
            <w:r>
              <w:t>*</w:t>
            </w:r>
          </w:p>
          <w:p w14:paraId="34E6F5B5" w14:textId="77777777" w:rsidR="00A11332" w:rsidRDefault="00A11332">
            <w:pPr>
              <w:spacing w:before="60" w:after="60"/>
              <w:contextualSpacing w:val="0"/>
            </w:pPr>
          </w:p>
          <w:p w14:paraId="1B6CFCB2" w14:textId="77777777" w:rsidR="00A11332" w:rsidRDefault="00A11332">
            <w:pPr>
              <w:spacing w:before="60" w:after="60"/>
              <w:contextualSpacing w:val="0"/>
            </w:pPr>
          </w:p>
        </w:tc>
        <w:tc>
          <w:tcPr>
            <w:tcW w:w="9310" w:type="dxa"/>
          </w:tcPr>
          <w:p w14:paraId="3F26E745" w14:textId="77777777" w:rsidR="00A11332" w:rsidRDefault="00477AB3">
            <w:pPr>
              <w:spacing w:before="60" w:after="60"/>
              <w:contextualSpacing w:val="0"/>
            </w:pPr>
            <w:r>
              <w:t>Applicant organisation required to undertake this test if they wish to access this interface and can provide reasonable evidence to suggest that it is necessary for the applicant organisation to become an Authorised Subscriber for Device Certificates in order for them to carry out business processes that will, or are likely to, lead to the installation of Devices in premises.</w:t>
            </w:r>
          </w:p>
        </w:tc>
      </w:tr>
    </w:tbl>
    <w:p w14:paraId="0AB5A640" w14:textId="77777777" w:rsidR="00A11332" w:rsidRDefault="00477AB3">
      <w:pPr>
        <w:pStyle w:val="Heading3"/>
        <w:numPr>
          <w:ilvl w:val="1"/>
          <w:numId w:val="162"/>
        </w:numPr>
        <w:ind w:left="900"/>
        <w:contextualSpacing w:val="0"/>
      </w:pPr>
      <w:r>
        <w:t>SREPT Initiation</w:t>
      </w:r>
    </w:p>
    <w:p w14:paraId="75B79B1F" w14:textId="77777777" w:rsidR="00A11332" w:rsidRDefault="00477AB3">
      <w:pPr>
        <w:ind w:left="600"/>
        <w:contextualSpacing w:val="0"/>
      </w:pPr>
      <w:r>
        <w:t>Each Relevant Party or RDP and the DCC shall each take reasonable steps to comply with the timescales that are set out within the procedures in Table 3, Table 4 &amp; Table 5. In the event that a Relevant Party or RDP does not comply with the timescales in Table 3, Table 4 &amp; Table 5, the DCC will reschedule subsequent activities to occur as soon as is reasonably practicable thereafter and for such purposes the DCC may reschedule that Relevant Party or RDP</w:t>
      </w:r>
      <w:r>
        <w:t>’</w:t>
      </w:r>
      <w:r>
        <w:t>s test execution date.</w:t>
      </w:r>
    </w:p>
    <w:p w14:paraId="1FC6E51B" w14:textId="77777777" w:rsidR="00A11332" w:rsidRDefault="00477AB3">
      <w:pPr>
        <w:pStyle w:val="Heading4"/>
        <w:numPr>
          <w:ilvl w:val="2"/>
          <w:numId w:val="162"/>
        </w:numPr>
        <w:ind w:left="1500"/>
        <w:contextualSpacing w:val="0"/>
      </w:pPr>
      <w:r>
        <w:t>Procedural Steps</w:t>
      </w:r>
    </w:p>
    <w:p w14:paraId="2C500591" w14:textId="77777777" w:rsidR="00A11332" w:rsidRDefault="00477AB3">
      <w:pPr>
        <w:ind w:left="1200"/>
        <w:contextualSpacing w:val="0"/>
      </w:pPr>
      <w:r>
        <w:t>The table below sets out the steps that must be undertaken prior to initiation of the SREPT by both the DCC and the Relevant Party seeking to undertake SREPT and the timeframes within which such steps must be completed.</w:t>
      </w:r>
    </w:p>
    <w:tbl>
      <w:tblPr>
        <w:tblStyle w:val="CMTabletable--borders"/>
        <w:tblW w:w="8705" w:type="dxa"/>
        <w:tblInd w:w="1243" w:type="dxa"/>
        <w:tblLook w:val="04A0" w:firstRow="1" w:lastRow="0" w:firstColumn="1" w:lastColumn="0" w:noHBand="0" w:noVBand="1"/>
        <w:tblPrChange w:id="246" w:author="Author">
          <w:tblPr>
            <w:tblStyle w:val="CMTabletable--borders"/>
            <w:tblW w:w="8705" w:type="dxa"/>
            <w:tblInd w:w="1243" w:type="dxa"/>
            <w:tblLook w:val="04A0" w:firstRow="1" w:lastRow="0" w:firstColumn="1" w:lastColumn="0" w:noHBand="0" w:noVBand="1"/>
          </w:tblPr>
        </w:tblPrChange>
      </w:tblPr>
      <w:tblGrid>
        <w:gridCol w:w="785"/>
        <w:gridCol w:w="1134"/>
        <w:gridCol w:w="1134"/>
        <w:gridCol w:w="992"/>
        <w:gridCol w:w="851"/>
        <w:gridCol w:w="2693"/>
        <w:gridCol w:w="1116"/>
        <w:tblGridChange w:id="247">
          <w:tblGrid>
            <w:gridCol w:w="1035"/>
            <w:gridCol w:w="1035"/>
            <w:gridCol w:w="1034"/>
            <w:gridCol w:w="1034"/>
            <w:gridCol w:w="1034"/>
            <w:gridCol w:w="2513"/>
            <w:gridCol w:w="1020"/>
          </w:tblGrid>
        </w:tblGridChange>
      </w:tblGrid>
      <w:tr w:rsidR="00A11332" w14:paraId="267E68EB" w14:textId="77777777" w:rsidTr="00633B67">
        <w:tc>
          <w:tcPr>
            <w:tcW w:w="785" w:type="dxa"/>
            <w:shd w:val="clear" w:color="auto" w:fill="000000"/>
            <w:tcPrChange w:id="248" w:author="Author">
              <w:tcPr>
                <w:tcW w:w="1034" w:type="dxa"/>
                <w:shd w:val="clear" w:color="auto" w:fill="000000"/>
              </w:tcPr>
            </w:tcPrChange>
          </w:tcPr>
          <w:p w14:paraId="14F24D77" w14:textId="77777777" w:rsidR="00A11332" w:rsidRDefault="00477AB3">
            <w:pPr>
              <w:spacing w:before="60" w:after="60"/>
              <w:contextualSpacing w:val="0"/>
            </w:pPr>
            <w:r>
              <w:rPr>
                <w:b/>
                <w:color w:val="FFFFFF"/>
              </w:rPr>
              <w:t>Ref</w:t>
            </w:r>
          </w:p>
        </w:tc>
        <w:tc>
          <w:tcPr>
            <w:tcW w:w="1134" w:type="dxa"/>
            <w:shd w:val="clear" w:color="auto" w:fill="000000"/>
            <w:tcPrChange w:id="249" w:author="Author">
              <w:tcPr>
                <w:tcW w:w="1034" w:type="dxa"/>
                <w:shd w:val="clear" w:color="auto" w:fill="000000"/>
              </w:tcPr>
            </w:tcPrChange>
          </w:tcPr>
          <w:p w14:paraId="2E929424" w14:textId="77777777" w:rsidR="00A11332" w:rsidRDefault="00477AB3">
            <w:pPr>
              <w:spacing w:before="60" w:after="60"/>
              <w:contextualSpacing w:val="0"/>
            </w:pPr>
            <w:r>
              <w:rPr>
                <w:b/>
                <w:color w:val="FFFFFF"/>
              </w:rPr>
              <w:t>When</w:t>
            </w:r>
          </w:p>
        </w:tc>
        <w:tc>
          <w:tcPr>
            <w:tcW w:w="1134" w:type="dxa"/>
            <w:shd w:val="clear" w:color="auto" w:fill="000000"/>
            <w:tcPrChange w:id="250" w:author="Author">
              <w:tcPr>
                <w:tcW w:w="1034" w:type="dxa"/>
                <w:shd w:val="clear" w:color="auto" w:fill="000000"/>
              </w:tcPr>
            </w:tcPrChange>
          </w:tcPr>
          <w:p w14:paraId="4849EE9D" w14:textId="77777777" w:rsidR="00A11332" w:rsidRDefault="00477AB3">
            <w:pPr>
              <w:spacing w:before="60" w:after="60"/>
              <w:contextualSpacing w:val="0"/>
            </w:pPr>
            <w:r>
              <w:rPr>
                <w:b/>
                <w:color w:val="FFFFFF"/>
              </w:rPr>
              <w:t>Action</w:t>
            </w:r>
          </w:p>
        </w:tc>
        <w:tc>
          <w:tcPr>
            <w:tcW w:w="992" w:type="dxa"/>
            <w:shd w:val="clear" w:color="auto" w:fill="000000"/>
            <w:tcPrChange w:id="251" w:author="Author">
              <w:tcPr>
                <w:tcW w:w="1034" w:type="dxa"/>
                <w:shd w:val="clear" w:color="auto" w:fill="000000"/>
              </w:tcPr>
            </w:tcPrChange>
          </w:tcPr>
          <w:p w14:paraId="5753C617" w14:textId="77777777" w:rsidR="00A11332" w:rsidRDefault="00477AB3">
            <w:pPr>
              <w:spacing w:before="60" w:after="60"/>
              <w:contextualSpacing w:val="0"/>
            </w:pPr>
            <w:r>
              <w:rPr>
                <w:b/>
                <w:color w:val="FFFFFF"/>
              </w:rPr>
              <w:t>From</w:t>
            </w:r>
          </w:p>
        </w:tc>
        <w:tc>
          <w:tcPr>
            <w:tcW w:w="851" w:type="dxa"/>
            <w:shd w:val="clear" w:color="auto" w:fill="000000"/>
            <w:tcPrChange w:id="252" w:author="Author">
              <w:tcPr>
                <w:tcW w:w="1034" w:type="dxa"/>
                <w:shd w:val="clear" w:color="auto" w:fill="000000"/>
              </w:tcPr>
            </w:tcPrChange>
          </w:tcPr>
          <w:p w14:paraId="43E33E04" w14:textId="77777777" w:rsidR="00A11332" w:rsidRDefault="00477AB3">
            <w:pPr>
              <w:spacing w:before="60" w:after="60"/>
              <w:contextualSpacing w:val="0"/>
            </w:pPr>
            <w:r>
              <w:rPr>
                <w:b/>
                <w:color w:val="FFFFFF"/>
              </w:rPr>
              <w:t>To</w:t>
            </w:r>
          </w:p>
        </w:tc>
        <w:tc>
          <w:tcPr>
            <w:tcW w:w="2693" w:type="dxa"/>
            <w:shd w:val="clear" w:color="auto" w:fill="000000"/>
            <w:tcPrChange w:id="253" w:author="Author">
              <w:tcPr>
                <w:tcW w:w="2512" w:type="dxa"/>
                <w:shd w:val="clear" w:color="auto" w:fill="000000"/>
              </w:tcPr>
            </w:tcPrChange>
          </w:tcPr>
          <w:p w14:paraId="7FCEFB3D" w14:textId="77777777" w:rsidR="00A11332" w:rsidRDefault="00477AB3">
            <w:pPr>
              <w:spacing w:before="60" w:after="60"/>
              <w:contextualSpacing w:val="0"/>
            </w:pPr>
            <w:r>
              <w:rPr>
                <w:b/>
                <w:color w:val="FFFFFF"/>
              </w:rPr>
              <w:t>Information Required</w:t>
            </w:r>
          </w:p>
        </w:tc>
        <w:tc>
          <w:tcPr>
            <w:tcW w:w="1116" w:type="dxa"/>
            <w:shd w:val="clear" w:color="auto" w:fill="000000"/>
            <w:tcPrChange w:id="254" w:author="Author">
              <w:tcPr>
                <w:tcW w:w="1020" w:type="dxa"/>
                <w:shd w:val="clear" w:color="auto" w:fill="000000"/>
              </w:tcPr>
            </w:tcPrChange>
          </w:tcPr>
          <w:p w14:paraId="4289408E" w14:textId="77777777" w:rsidR="00A11332" w:rsidRDefault="00477AB3">
            <w:pPr>
              <w:spacing w:before="60" w:after="60"/>
              <w:contextualSpacing w:val="0"/>
            </w:pPr>
            <w:r>
              <w:rPr>
                <w:b/>
                <w:color w:val="FFFFFF"/>
              </w:rPr>
              <w:t>Method</w:t>
            </w:r>
          </w:p>
        </w:tc>
      </w:tr>
    </w:tbl>
    <w:p w14:paraId="5A8BD756" w14:textId="77777777" w:rsidR="00A11332" w:rsidRDefault="00A11332">
      <w:pPr>
        <w:ind w:left="1200"/>
      </w:pPr>
    </w:p>
    <w:tbl>
      <w:tblPr>
        <w:tblStyle w:val="CMTabletable--borders"/>
        <w:tblW w:w="8705" w:type="dxa"/>
        <w:tblInd w:w="1243" w:type="dxa"/>
        <w:tblLayout w:type="fixed"/>
        <w:tblLook w:val="04A0" w:firstRow="1" w:lastRow="0" w:firstColumn="1" w:lastColumn="0" w:noHBand="0" w:noVBand="1"/>
        <w:tblPrChange w:id="255" w:author="Author">
          <w:tblPr>
            <w:tblStyle w:val="CMTabletable--borders"/>
            <w:tblW w:w="8705" w:type="dxa"/>
            <w:tblInd w:w="1243" w:type="dxa"/>
            <w:tblLook w:val="04A0" w:firstRow="1" w:lastRow="0" w:firstColumn="1" w:lastColumn="0" w:noHBand="0" w:noVBand="1"/>
          </w:tblPr>
        </w:tblPrChange>
      </w:tblPr>
      <w:tblGrid>
        <w:gridCol w:w="817"/>
        <w:gridCol w:w="1102"/>
        <w:gridCol w:w="1134"/>
        <w:gridCol w:w="992"/>
        <w:gridCol w:w="851"/>
        <w:gridCol w:w="2685"/>
        <w:gridCol w:w="1124"/>
        <w:tblGridChange w:id="256">
          <w:tblGrid>
            <w:gridCol w:w="817"/>
            <w:gridCol w:w="1341"/>
            <w:gridCol w:w="1215"/>
            <w:gridCol w:w="828"/>
            <w:gridCol w:w="909"/>
            <w:gridCol w:w="2471"/>
            <w:gridCol w:w="1124"/>
          </w:tblGrid>
        </w:tblGridChange>
      </w:tblGrid>
      <w:tr w:rsidR="00A11332" w14:paraId="1E7B674D" w14:textId="77777777" w:rsidTr="00633B67">
        <w:tc>
          <w:tcPr>
            <w:tcW w:w="817" w:type="dxa"/>
            <w:tcPrChange w:id="257" w:author="Author">
              <w:tcPr>
                <w:tcW w:w="832" w:type="dxa"/>
              </w:tcPr>
            </w:tcPrChange>
          </w:tcPr>
          <w:p w14:paraId="41D0E186" w14:textId="77777777" w:rsidR="00A11332" w:rsidRDefault="00477AB3">
            <w:pPr>
              <w:spacing w:before="60" w:after="60"/>
              <w:contextualSpacing w:val="0"/>
            </w:pPr>
            <w:r>
              <w:t>5.3.1.1</w:t>
            </w:r>
          </w:p>
        </w:tc>
        <w:tc>
          <w:tcPr>
            <w:tcW w:w="1102" w:type="dxa"/>
            <w:tcPrChange w:id="258" w:author="Author">
              <w:tcPr>
                <w:tcW w:w="1235" w:type="dxa"/>
              </w:tcPr>
            </w:tcPrChange>
          </w:tcPr>
          <w:p w14:paraId="05689F02" w14:textId="77777777" w:rsidR="00A11332" w:rsidRDefault="00477AB3">
            <w:pPr>
              <w:spacing w:before="60" w:after="60"/>
              <w:contextualSpacing w:val="0"/>
            </w:pPr>
            <w:r>
              <w:t>60 Working Days (WD) prior to commencement of SREPT</w:t>
            </w:r>
          </w:p>
        </w:tc>
        <w:tc>
          <w:tcPr>
            <w:tcW w:w="1134" w:type="dxa"/>
            <w:tcPrChange w:id="259" w:author="Author">
              <w:tcPr>
                <w:tcW w:w="1235" w:type="dxa"/>
              </w:tcPr>
            </w:tcPrChange>
          </w:tcPr>
          <w:p w14:paraId="19A8D497" w14:textId="77777777" w:rsidR="00A11332" w:rsidRDefault="00477AB3">
            <w:pPr>
              <w:spacing w:before="60" w:after="60"/>
              <w:contextualSpacing w:val="0"/>
            </w:pPr>
            <w:r>
              <w:t>Notify intention to undertake SREPT</w:t>
            </w:r>
          </w:p>
        </w:tc>
        <w:tc>
          <w:tcPr>
            <w:tcW w:w="992" w:type="dxa"/>
            <w:tcPrChange w:id="260" w:author="Author">
              <w:tcPr>
                <w:tcW w:w="832" w:type="dxa"/>
              </w:tcPr>
            </w:tcPrChange>
          </w:tcPr>
          <w:p w14:paraId="7CF0558E" w14:textId="77777777" w:rsidR="00A11332" w:rsidRDefault="00477AB3">
            <w:pPr>
              <w:spacing w:before="60" w:after="60"/>
              <w:contextualSpacing w:val="0"/>
            </w:pPr>
            <w:r>
              <w:t>Relevant Party or RDP</w:t>
            </w:r>
          </w:p>
        </w:tc>
        <w:tc>
          <w:tcPr>
            <w:tcW w:w="851" w:type="dxa"/>
            <w:tcPrChange w:id="261" w:author="Author">
              <w:tcPr>
                <w:tcW w:w="940" w:type="dxa"/>
              </w:tcPr>
            </w:tcPrChange>
          </w:tcPr>
          <w:p w14:paraId="2B0F2B56" w14:textId="77777777" w:rsidR="00A11332" w:rsidRDefault="00477AB3">
            <w:pPr>
              <w:spacing w:before="60" w:after="60"/>
              <w:contextualSpacing w:val="0"/>
            </w:pPr>
            <w:r>
              <w:t>DCC</w:t>
            </w:r>
          </w:p>
        </w:tc>
        <w:tc>
          <w:tcPr>
            <w:tcW w:w="2685" w:type="dxa"/>
            <w:tcPrChange w:id="262" w:author="Author">
              <w:tcPr>
                <w:tcW w:w="2498" w:type="dxa"/>
              </w:tcPr>
            </w:tcPrChange>
          </w:tcPr>
          <w:p w14:paraId="7FFE5ABB" w14:textId="77777777" w:rsidR="00A11332" w:rsidRDefault="00477AB3">
            <w:pPr>
              <w:spacing w:before="60" w:after="60"/>
              <w:contextualSpacing w:val="0"/>
            </w:pPr>
            <w:r>
              <w:t>Party / RDP notification of intention to undertake testing</w:t>
            </w:r>
          </w:p>
          <w:p w14:paraId="5BEBA5A1" w14:textId="77777777" w:rsidR="00A11332" w:rsidRDefault="00477AB3">
            <w:pPr>
              <w:numPr>
                <w:ilvl w:val="0"/>
                <w:numId w:val="20"/>
              </w:numPr>
              <w:spacing w:before="60" w:after="60"/>
              <w:ind w:left="600"/>
              <w:contextualSpacing w:val="0"/>
            </w:pPr>
            <w:r>
              <w:t>Party / RDP id (s)</w:t>
            </w:r>
          </w:p>
          <w:p w14:paraId="7A3DE854" w14:textId="77777777" w:rsidR="00A11332" w:rsidRDefault="00477AB3">
            <w:pPr>
              <w:numPr>
                <w:ilvl w:val="0"/>
                <w:numId w:val="20"/>
              </w:numPr>
              <w:spacing w:before="60" w:after="60"/>
              <w:ind w:left="600"/>
              <w:contextualSpacing w:val="0"/>
            </w:pPr>
            <w:r>
              <w:t>Confirmation that notification provided to SECAS, User Role(s)</w:t>
            </w:r>
          </w:p>
          <w:p w14:paraId="3406CC5D" w14:textId="77777777" w:rsidR="00A11332" w:rsidRDefault="00477AB3">
            <w:pPr>
              <w:numPr>
                <w:ilvl w:val="0"/>
                <w:numId w:val="20"/>
              </w:numPr>
              <w:spacing w:before="60" w:after="60"/>
              <w:ind w:left="600"/>
              <w:contextualSpacing w:val="0"/>
            </w:pPr>
            <w:r>
              <w:t>Test start date</w:t>
            </w:r>
          </w:p>
          <w:p w14:paraId="03DACA5B" w14:textId="77777777" w:rsidR="00A11332" w:rsidRDefault="00477AB3">
            <w:pPr>
              <w:numPr>
                <w:ilvl w:val="0"/>
                <w:numId w:val="20"/>
              </w:numPr>
              <w:spacing w:before="60" w:after="60"/>
              <w:ind w:left="600"/>
              <w:contextualSpacing w:val="0"/>
            </w:pPr>
            <w:r>
              <w:t>Identity of Test Manager and contact details</w:t>
            </w:r>
          </w:p>
        </w:tc>
        <w:tc>
          <w:tcPr>
            <w:tcW w:w="1124" w:type="dxa"/>
            <w:tcPrChange w:id="263" w:author="Author">
              <w:tcPr>
                <w:tcW w:w="1128" w:type="dxa"/>
              </w:tcPr>
            </w:tcPrChange>
          </w:tcPr>
          <w:p w14:paraId="7B91ABDE" w14:textId="77777777" w:rsidR="00A11332" w:rsidRDefault="00477AB3">
            <w:pPr>
              <w:spacing w:before="60" w:after="60"/>
              <w:contextualSpacing w:val="0"/>
            </w:pPr>
            <w:r>
              <w:t>By email as attachments</w:t>
            </w:r>
          </w:p>
        </w:tc>
      </w:tr>
    </w:tbl>
    <w:p w14:paraId="7F36ADFD" w14:textId="77777777" w:rsidR="00A11332" w:rsidRDefault="00A11332">
      <w:pPr>
        <w:ind w:left="1200"/>
      </w:pPr>
    </w:p>
    <w:tbl>
      <w:tblPr>
        <w:tblStyle w:val="CMTabletable--borders"/>
        <w:tblW w:w="8705" w:type="dxa"/>
        <w:tblInd w:w="1243" w:type="dxa"/>
        <w:tblLook w:val="04A0" w:firstRow="1" w:lastRow="0" w:firstColumn="1" w:lastColumn="0" w:noHBand="0" w:noVBand="1"/>
      </w:tblPr>
      <w:tblGrid>
        <w:gridCol w:w="726"/>
        <w:gridCol w:w="1183"/>
        <w:gridCol w:w="1141"/>
        <w:gridCol w:w="967"/>
        <w:gridCol w:w="859"/>
        <w:gridCol w:w="2607"/>
        <w:gridCol w:w="1222"/>
      </w:tblGrid>
      <w:tr w:rsidR="00A11332" w14:paraId="278F544B" w14:textId="77777777">
        <w:tc>
          <w:tcPr>
            <w:tcW w:w="725" w:type="dxa"/>
          </w:tcPr>
          <w:p w14:paraId="6FBDCBE0" w14:textId="77777777" w:rsidR="00A11332" w:rsidRDefault="00477AB3">
            <w:pPr>
              <w:spacing w:before="60" w:after="60"/>
              <w:contextualSpacing w:val="0"/>
            </w:pPr>
            <w:r>
              <w:t>5.3.1.2</w:t>
            </w:r>
          </w:p>
        </w:tc>
        <w:tc>
          <w:tcPr>
            <w:tcW w:w="1182" w:type="dxa"/>
          </w:tcPr>
          <w:p w14:paraId="5F435213" w14:textId="77777777" w:rsidR="00A11332" w:rsidRDefault="00477AB3">
            <w:pPr>
              <w:spacing w:before="60" w:after="60"/>
              <w:contextualSpacing w:val="0"/>
            </w:pPr>
            <w:r>
              <w:t>Within 2 WD of receipt of the notification under 5.3.1.1</w:t>
            </w:r>
          </w:p>
        </w:tc>
        <w:tc>
          <w:tcPr>
            <w:tcW w:w="1141" w:type="dxa"/>
          </w:tcPr>
          <w:p w14:paraId="34B08CED" w14:textId="77777777" w:rsidR="00A11332" w:rsidRDefault="00477AB3">
            <w:pPr>
              <w:spacing w:before="60" w:after="60"/>
              <w:contextualSpacing w:val="0"/>
            </w:pPr>
            <w:r>
              <w:t>Acknowledge request</w:t>
            </w:r>
          </w:p>
        </w:tc>
        <w:tc>
          <w:tcPr>
            <w:tcW w:w="967" w:type="dxa"/>
          </w:tcPr>
          <w:p w14:paraId="741B3AC2" w14:textId="77777777" w:rsidR="00A11332" w:rsidRDefault="00477AB3">
            <w:pPr>
              <w:spacing w:before="60" w:after="60"/>
              <w:contextualSpacing w:val="0"/>
            </w:pPr>
            <w:r>
              <w:t>DCC</w:t>
            </w:r>
          </w:p>
        </w:tc>
        <w:tc>
          <w:tcPr>
            <w:tcW w:w="859" w:type="dxa"/>
          </w:tcPr>
          <w:p w14:paraId="53AA1C70" w14:textId="77777777" w:rsidR="00A11332" w:rsidRDefault="00477AB3">
            <w:pPr>
              <w:spacing w:before="60" w:after="60"/>
              <w:contextualSpacing w:val="0"/>
            </w:pPr>
            <w:r>
              <w:t>Relevant Party or RDP</w:t>
            </w:r>
          </w:p>
        </w:tc>
        <w:tc>
          <w:tcPr>
            <w:tcW w:w="2606" w:type="dxa"/>
          </w:tcPr>
          <w:p w14:paraId="4011C72F" w14:textId="77777777" w:rsidR="00A11332" w:rsidRDefault="00477AB3">
            <w:pPr>
              <w:spacing w:before="60" w:after="60"/>
              <w:contextualSpacing w:val="0"/>
            </w:pPr>
            <w:r>
              <w:t>Confirmation of Party / RDP notification:</w:t>
            </w:r>
          </w:p>
          <w:p w14:paraId="05132F65" w14:textId="77777777" w:rsidR="00A11332" w:rsidRDefault="00477AB3">
            <w:pPr>
              <w:numPr>
                <w:ilvl w:val="0"/>
                <w:numId w:val="21"/>
              </w:numPr>
              <w:spacing w:before="60" w:after="60"/>
              <w:ind w:left="600"/>
              <w:contextualSpacing w:val="0"/>
            </w:pPr>
            <w:r>
              <w:t>Party / RDP id (s)</w:t>
            </w:r>
          </w:p>
          <w:p w14:paraId="4C0DD696" w14:textId="77777777" w:rsidR="00A11332" w:rsidRDefault="00477AB3">
            <w:pPr>
              <w:numPr>
                <w:ilvl w:val="0"/>
                <w:numId w:val="21"/>
              </w:numPr>
              <w:spacing w:before="60" w:after="60"/>
              <w:ind w:left="600"/>
              <w:contextualSpacing w:val="0"/>
            </w:pPr>
            <w:r>
              <w:t>Test start date</w:t>
            </w:r>
          </w:p>
          <w:p w14:paraId="49EE085E" w14:textId="77777777" w:rsidR="00A11332" w:rsidRDefault="00477AB3">
            <w:pPr>
              <w:numPr>
                <w:ilvl w:val="0"/>
                <w:numId w:val="21"/>
              </w:numPr>
              <w:spacing w:before="60" w:after="60"/>
              <w:ind w:left="600"/>
              <w:contextualSpacing w:val="0"/>
            </w:pPr>
            <w:r>
              <w:t>DCC Test Manager contact</w:t>
            </w:r>
          </w:p>
          <w:p w14:paraId="4BC3C9C0" w14:textId="77777777" w:rsidR="00A11332" w:rsidRDefault="00477AB3">
            <w:pPr>
              <w:numPr>
                <w:ilvl w:val="0"/>
                <w:numId w:val="21"/>
              </w:numPr>
              <w:spacing w:before="60" w:after="60"/>
              <w:ind w:left="600"/>
              <w:contextualSpacing w:val="0"/>
            </w:pPr>
            <w:r>
              <w:t>Date for SREPT initiation meeting</w:t>
            </w:r>
          </w:p>
        </w:tc>
        <w:tc>
          <w:tcPr>
            <w:tcW w:w="1222" w:type="dxa"/>
          </w:tcPr>
          <w:p w14:paraId="311FAF28" w14:textId="77777777" w:rsidR="00A11332" w:rsidRDefault="00477AB3">
            <w:pPr>
              <w:spacing w:before="60" w:after="60"/>
              <w:contextualSpacing w:val="0"/>
            </w:pPr>
            <w:r>
              <w:t>By email as attachments</w:t>
            </w:r>
          </w:p>
        </w:tc>
      </w:tr>
    </w:tbl>
    <w:p w14:paraId="40A19504" w14:textId="77777777" w:rsidR="00A11332" w:rsidRDefault="00A11332">
      <w:pPr>
        <w:ind w:left="1200"/>
      </w:pPr>
    </w:p>
    <w:tbl>
      <w:tblPr>
        <w:tblStyle w:val="CMTabletable--borders"/>
        <w:tblW w:w="8705" w:type="dxa"/>
        <w:tblInd w:w="1243" w:type="dxa"/>
        <w:tblLook w:val="04A0" w:firstRow="1" w:lastRow="0" w:firstColumn="1" w:lastColumn="0" w:noHBand="0" w:noVBand="1"/>
      </w:tblPr>
      <w:tblGrid>
        <w:gridCol w:w="711"/>
        <w:gridCol w:w="1142"/>
        <w:gridCol w:w="1250"/>
        <w:gridCol w:w="819"/>
        <w:gridCol w:w="859"/>
        <w:gridCol w:w="2903"/>
        <w:gridCol w:w="1021"/>
      </w:tblGrid>
      <w:tr w:rsidR="00A11332" w14:paraId="4DC927B6" w14:textId="77777777">
        <w:tc>
          <w:tcPr>
            <w:tcW w:w="711" w:type="dxa"/>
          </w:tcPr>
          <w:p w14:paraId="11DE9724" w14:textId="77777777" w:rsidR="00A11332" w:rsidRDefault="00477AB3">
            <w:pPr>
              <w:spacing w:before="60" w:after="60"/>
              <w:contextualSpacing w:val="0"/>
            </w:pPr>
            <w:r>
              <w:t>5.3.1.3</w:t>
            </w:r>
          </w:p>
        </w:tc>
        <w:tc>
          <w:tcPr>
            <w:tcW w:w="1141" w:type="dxa"/>
          </w:tcPr>
          <w:p w14:paraId="23590E01" w14:textId="77777777" w:rsidR="00A11332" w:rsidRDefault="00477AB3">
            <w:pPr>
              <w:spacing w:before="60" w:after="60"/>
              <w:contextualSpacing w:val="0"/>
            </w:pPr>
            <w:r>
              <w:t xml:space="preserve">Within 5 WD of receipt of the notification </w:t>
            </w:r>
            <w:r>
              <w:lastRenderedPageBreak/>
              <w:t>under 5.3.1.2</w:t>
            </w:r>
          </w:p>
        </w:tc>
        <w:tc>
          <w:tcPr>
            <w:tcW w:w="1249" w:type="dxa"/>
          </w:tcPr>
          <w:p w14:paraId="2A7B129B" w14:textId="2CD3AA7D" w:rsidR="00A11332" w:rsidRDefault="00477AB3">
            <w:pPr>
              <w:spacing w:before="60" w:after="60"/>
              <w:contextualSpacing w:val="0"/>
            </w:pPr>
            <w:r>
              <w:lastRenderedPageBreak/>
              <w:t xml:space="preserve">Conduct SREPT </w:t>
            </w:r>
            <w:ins w:id="264" w:author="Author">
              <w:r w:rsidR="009F0E15">
                <w:t>i</w:t>
              </w:r>
            </w:ins>
            <w:del w:id="265" w:author="Author">
              <w:r w:rsidDel="009F0E15">
                <w:delText>I</w:delText>
              </w:r>
            </w:del>
            <w:r>
              <w:t xml:space="preserve">nitiation </w:t>
            </w:r>
            <w:ins w:id="266" w:author="Author">
              <w:r w:rsidR="009F0E15">
                <w:t>m</w:t>
              </w:r>
            </w:ins>
            <w:del w:id="267" w:author="Author">
              <w:r w:rsidDel="009F0E15">
                <w:delText>M</w:delText>
              </w:r>
            </w:del>
            <w:r>
              <w:t>eeting</w:t>
            </w:r>
          </w:p>
        </w:tc>
        <w:tc>
          <w:tcPr>
            <w:tcW w:w="819" w:type="dxa"/>
          </w:tcPr>
          <w:p w14:paraId="4E85A0C5" w14:textId="77777777" w:rsidR="00A11332" w:rsidRDefault="00477AB3">
            <w:pPr>
              <w:spacing w:before="60" w:after="60"/>
              <w:contextualSpacing w:val="0"/>
            </w:pPr>
            <w:r>
              <w:t>DCC</w:t>
            </w:r>
          </w:p>
        </w:tc>
        <w:tc>
          <w:tcPr>
            <w:tcW w:w="859" w:type="dxa"/>
          </w:tcPr>
          <w:p w14:paraId="777584F2" w14:textId="77777777" w:rsidR="00A11332" w:rsidRDefault="00477AB3">
            <w:pPr>
              <w:spacing w:before="60" w:after="60"/>
              <w:contextualSpacing w:val="0"/>
            </w:pPr>
            <w:r>
              <w:t>Relevant Party or RDP</w:t>
            </w:r>
          </w:p>
        </w:tc>
        <w:tc>
          <w:tcPr>
            <w:tcW w:w="2901" w:type="dxa"/>
          </w:tcPr>
          <w:p w14:paraId="727A40E1" w14:textId="77777777" w:rsidR="00A11332" w:rsidRDefault="00477AB3">
            <w:pPr>
              <w:spacing w:before="60" w:after="60"/>
              <w:contextualSpacing w:val="0"/>
            </w:pPr>
            <w:r>
              <w:t>DCC to provide guidance information on conducting SREPT including a guide to the SMKI and Repository Entry Process Tests.</w:t>
            </w:r>
          </w:p>
        </w:tc>
        <w:tc>
          <w:tcPr>
            <w:tcW w:w="1020" w:type="dxa"/>
          </w:tcPr>
          <w:p w14:paraId="5717F970" w14:textId="77777777" w:rsidR="00A11332" w:rsidRDefault="00477AB3">
            <w:pPr>
              <w:spacing w:before="60" w:after="60"/>
              <w:contextualSpacing w:val="0"/>
            </w:pPr>
            <w:r>
              <w:t>Meeting</w:t>
            </w:r>
          </w:p>
        </w:tc>
      </w:tr>
    </w:tbl>
    <w:p w14:paraId="39054BC8" w14:textId="77777777" w:rsidR="00A11332" w:rsidRDefault="00A11332">
      <w:pPr>
        <w:ind w:left="1200"/>
      </w:pPr>
    </w:p>
    <w:tbl>
      <w:tblPr>
        <w:tblStyle w:val="CMTabletable--borders"/>
        <w:tblW w:w="8705" w:type="dxa"/>
        <w:tblInd w:w="1243" w:type="dxa"/>
        <w:tblLook w:val="04A0" w:firstRow="1" w:lastRow="0" w:firstColumn="1" w:lastColumn="0" w:noHBand="0" w:noVBand="1"/>
        <w:tblPrChange w:id="268" w:author="Author">
          <w:tblPr>
            <w:tblStyle w:val="CMTabletable--borders"/>
            <w:tblW w:w="8705" w:type="dxa"/>
            <w:tblInd w:w="1243" w:type="dxa"/>
            <w:tblLook w:val="04A0" w:firstRow="1" w:lastRow="0" w:firstColumn="1" w:lastColumn="0" w:noHBand="0" w:noVBand="1"/>
          </w:tblPr>
        </w:tblPrChange>
      </w:tblPr>
      <w:tblGrid>
        <w:gridCol w:w="670"/>
        <w:gridCol w:w="1249"/>
        <w:gridCol w:w="1276"/>
        <w:gridCol w:w="758"/>
        <w:gridCol w:w="801"/>
        <w:gridCol w:w="2902"/>
        <w:gridCol w:w="1049"/>
        <w:tblGridChange w:id="269">
          <w:tblGrid>
            <w:gridCol w:w="670"/>
            <w:gridCol w:w="1555"/>
            <w:gridCol w:w="1303"/>
            <w:gridCol w:w="1006"/>
            <w:gridCol w:w="630"/>
            <w:gridCol w:w="2492"/>
            <w:gridCol w:w="1049"/>
          </w:tblGrid>
        </w:tblGridChange>
      </w:tblGrid>
      <w:tr w:rsidR="00A11332" w14:paraId="11B5A7EF" w14:textId="77777777" w:rsidTr="00633B67">
        <w:tc>
          <w:tcPr>
            <w:tcW w:w="670" w:type="dxa"/>
            <w:tcPrChange w:id="270" w:author="Author">
              <w:tcPr>
                <w:tcW w:w="671" w:type="dxa"/>
              </w:tcPr>
            </w:tcPrChange>
          </w:tcPr>
          <w:p w14:paraId="1B390941" w14:textId="77777777" w:rsidR="00A11332" w:rsidRDefault="00477AB3">
            <w:pPr>
              <w:spacing w:before="60" w:after="60"/>
              <w:contextualSpacing w:val="0"/>
            </w:pPr>
            <w:r>
              <w:t>5.3.1.4</w:t>
            </w:r>
          </w:p>
        </w:tc>
        <w:tc>
          <w:tcPr>
            <w:tcW w:w="1249" w:type="dxa"/>
            <w:tcPrChange w:id="271" w:author="Author">
              <w:tcPr>
                <w:tcW w:w="1558" w:type="dxa"/>
              </w:tcPr>
            </w:tcPrChange>
          </w:tcPr>
          <w:p w14:paraId="7624D508" w14:textId="77777777" w:rsidR="00A11332" w:rsidRDefault="00477AB3">
            <w:pPr>
              <w:spacing w:before="60" w:after="60"/>
              <w:contextualSpacing w:val="0"/>
            </w:pPr>
            <w:r>
              <w:t>In each week occurring within the period from 40 WD prior to start of testing</w:t>
            </w:r>
          </w:p>
        </w:tc>
        <w:tc>
          <w:tcPr>
            <w:tcW w:w="1276" w:type="dxa"/>
            <w:tcPrChange w:id="272" w:author="Author">
              <w:tcPr>
                <w:tcW w:w="1303" w:type="dxa"/>
              </w:tcPr>
            </w:tcPrChange>
          </w:tcPr>
          <w:p w14:paraId="7E0D8C9D" w14:textId="77777777" w:rsidR="00A11332" w:rsidRDefault="00477AB3">
            <w:pPr>
              <w:spacing w:before="60" w:after="60"/>
              <w:contextualSpacing w:val="0"/>
            </w:pPr>
            <w:r>
              <w:t>Provide progress report, demonstrating readiness to begin tests</w:t>
            </w:r>
          </w:p>
        </w:tc>
        <w:tc>
          <w:tcPr>
            <w:tcW w:w="758" w:type="dxa"/>
            <w:tcPrChange w:id="273" w:author="Author">
              <w:tcPr>
                <w:tcW w:w="1007" w:type="dxa"/>
              </w:tcPr>
            </w:tcPrChange>
          </w:tcPr>
          <w:p w14:paraId="68D854D9" w14:textId="77777777" w:rsidR="00A11332" w:rsidRDefault="00477AB3">
            <w:pPr>
              <w:spacing w:before="60" w:after="60"/>
              <w:contextualSpacing w:val="0"/>
            </w:pPr>
            <w:r>
              <w:t>Relevant Party or RDP</w:t>
            </w:r>
          </w:p>
        </w:tc>
        <w:tc>
          <w:tcPr>
            <w:tcW w:w="801" w:type="dxa"/>
            <w:tcPrChange w:id="274" w:author="Author">
              <w:tcPr>
                <w:tcW w:w="631" w:type="dxa"/>
              </w:tcPr>
            </w:tcPrChange>
          </w:tcPr>
          <w:p w14:paraId="4E3C05BD" w14:textId="77777777" w:rsidR="00A11332" w:rsidRDefault="00477AB3">
            <w:pPr>
              <w:spacing w:before="60" w:after="60"/>
              <w:contextualSpacing w:val="0"/>
            </w:pPr>
            <w:r>
              <w:t>DCC</w:t>
            </w:r>
          </w:p>
        </w:tc>
        <w:tc>
          <w:tcPr>
            <w:tcW w:w="2902" w:type="dxa"/>
            <w:tcPrChange w:id="275" w:author="Author">
              <w:tcPr>
                <w:tcW w:w="2498" w:type="dxa"/>
              </w:tcPr>
            </w:tcPrChange>
          </w:tcPr>
          <w:p w14:paraId="6FB4F5A1" w14:textId="77777777" w:rsidR="00A11332" w:rsidRDefault="00477AB3">
            <w:pPr>
              <w:spacing w:before="60" w:after="60"/>
              <w:contextualSpacing w:val="0"/>
            </w:pPr>
            <w:r>
              <w:t>Test Readiness Report</w:t>
            </w:r>
          </w:p>
        </w:tc>
        <w:tc>
          <w:tcPr>
            <w:tcW w:w="1049" w:type="dxa"/>
            <w:tcPrChange w:id="276" w:author="Author">
              <w:tcPr>
                <w:tcW w:w="1034" w:type="dxa"/>
              </w:tcPr>
            </w:tcPrChange>
          </w:tcPr>
          <w:p w14:paraId="0C4016C1" w14:textId="77777777" w:rsidR="00A11332" w:rsidRDefault="00477AB3">
            <w:pPr>
              <w:spacing w:before="60" w:after="60"/>
              <w:contextualSpacing w:val="0"/>
            </w:pPr>
            <w:r>
              <w:t>By email as attachments</w:t>
            </w:r>
          </w:p>
        </w:tc>
      </w:tr>
    </w:tbl>
    <w:p w14:paraId="00F829AF" w14:textId="77777777" w:rsidR="00A11332" w:rsidRDefault="00A11332">
      <w:pPr>
        <w:ind w:left="1200"/>
      </w:pPr>
    </w:p>
    <w:tbl>
      <w:tblPr>
        <w:tblStyle w:val="CMTabletable--borders"/>
        <w:tblW w:w="8705" w:type="dxa"/>
        <w:tblInd w:w="1243" w:type="dxa"/>
        <w:tblLook w:val="04A0" w:firstRow="1" w:lastRow="0" w:firstColumn="1" w:lastColumn="0" w:noHBand="0" w:noVBand="1"/>
      </w:tblPr>
      <w:tblGrid>
        <w:gridCol w:w="753"/>
        <w:gridCol w:w="1317"/>
        <w:gridCol w:w="1195"/>
        <w:gridCol w:w="873"/>
        <w:gridCol w:w="819"/>
        <w:gridCol w:w="2660"/>
        <w:gridCol w:w="1088"/>
      </w:tblGrid>
      <w:tr w:rsidR="00A11332" w14:paraId="5B3AFFE7" w14:textId="77777777">
        <w:tc>
          <w:tcPr>
            <w:tcW w:w="752" w:type="dxa"/>
          </w:tcPr>
          <w:p w14:paraId="4B63D858" w14:textId="77777777" w:rsidR="00A11332" w:rsidRDefault="00477AB3">
            <w:pPr>
              <w:spacing w:before="60" w:after="60"/>
              <w:contextualSpacing w:val="0"/>
            </w:pPr>
            <w:r>
              <w:t>5.3.1.5</w:t>
            </w:r>
          </w:p>
        </w:tc>
        <w:tc>
          <w:tcPr>
            <w:tcW w:w="1316" w:type="dxa"/>
          </w:tcPr>
          <w:p w14:paraId="506F8388" w14:textId="77777777" w:rsidR="00A11332" w:rsidRDefault="00477AB3">
            <w:pPr>
              <w:spacing w:before="60" w:after="60"/>
              <w:contextualSpacing w:val="0"/>
            </w:pPr>
            <w:r>
              <w:t>25 WD prior to start of testing</w:t>
            </w:r>
          </w:p>
        </w:tc>
        <w:tc>
          <w:tcPr>
            <w:tcW w:w="1195" w:type="dxa"/>
          </w:tcPr>
          <w:p w14:paraId="6115DC5C" w14:textId="77777777" w:rsidR="00A11332" w:rsidRDefault="00477AB3">
            <w:pPr>
              <w:spacing w:before="60" w:after="60"/>
              <w:contextualSpacing w:val="0"/>
            </w:pPr>
            <w:r>
              <w:t>Provide test artefacts to support conduct of SREPT</w:t>
            </w:r>
          </w:p>
        </w:tc>
        <w:tc>
          <w:tcPr>
            <w:tcW w:w="873" w:type="dxa"/>
          </w:tcPr>
          <w:p w14:paraId="1EB39B1A" w14:textId="77777777" w:rsidR="00A11332" w:rsidRDefault="00477AB3">
            <w:pPr>
              <w:spacing w:before="60" w:after="60"/>
              <w:contextualSpacing w:val="0"/>
            </w:pPr>
            <w:r>
              <w:t>Relevant Party or RDP</w:t>
            </w:r>
          </w:p>
        </w:tc>
        <w:tc>
          <w:tcPr>
            <w:tcW w:w="819" w:type="dxa"/>
          </w:tcPr>
          <w:p w14:paraId="6B51FA93" w14:textId="77777777" w:rsidR="00A11332" w:rsidRDefault="00477AB3">
            <w:pPr>
              <w:spacing w:before="60" w:after="60"/>
              <w:contextualSpacing w:val="0"/>
            </w:pPr>
            <w:r>
              <w:t>DCC</w:t>
            </w:r>
          </w:p>
        </w:tc>
        <w:tc>
          <w:tcPr>
            <w:tcW w:w="2659" w:type="dxa"/>
          </w:tcPr>
          <w:p w14:paraId="4306DA34" w14:textId="77777777" w:rsidR="00A11332" w:rsidRDefault="00477AB3">
            <w:pPr>
              <w:numPr>
                <w:ilvl w:val="0"/>
                <w:numId w:val="22"/>
              </w:numPr>
              <w:spacing w:before="60" w:after="60"/>
              <w:ind w:left="600"/>
              <w:contextualSpacing w:val="0"/>
            </w:pPr>
            <w:r>
              <w:t>Test Plan incorporating the Test Schedule</w:t>
            </w:r>
          </w:p>
          <w:p w14:paraId="78EDE005" w14:textId="77777777" w:rsidR="00A11332" w:rsidRDefault="00477AB3">
            <w:pPr>
              <w:numPr>
                <w:ilvl w:val="0"/>
                <w:numId w:val="22"/>
              </w:numPr>
              <w:spacing w:before="60" w:after="60"/>
              <w:ind w:left="600"/>
              <w:contextualSpacing w:val="0"/>
            </w:pPr>
            <w:r>
              <w:t>Requirements Traceability Matrix (see section 6.1.6)</w:t>
            </w:r>
          </w:p>
          <w:p w14:paraId="58B80591" w14:textId="77777777" w:rsidR="00A11332" w:rsidRDefault="00477AB3">
            <w:pPr>
              <w:numPr>
                <w:ilvl w:val="0"/>
                <w:numId w:val="22"/>
              </w:numPr>
              <w:spacing w:before="60" w:after="60"/>
              <w:ind w:left="600"/>
              <w:contextualSpacing w:val="0"/>
            </w:pPr>
            <w:r>
              <w:t>Test Scripts (see section 6.1.7)</w:t>
            </w:r>
          </w:p>
          <w:p w14:paraId="26BA7F4B" w14:textId="77777777" w:rsidR="00A11332" w:rsidRDefault="00477AB3">
            <w:pPr>
              <w:numPr>
                <w:ilvl w:val="0"/>
                <w:numId w:val="22"/>
              </w:numPr>
              <w:spacing w:before="60" w:after="60"/>
              <w:ind w:left="600"/>
              <w:contextualSpacing w:val="0"/>
            </w:pPr>
            <w:r>
              <w:t>Test Data Plan (see section 7)</w:t>
            </w:r>
          </w:p>
        </w:tc>
        <w:tc>
          <w:tcPr>
            <w:tcW w:w="1088" w:type="dxa"/>
          </w:tcPr>
          <w:p w14:paraId="5BB21E23" w14:textId="77777777" w:rsidR="00A11332" w:rsidRDefault="00477AB3">
            <w:pPr>
              <w:spacing w:before="60" w:after="60"/>
              <w:contextualSpacing w:val="0"/>
            </w:pPr>
            <w:r>
              <w:t>By email as attachments</w:t>
            </w:r>
          </w:p>
        </w:tc>
      </w:tr>
    </w:tbl>
    <w:p w14:paraId="01781CEF" w14:textId="77777777" w:rsidR="00A11332" w:rsidRDefault="00A11332">
      <w:pPr>
        <w:ind w:left="1200"/>
      </w:pPr>
    </w:p>
    <w:tbl>
      <w:tblPr>
        <w:tblStyle w:val="CMTabletable--borders"/>
        <w:tblW w:w="8705" w:type="dxa"/>
        <w:tblInd w:w="1243" w:type="dxa"/>
        <w:tblLook w:val="04A0" w:firstRow="1" w:lastRow="0" w:firstColumn="1" w:lastColumn="0" w:noHBand="0" w:noVBand="1"/>
      </w:tblPr>
      <w:tblGrid>
        <w:gridCol w:w="766"/>
        <w:gridCol w:w="1089"/>
        <w:gridCol w:w="1249"/>
        <w:gridCol w:w="913"/>
        <w:gridCol w:w="819"/>
        <w:gridCol w:w="2674"/>
        <w:gridCol w:w="1195"/>
      </w:tblGrid>
      <w:tr w:rsidR="00A11332" w14:paraId="21C1457D" w14:textId="77777777">
        <w:tc>
          <w:tcPr>
            <w:tcW w:w="765" w:type="dxa"/>
          </w:tcPr>
          <w:p w14:paraId="77FAB265" w14:textId="77777777" w:rsidR="00A11332" w:rsidRDefault="00477AB3">
            <w:pPr>
              <w:spacing w:before="60" w:after="60"/>
              <w:contextualSpacing w:val="0"/>
            </w:pPr>
            <w:r>
              <w:t>5.3.1.6</w:t>
            </w:r>
          </w:p>
        </w:tc>
        <w:tc>
          <w:tcPr>
            <w:tcW w:w="1088" w:type="dxa"/>
          </w:tcPr>
          <w:p w14:paraId="679AC806" w14:textId="77777777" w:rsidR="00A11332" w:rsidRDefault="00477AB3">
            <w:pPr>
              <w:spacing w:before="60" w:after="60"/>
              <w:contextualSpacing w:val="0"/>
            </w:pPr>
            <w:r>
              <w:t>By 20 WD prior to start of testing</w:t>
            </w:r>
          </w:p>
        </w:tc>
        <w:tc>
          <w:tcPr>
            <w:tcW w:w="1249" w:type="dxa"/>
          </w:tcPr>
          <w:p w14:paraId="37F872CF" w14:textId="77777777" w:rsidR="00A11332" w:rsidRDefault="00477AB3">
            <w:pPr>
              <w:spacing w:before="60" w:after="60"/>
              <w:contextualSpacing w:val="0"/>
            </w:pPr>
            <w:r>
              <w:t>DCC complete review of test artefacts</w:t>
            </w:r>
          </w:p>
        </w:tc>
        <w:tc>
          <w:tcPr>
            <w:tcW w:w="913" w:type="dxa"/>
          </w:tcPr>
          <w:p w14:paraId="515946DD" w14:textId="77777777" w:rsidR="00A11332" w:rsidRDefault="00477AB3">
            <w:pPr>
              <w:spacing w:before="60" w:after="60"/>
              <w:contextualSpacing w:val="0"/>
            </w:pPr>
            <w:r>
              <w:t>DCC</w:t>
            </w:r>
          </w:p>
        </w:tc>
        <w:tc>
          <w:tcPr>
            <w:tcW w:w="819" w:type="dxa"/>
          </w:tcPr>
          <w:p w14:paraId="69007A0E" w14:textId="77777777" w:rsidR="00A11332" w:rsidRDefault="00477AB3">
            <w:pPr>
              <w:spacing w:before="60" w:after="60"/>
              <w:contextualSpacing w:val="0"/>
            </w:pPr>
            <w:r>
              <w:t>Relevant Party or RDP</w:t>
            </w:r>
          </w:p>
        </w:tc>
        <w:tc>
          <w:tcPr>
            <w:tcW w:w="2673" w:type="dxa"/>
          </w:tcPr>
          <w:p w14:paraId="525748E5" w14:textId="77777777" w:rsidR="00A11332" w:rsidRDefault="00477AB3">
            <w:pPr>
              <w:spacing w:before="60" w:after="60"/>
              <w:contextualSpacing w:val="0"/>
            </w:pPr>
            <w:r>
              <w:t xml:space="preserve">Details regarding any deficiencies in the test artefacts and where necessary, a revised start date for testing provided </w:t>
            </w:r>
            <w:r>
              <w:t>–</w:t>
            </w:r>
            <w:r>
              <w:t xml:space="preserve"> continue from 5.3.1.7</w:t>
            </w:r>
          </w:p>
          <w:p w14:paraId="799462E9" w14:textId="77777777" w:rsidR="00A11332" w:rsidRDefault="00477AB3">
            <w:pPr>
              <w:spacing w:before="60" w:after="60"/>
              <w:contextualSpacing w:val="0"/>
            </w:pPr>
            <w:r>
              <w:t>Or, confirmation that the DCC has accepted the test artefacts</w:t>
            </w:r>
          </w:p>
          <w:p w14:paraId="4CA39029" w14:textId="77777777" w:rsidR="00A11332" w:rsidRDefault="00477AB3">
            <w:pPr>
              <w:spacing w:before="60" w:after="60"/>
              <w:contextualSpacing w:val="0"/>
            </w:pPr>
            <w:r>
              <w:t>–</w:t>
            </w:r>
            <w:r>
              <w:t xml:space="preserve"> continue from 5.3.1.9</w:t>
            </w:r>
          </w:p>
        </w:tc>
        <w:tc>
          <w:tcPr>
            <w:tcW w:w="1195" w:type="dxa"/>
          </w:tcPr>
          <w:p w14:paraId="39DE5720" w14:textId="77777777" w:rsidR="00A11332" w:rsidRDefault="00477AB3">
            <w:pPr>
              <w:spacing w:before="60" w:after="60"/>
              <w:contextualSpacing w:val="0"/>
            </w:pPr>
            <w:r>
              <w:t>By email as attachments</w:t>
            </w:r>
          </w:p>
        </w:tc>
      </w:tr>
    </w:tbl>
    <w:p w14:paraId="0E937E3E" w14:textId="77777777" w:rsidR="00A11332" w:rsidRDefault="00A11332">
      <w:pPr>
        <w:ind w:left="1200"/>
      </w:pPr>
    </w:p>
    <w:tbl>
      <w:tblPr>
        <w:tblStyle w:val="CMTabletable--borders"/>
        <w:tblW w:w="8705" w:type="dxa"/>
        <w:tblInd w:w="1243" w:type="dxa"/>
        <w:tblLook w:val="04A0" w:firstRow="1" w:lastRow="0" w:firstColumn="1" w:lastColumn="0" w:noHBand="0" w:noVBand="1"/>
        <w:tblPrChange w:id="277" w:author="Author">
          <w:tblPr>
            <w:tblStyle w:val="CMTabletable--borders"/>
            <w:tblW w:w="8705" w:type="dxa"/>
            <w:tblInd w:w="1243" w:type="dxa"/>
            <w:tblLook w:val="04A0" w:firstRow="1" w:lastRow="0" w:firstColumn="1" w:lastColumn="0" w:noHBand="0" w:noVBand="1"/>
          </w:tblPr>
        </w:tblPrChange>
      </w:tblPr>
      <w:tblGrid>
        <w:gridCol w:w="780"/>
        <w:gridCol w:w="1089"/>
        <w:gridCol w:w="1235"/>
        <w:gridCol w:w="940"/>
        <w:gridCol w:w="852"/>
        <w:gridCol w:w="2681"/>
        <w:gridCol w:w="1128"/>
        <w:tblGridChange w:id="278">
          <w:tblGrid>
            <w:gridCol w:w="780"/>
            <w:gridCol w:w="1089"/>
            <w:gridCol w:w="1235"/>
            <w:gridCol w:w="940"/>
            <w:gridCol w:w="1128"/>
            <w:gridCol w:w="2405"/>
            <w:gridCol w:w="1128"/>
          </w:tblGrid>
        </w:tblGridChange>
      </w:tblGrid>
      <w:tr w:rsidR="00A11332" w14:paraId="6B1716F4" w14:textId="77777777" w:rsidTr="00633B67">
        <w:tc>
          <w:tcPr>
            <w:tcW w:w="780" w:type="dxa"/>
            <w:tcPrChange w:id="279" w:author="Author">
              <w:tcPr>
                <w:tcW w:w="779" w:type="dxa"/>
              </w:tcPr>
            </w:tcPrChange>
          </w:tcPr>
          <w:p w14:paraId="4B5EBBFB" w14:textId="77777777" w:rsidR="00A11332" w:rsidRDefault="00477AB3">
            <w:pPr>
              <w:spacing w:before="60" w:after="60"/>
              <w:contextualSpacing w:val="0"/>
            </w:pPr>
            <w:r>
              <w:t>5.3.1.7</w:t>
            </w:r>
          </w:p>
        </w:tc>
        <w:tc>
          <w:tcPr>
            <w:tcW w:w="1089" w:type="dxa"/>
            <w:tcPrChange w:id="280" w:author="Author">
              <w:tcPr>
                <w:tcW w:w="1088" w:type="dxa"/>
              </w:tcPr>
            </w:tcPrChange>
          </w:tcPr>
          <w:p w14:paraId="0C5E7383" w14:textId="77777777" w:rsidR="00A11332" w:rsidRDefault="00477AB3">
            <w:pPr>
              <w:spacing w:before="60" w:after="60"/>
              <w:contextualSpacing w:val="0"/>
            </w:pPr>
            <w:r>
              <w:t>By 10 WD prior to start of testing</w:t>
            </w:r>
          </w:p>
        </w:tc>
        <w:tc>
          <w:tcPr>
            <w:tcW w:w="1235" w:type="dxa"/>
            <w:tcPrChange w:id="281" w:author="Author">
              <w:tcPr>
                <w:tcW w:w="1235" w:type="dxa"/>
              </w:tcPr>
            </w:tcPrChange>
          </w:tcPr>
          <w:p w14:paraId="1E822E93" w14:textId="77777777" w:rsidR="00A11332" w:rsidRDefault="00477AB3">
            <w:pPr>
              <w:spacing w:before="60" w:after="60"/>
              <w:contextualSpacing w:val="0"/>
            </w:pPr>
            <w:r>
              <w:t>Party / RDP to provide revised documents</w:t>
            </w:r>
          </w:p>
        </w:tc>
        <w:tc>
          <w:tcPr>
            <w:tcW w:w="940" w:type="dxa"/>
            <w:tcPrChange w:id="282" w:author="Author">
              <w:tcPr>
                <w:tcW w:w="940" w:type="dxa"/>
              </w:tcPr>
            </w:tcPrChange>
          </w:tcPr>
          <w:p w14:paraId="034189E8" w14:textId="77777777" w:rsidR="00A11332" w:rsidRDefault="00477AB3">
            <w:pPr>
              <w:spacing w:before="60" w:after="60"/>
              <w:contextualSpacing w:val="0"/>
            </w:pPr>
            <w:r>
              <w:t>Relevant Party or RDP</w:t>
            </w:r>
          </w:p>
        </w:tc>
        <w:tc>
          <w:tcPr>
            <w:tcW w:w="852" w:type="dxa"/>
            <w:tcPrChange w:id="283" w:author="Author">
              <w:tcPr>
                <w:tcW w:w="1128" w:type="dxa"/>
              </w:tcPr>
            </w:tcPrChange>
          </w:tcPr>
          <w:p w14:paraId="04544E38" w14:textId="77777777" w:rsidR="00A11332" w:rsidRDefault="00477AB3">
            <w:pPr>
              <w:spacing w:before="60" w:after="60"/>
              <w:contextualSpacing w:val="0"/>
            </w:pPr>
            <w:r>
              <w:t>DCC</w:t>
            </w:r>
          </w:p>
        </w:tc>
        <w:tc>
          <w:tcPr>
            <w:tcW w:w="2681" w:type="dxa"/>
            <w:tcPrChange w:id="284" w:author="Author">
              <w:tcPr>
                <w:tcW w:w="2404" w:type="dxa"/>
              </w:tcPr>
            </w:tcPrChange>
          </w:tcPr>
          <w:p w14:paraId="31497205" w14:textId="77777777" w:rsidR="00A11332" w:rsidRDefault="00477AB3">
            <w:pPr>
              <w:spacing w:before="60" w:after="60"/>
              <w:contextualSpacing w:val="0"/>
            </w:pPr>
            <w:r>
              <w:t>Revised documents</w:t>
            </w:r>
          </w:p>
        </w:tc>
        <w:tc>
          <w:tcPr>
            <w:tcW w:w="1128" w:type="dxa"/>
            <w:tcPrChange w:id="285" w:author="Author">
              <w:tcPr>
                <w:tcW w:w="1128" w:type="dxa"/>
              </w:tcPr>
            </w:tcPrChange>
          </w:tcPr>
          <w:p w14:paraId="69A7F2B6" w14:textId="77777777" w:rsidR="00A11332" w:rsidRDefault="00477AB3">
            <w:pPr>
              <w:spacing w:before="60" w:after="60"/>
              <w:contextualSpacing w:val="0"/>
            </w:pPr>
            <w:r>
              <w:t>By email as attachments</w:t>
            </w:r>
          </w:p>
        </w:tc>
      </w:tr>
    </w:tbl>
    <w:p w14:paraId="6FD88746" w14:textId="77777777" w:rsidR="00A11332" w:rsidRDefault="00A11332">
      <w:pPr>
        <w:ind w:left="1200"/>
      </w:pPr>
    </w:p>
    <w:tbl>
      <w:tblPr>
        <w:tblStyle w:val="CMTabletable--borders"/>
        <w:tblW w:w="8705" w:type="dxa"/>
        <w:tblInd w:w="1243" w:type="dxa"/>
        <w:tblLook w:val="04A0" w:firstRow="1" w:lastRow="0" w:firstColumn="1" w:lastColumn="0" w:noHBand="0" w:noVBand="1"/>
      </w:tblPr>
      <w:tblGrid>
        <w:gridCol w:w="807"/>
        <w:gridCol w:w="1263"/>
        <w:gridCol w:w="1209"/>
        <w:gridCol w:w="859"/>
        <w:gridCol w:w="792"/>
        <w:gridCol w:w="2674"/>
        <w:gridCol w:w="1101"/>
      </w:tblGrid>
      <w:tr w:rsidR="00A11332" w14:paraId="130620A7" w14:textId="77777777">
        <w:tc>
          <w:tcPr>
            <w:tcW w:w="806" w:type="dxa"/>
          </w:tcPr>
          <w:p w14:paraId="60CA735A" w14:textId="77777777" w:rsidR="00A11332" w:rsidRDefault="00477AB3">
            <w:pPr>
              <w:spacing w:before="60" w:after="60"/>
              <w:contextualSpacing w:val="0"/>
            </w:pPr>
            <w:r>
              <w:t>5.3.1.8</w:t>
            </w:r>
          </w:p>
        </w:tc>
        <w:tc>
          <w:tcPr>
            <w:tcW w:w="1262" w:type="dxa"/>
          </w:tcPr>
          <w:p w14:paraId="51B82553" w14:textId="77777777" w:rsidR="00A11332" w:rsidRDefault="00477AB3">
            <w:pPr>
              <w:spacing w:before="60" w:after="60"/>
              <w:contextualSpacing w:val="0"/>
            </w:pPr>
            <w:r>
              <w:t>By 7 WD prior to start of testing</w:t>
            </w:r>
          </w:p>
        </w:tc>
        <w:tc>
          <w:tcPr>
            <w:tcW w:w="1209" w:type="dxa"/>
          </w:tcPr>
          <w:p w14:paraId="207CD4FE" w14:textId="77777777" w:rsidR="00A11332" w:rsidRDefault="00477AB3">
            <w:pPr>
              <w:spacing w:before="60" w:after="60"/>
              <w:contextualSpacing w:val="0"/>
            </w:pPr>
            <w:r>
              <w:t>DCC complete review of revised test artefacts</w:t>
            </w:r>
          </w:p>
        </w:tc>
        <w:tc>
          <w:tcPr>
            <w:tcW w:w="859" w:type="dxa"/>
          </w:tcPr>
          <w:p w14:paraId="7003E711" w14:textId="77777777" w:rsidR="00A11332" w:rsidRDefault="00477AB3">
            <w:pPr>
              <w:spacing w:before="60" w:after="60"/>
              <w:contextualSpacing w:val="0"/>
            </w:pPr>
            <w:r>
              <w:t>DCC</w:t>
            </w:r>
          </w:p>
        </w:tc>
        <w:tc>
          <w:tcPr>
            <w:tcW w:w="792" w:type="dxa"/>
          </w:tcPr>
          <w:p w14:paraId="60C46C5D" w14:textId="77777777" w:rsidR="00A11332" w:rsidRDefault="00477AB3">
            <w:pPr>
              <w:spacing w:before="60" w:after="60"/>
              <w:contextualSpacing w:val="0"/>
            </w:pPr>
            <w:r>
              <w:t>Relevant Party or RDP</w:t>
            </w:r>
          </w:p>
        </w:tc>
        <w:tc>
          <w:tcPr>
            <w:tcW w:w="2673" w:type="dxa"/>
          </w:tcPr>
          <w:p w14:paraId="6A7E08EB" w14:textId="77777777" w:rsidR="00A11332" w:rsidRDefault="00477AB3">
            <w:pPr>
              <w:spacing w:before="60" w:after="60"/>
              <w:contextualSpacing w:val="0"/>
            </w:pPr>
            <w:r>
              <w:t xml:space="preserve">Details regarding any deficiencies in the test artefacts and a revised start date for testing provided where agreed it is necessary </w:t>
            </w:r>
            <w:r>
              <w:t>–</w:t>
            </w:r>
            <w:r>
              <w:t xml:space="preserve"> Regress and continue from 5.3.1.7</w:t>
            </w:r>
          </w:p>
          <w:p w14:paraId="0029171C" w14:textId="77777777" w:rsidR="00A11332" w:rsidRDefault="00477AB3">
            <w:pPr>
              <w:spacing w:before="60" w:after="60"/>
              <w:contextualSpacing w:val="0"/>
            </w:pPr>
            <w:r>
              <w:t xml:space="preserve">Or confirmation that test artefacts accepted </w:t>
            </w:r>
            <w:r>
              <w:t>–</w:t>
            </w:r>
            <w:r>
              <w:t xml:space="preserve"> continue from 5.3.1.9</w:t>
            </w:r>
          </w:p>
        </w:tc>
        <w:tc>
          <w:tcPr>
            <w:tcW w:w="1101" w:type="dxa"/>
          </w:tcPr>
          <w:p w14:paraId="43684AB0" w14:textId="77777777" w:rsidR="00A11332" w:rsidRDefault="00477AB3">
            <w:pPr>
              <w:spacing w:before="60" w:after="60"/>
              <w:contextualSpacing w:val="0"/>
            </w:pPr>
            <w:r>
              <w:t>By email as attachments</w:t>
            </w:r>
          </w:p>
        </w:tc>
      </w:tr>
    </w:tbl>
    <w:p w14:paraId="6D1F58F1" w14:textId="77777777" w:rsidR="00A11332" w:rsidRDefault="00A11332">
      <w:pPr>
        <w:ind w:left="1200"/>
      </w:pPr>
    </w:p>
    <w:tbl>
      <w:tblPr>
        <w:tblStyle w:val="CMTabletable--borders"/>
        <w:tblW w:w="8705" w:type="dxa"/>
        <w:tblInd w:w="1243" w:type="dxa"/>
        <w:tblLook w:val="04A0" w:firstRow="1" w:lastRow="0" w:firstColumn="1" w:lastColumn="0" w:noHBand="0" w:noVBand="1"/>
        <w:tblPrChange w:id="286" w:author="Author">
          <w:tblPr>
            <w:tblStyle w:val="CMTabletable--borders"/>
            <w:tblW w:w="8705" w:type="dxa"/>
            <w:tblInd w:w="1243" w:type="dxa"/>
            <w:tblLook w:val="04A0" w:firstRow="1" w:lastRow="0" w:firstColumn="1" w:lastColumn="0" w:noHBand="0" w:noVBand="1"/>
          </w:tblPr>
        </w:tblPrChange>
      </w:tblPr>
      <w:tblGrid>
        <w:gridCol w:w="737"/>
        <w:gridCol w:w="1169"/>
        <w:gridCol w:w="1196"/>
        <w:gridCol w:w="927"/>
        <w:gridCol w:w="867"/>
        <w:gridCol w:w="2788"/>
        <w:gridCol w:w="1021"/>
        <w:tblGridChange w:id="287">
          <w:tblGrid>
            <w:gridCol w:w="737"/>
            <w:gridCol w:w="1169"/>
            <w:gridCol w:w="1196"/>
            <w:gridCol w:w="927"/>
            <w:gridCol w:w="1142"/>
            <w:gridCol w:w="2513"/>
            <w:gridCol w:w="1021"/>
          </w:tblGrid>
        </w:tblGridChange>
      </w:tblGrid>
      <w:tr w:rsidR="00A11332" w14:paraId="7419724A" w14:textId="77777777" w:rsidTr="00633B67">
        <w:tc>
          <w:tcPr>
            <w:tcW w:w="737" w:type="dxa"/>
            <w:tcPrChange w:id="288" w:author="Author">
              <w:tcPr>
                <w:tcW w:w="738" w:type="dxa"/>
              </w:tcPr>
            </w:tcPrChange>
          </w:tcPr>
          <w:p w14:paraId="66A4112E" w14:textId="77777777" w:rsidR="00A11332" w:rsidRDefault="00477AB3">
            <w:pPr>
              <w:spacing w:before="60" w:after="60"/>
              <w:contextualSpacing w:val="0"/>
            </w:pPr>
            <w:r>
              <w:t>5.3.1.9</w:t>
            </w:r>
          </w:p>
        </w:tc>
        <w:tc>
          <w:tcPr>
            <w:tcW w:w="1169" w:type="dxa"/>
            <w:tcPrChange w:id="289" w:author="Author">
              <w:tcPr>
                <w:tcW w:w="1168" w:type="dxa"/>
              </w:tcPr>
            </w:tcPrChange>
          </w:tcPr>
          <w:p w14:paraId="3F3406D3" w14:textId="77777777" w:rsidR="00A11332" w:rsidRDefault="00477AB3">
            <w:pPr>
              <w:spacing w:before="60" w:after="60"/>
              <w:contextualSpacing w:val="0"/>
            </w:pPr>
            <w:r>
              <w:t>By 5 WD prior to start of testing</w:t>
            </w:r>
          </w:p>
        </w:tc>
        <w:tc>
          <w:tcPr>
            <w:tcW w:w="1196" w:type="dxa"/>
            <w:tcPrChange w:id="290" w:author="Author">
              <w:tcPr>
                <w:tcW w:w="1195" w:type="dxa"/>
              </w:tcPr>
            </w:tcPrChange>
          </w:tcPr>
          <w:p w14:paraId="49F6A2D2" w14:textId="77777777" w:rsidR="00A11332" w:rsidRDefault="00477AB3">
            <w:pPr>
              <w:spacing w:before="60" w:after="60"/>
              <w:contextualSpacing w:val="0"/>
            </w:pPr>
            <w:r>
              <w:t xml:space="preserve">1. Review Test Readiness Report and confirm the Entry Criteria for commencing </w:t>
            </w:r>
            <w:r>
              <w:lastRenderedPageBreak/>
              <w:t>testing in relation to Relevant Party or RDP have been met</w:t>
            </w:r>
            <w:r>
              <w:br/>
              <w:t>2. Confirm Start Date and Test Schedule for execution of tests by Relevant Party or RDP</w:t>
            </w:r>
          </w:p>
        </w:tc>
        <w:tc>
          <w:tcPr>
            <w:tcW w:w="927" w:type="dxa"/>
            <w:tcPrChange w:id="291" w:author="Author">
              <w:tcPr>
                <w:tcW w:w="926" w:type="dxa"/>
              </w:tcPr>
            </w:tcPrChange>
          </w:tcPr>
          <w:p w14:paraId="15D127C9" w14:textId="77777777" w:rsidR="00A11332" w:rsidRDefault="00477AB3">
            <w:pPr>
              <w:spacing w:before="60" w:after="60"/>
              <w:contextualSpacing w:val="0"/>
            </w:pPr>
            <w:r>
              <w:lastRenderedPageBreak/>
              <w:t>DCC</w:t>
            </w:r>
          </w:p>
          <w:p w14:paraId="13F0072A" w14:textId="77777777" w:rsidR="00A11332" w:rsidRDefault="00477AB3">
            <w:pPr>
              <w:spacing w:before="60" w:after="60"/>
              <w:contextualSpacing w:val="0"/>
            </w:pPr>
            <w:r>
              <w:t>Quality Gate meeting</w:t>
            </w:r>
          </w:p>
        </w:tc>
        <w:tc>
          <w:tcPr>
            <w:tcW w:w="867" w:type="dxa"/>
            <w:tcPrChange w:id="292" w:author="Author">
              <w:tcPr>
                <w:tcW w:w="1141" w:type="dxa"/>
              </w:tcPr>
            </w:tcPrChange>
          </w:tcPr>
          <w:p w14:paraId="7A4F921F" w14:textId="77777777" w:rsidR="00A11332" w:rsidRDefault="00477AB3">
            <w:pPr>
              <w:spacing w:before="60" w:after="60"/>
              <w:contextualSpacing w:val="0"/>
            </w:pPr>
            <w:r>
              <w:t>Relevant Party or RDP</w:t>
            </w:r>
          </w:p>
        </w:tc>
        <w:tc>
          <w:tcPr>
            <w:tcW w:w="2788" w:type="dxa"/>
            <w:tcPrChange w:id="293" w:author="Author">
              <w:tcPr>
                <w:tcW w:w="2512" w:type="dxa"/>
              </w:tcPr>
            </w:tcPrChange>
          </w:tcPr>
          <w:p w14:paraId="59A5B47C" w14:textId="77777777" w:rsidR="00A11332" w:rsidRDefault="00477AB3">
            <w:pPr>
              <w:spacing w:before="60" w:after="60"/>
              <w:contextualSpacing w:val="0"/>
            </w:pPr>
            <w:r>
              <w:t>Source: Test Readiness Report, Test Schedule</w:t>
            </w:r>
          </w:p>
          <w:p w14:paraId="4509D163" w14:textId="77777777" w:rsidR="00A11332" w:rsidRDefault="00477AB3">
            <w:pPr>
              <w:spacing w:before="60" w:after="60"/>
              <w:contextualSpacing w:val="0"/>
            </w:pPr>
            <w:r>
              <w:t>Output: Confirmation of Relevant Party or RDP readiness to proceed</w:t>
            </w:r>
          </w:p>
        </w:tc>
        <w:tc>
          <w:tcPr>
            <w:tcW w:w="1021" w:type="dxa"/>
            <w:tcPrChange w:id="294" w:author="Author">
              <w:tcPr>
                <w:tcW w:w="1020" w:type="dxa"/>
              </w:tcPr>
            </w:tcPrChange>
          </w:tcPr>
          <w:p w14:paraId="24B2A2BA" w14:textId="77777777" w:rsidR="00A11332" w:rsidRDefault="00477AB3">
            <w:pPr>
              <w:spacing w:before="60" w:after="60"/>
              <w:contextualSpacing w:val="0"/>
            </w:pPr>
            <w:r>
              <w:t>Quality Gate Review meeting</w:t>
            </w:r>
          </w:p>
        </w:tc>
      </w:tr>
    </w:tbl>
    <w:p w14:paraId="0F426DFB" w14:textId="77777777" w:rsidR="00A11332" w:rsidRDefault="00A11332">
      <w:pPr>
        <w:ind w:left="1200"/>
      </w:pPr>
    </w:p>
    <w:tbl>
      <w:tblPr>
        <w:tblStyle w:val="CMTabletable--borders"/>
        <w:tblW w:w="8705" w:type="dxa"/>
        <w:tblInd w:w="1243" w:type="dxa"/>
        <w:tblLook w:val="04A0" w:firstRow="1" w:lastRow="0" w:firstColumn="1" w:lastColumn="0" w:noHBand="0" w:noVBand="1"/>
      </w:tblPr>
      <w:tblGrid>
        <w:gridCol w:w="945"/>
        <w:gridCol w:w="6800"/>
        <w:gridCol w:w="960"/>
      </w:tblGrid>
      <w:tr w:rsidR="00A11332" w14:paraId="7B191B91" w14:textId="77777777">
        <w:tc>
          <w:tcPr>
            <w:tcW w:w="945" w:type="dxa"/>
          </w:tcPr>
          <w:p w14:paraId="0281FBA5" w14:textId="77777777" w:rsidR="00A11332" w:rsidRDefault="00A11332">
            <w:pPr>
              <w:spacing w:before="60" w:after="60"/>
              <w:contextualSpacing w:val="0"/>
            </w:pPr>
          </w:p>
        </w:tc>
        <w:tc>
          <w:tcPr>
            <w:tcW w:w="6799" w:type="dxa"/>
          </w:tcPr>
          <w:p w14:paraId="4F9FAB07" w14:textId="77777777" w:rsidR="00A11332" w:rsidRDefault="00477AB3">
            <w:pPr>
              <w:spacing w:before="60" w:after="60"/>
              <w:contextualSpacing w:val="0"/>
            </w:pPr>
            <w:r>
              <w:t>If there is any outstanding documentation presented at the Quality Gate Review, the DCC shall assess it as part of its assessment of the Entry Criteria under clause 5.3.2</w:t>
            </w:r>
          </w:p>
        </w:tc>
        <w:tc>
          <w:tcPr>
            <w:tcW w:w="960" w:type="dxa"/>
          </w:tcPr>
          <w:p w14:paraId="3B710D54" w14:textId="77777777" w:rsidR="00A11332" w:rsidRDefault="00A11332">
            <w:pPr>
              <w:spacing w:before="60" w:after="60"/>
              <w:contextualSpacing w:val="0"/>
            </w:pPr>
          </w:p>
        </w:tc>
      </w:tr>
    </w:tbl>
    <w:p w14:paraId="0D437188" w14:textId="77777777" w:rsidR="00A11332" w:rsidRDefault="00477AB3">
      <w:pPr>
        <w:ind w:left="1500"/>
        <w:contextualSpacing w:val="0"/>
        <w:jc w:val="center"/>
      </w:pPr>
      <w:r>
        <w:t>Table 3 SREPT Initiation: Procedural Steps</w:t>
      </w:r>
    </w:p>
    <w:p w14:paraId="6F671897" w14:textId="77777777" w:rsidR="00A11332" w:rsidRDefault="00477AB3">
      <w:pPr>
        <w:pStyle w:val="Heading4"/>
        <w:numPr>
          <w:ilvl w:val="2"/>
          <w:numId w:val="162"/>
        </w:numPr>
        <w:ind w:left="1200"/>
        <w:contextualSpacing w:val="0"/>
      </w:pPr>
      <w:r>
        <w:t>SREPT Entry Criteria</w:t>
      </w:r>
    </w:p>
    <w:p w14:paraId="61273CCF" w14:textId="77777777" w:rsidR="00A11332" w:rsidRDefault="00477AB3">
      <w:pPr>
        <w:ind w:left="900"/>
        <w:contextualSpacing w:val="0"/>
      </w:pPr>
      <w:r>
        <w:t>Each Relevant Party or RDP wishing to undertake SREPT must comply with (and, where specified below, shall provide evidence of complying with) the following criteria prior to entry into SREPT:</w:t>
      </w:r>
    </w:p>
    <w:p w14:paraId="3954B707" w14:textId="77777777" w:rsidR="00A11332" w:rsidRDefault="00477AB3">
      <w:pPr>
        <w:numPr>
          <w:ilvl w:val="0"/>
          <w:numId w:val="23"/>
        </w:numPr>
        <w:ind w:left="1500"/>
        <w:contextualSpacing w:val="0"/>
      </w:pPr>
      <w:r>
        <w:t>the interfaces that the Relevant Party or RDP wishes to access must have been identified to determine the SMKI &amp; Repository Entry Process Tests that are to be undertaken;</w:t>
      </w:r>
    </w:p>
    <w:p w14:paraId="01FE5B9E" w14:textId="77777777" w:rsidR="00A11332" w:rsidRDefault="00477AB3">
      <w:pPr>
        <w:numPr>
          <w:ilvl w:val="0"/>
          <w:numId w:val="24"/>
        </w:numPr>
        <w:ind w:left="1500"/>
        <w:contextualSpacing w:val="0"/>
      </w:pPr>
      <w:r>
        <w:t>all relevant test artefacts (as set out in sections 5.3.1.1, 5.3.1.4 and 5.3.1.5) must have been produced by the Relevant Party or RDP and accepted by the DCC. This includes:</w:t>
      </w:r>
    </w:p>
    <w:p w14:paraId="160D683C" w14:textId="77777777" w:rsidR="00A11332" w:rsidRDefault="00477AB3">
      <w:pPr>
        <w:numPr>
          <w:ilvl w:val="0"/>
          <w:numId w:val="25"/>
        </w:numPr>
        <w:ind w:left="1800"/>
        <w:contextualSpacing w:val="0"/>
      </w:pPr>
      <w:r>
        <w:t>Party / RDP Notification of Intention to Undertake Testing</w:t>
      </w:r>
    </w:p>
    <w:p w14:paraId="1B64833E" w14:textId="77777777" w:rsidR="00A11332" w:rsidRDefault="00477AB3">
      <w:pPr>
        <w:numPr>
          <w:ilvl w:val="0"/>
          <w:numId w:val="26"/>
        </w:numPr>
        <w:ind w:left="1800"/>
        <w:contextualSpacing w:val="0"/>
      </w:pPr>
      <w:r>
        <w:t>Test Readiness Report</w:t>
      </w:r>
    </w:p>
    <w:p w14:paraId="7A0BA9E7" w14:textId="77777777" w:rsidR="00A11332" w:rsidRDefault="00477AB3">
      <w:pPr>
        <w:numPr>
          <w:ilvl w:val="0"/>
          <w:numId w:val="27"/>
        </w:numPr>
        <w:ind w:left="1800"/>
        <w:contextualSpacing w:val="0"/>
      </w:pPr>
      <w:r>
        <w:t>Test Plan incorporating the Test Schedule</w:t>
      </w:r>
    </w:p>
    <w:p w14:paraId="2C81EE97" w14:textId="77777777" w:rsidR="00A11332" w:rsidRDefault="00477AB3">
      <w:pPr>
        <w:numPr>
          <w:ilvl w:val="0"/>
          <w:numId w:val="28"/>
        </w:numPr>
        <w:ind w:left="1800"/>
        <w:contextualSpacing w:val="0"/>
      </w:pPr>
      <w:r>
        <w:t>Requirements Traceability Matrix</w:t>
      </w:r>
    </w:p>
    <w:p w14:paraId="0FAAF172" w14:textId="77777777" w:rsidR="00A11332" w:rsidRDefault="00477AB3">
      <w:pPr>
        <w:numPr>
          <w:ilvl w:val="0"/>
          <w:numId w:val="29"/>
        </w:numPr>
        <w:ind w:left="1800"/>
        <w:contextualSpacing w:val="0"/>
      </w:pPr>
      <w:r>
        <w:t>Test Scripts</w:t>
      </w:r>
    </w:p>
    <w:p w14:paraId="2BFD6D0B" w14:textId="77777777" w:rsidR="00A11332" w:rsidRDefault="00477AB3">
      <w:pPr>
        <w:numPr>
          <w:ilvl w:val="0"/>
          <w:numId w:val="30"/>
        </w:numPr>
        <w:ind w:left="1800"/>
        <w:contextualSpacing w:val="0"/>
      </w:pPr>
      <w:r>
        <w:t>Test Data Plan</w:t>
      </w:r>
    </w:p>
    <w:p w14:paraId="344D158A" w14:textId="77777777" w:rsidR="00A11332" w:rsidRDefault="00477AB3">
      <w:pPr>
        <w:numPr>
          <w:ilvl w:val="0"/>
          <w:numId w:val="31"/>
        </w:numPr>
        <w:ind w:left="1500"/>
        <w:contextualSpacing w:val="0"/>
      </w:pPr>
      <w:r>
        <w:t>have provided evidence that an appropriate test environment and an appropriate level of resources available to support the SREPT process; and</w:t>
      </w:r>
    </w:p>
    <w:p w14:paraId="0C40211C" w14:textId="77777777" w:rsidR="00A11332" w:rsidRDefault="00477AB3">
      <w:pPr>
        <w:numPr>
          <w:ilvl w:val="0"/>
          <w:numId w:val="32"/>
        </w:numPr>
        <w:ind w:left="1500"/>
        <w:contextualSpacing w:val="0"/>
      </w:pPr>
      <w:r>
        <w:t>confirm that the security requirements set out in the Enduring Testing Approach Document have been met.</w:t>
      </w:r>
    </w:p>
    <w:p w14:paraId="1342D7B6" w14:textId="77777777" w:rsidR="00A11332" w:rsidRDefault="00477AB3">
      <w:pPr>
        <w:ind w:left="900"/>
        <w:contextualSpacing w:val="0"/>
      </w:pPr>
      <w:r>
        <w:t>Where the DCC reasonably believes that the Relevant Party or RDP has not met the Entry Criteria, the DCC may:</w:t>
      </w:r>
    </w:p>
    <w:p w14:paraId="065A1EDD" w14:textId="77777777" w:rsidR="00A11332" w:rsidRDefault="00477AB3">
      <w:pPr>
        <w:numPr>
          <w:ilvl w:val="0"/>
          <w:numId w:val="33"/>
        </w:numPr>
        <w:ind w:left="1800"/>
        <w:contextualSpacing w:val="0"/>
      </w:pPr>
      <w:r>
        <w:t>prevent the Relevant Party or RDP from undertaking SREPT until such time as the DCC reasonably believes that the Relevant Party or RDP meets the Entry Criteria (and in which case DCC shall inform the Relevant Party or RDP why it believes that they have not met the Entry Criteria); and</w:t>
      </w:r>
    </w:p>
    <w:p w14:paraId="4A5EAB2C" w14:textId="77777777" w:rsidR="00A11332" w:rsidRDefault="00477AB3">
      <w:pPr>
        <w:numPr>
          <w:ilvl w:val="0"/>
          <w:numId w:val="34"/>
        </w:numPr>
        <w:ind w:left="1800"/>
        <w:contextualSpacing w:val="0"/>
      </w:pPr>
      <w:r>
        <w:lastRenderedPageBreak/>
        <w:t>reschedule the test start date for the Relevant Party or RDP. In doing so, the DCC shall provide the earliest practicable alternative date; or</w:t>
      </w:r>
    </w:p>
    <w:p w14:paraId="2CD99B3D" w14:textId="77777777" w:rsidR="00A11332" w:rsidRDefault="00477AB3">
      <w:pPr>
        <w:numPr>
          <w:ilvl w:val="0"/>
          <w:numId w:val="35"/>
        </w:numPr>
        <w:ind w:left="1800"/>
        <w:contextualSpacing w:val="0"/>
      </w:pPr>
      <w:r>
        <w:t>provide provisional approval of the Test Readiness Report (and approval to proceed) with an understanding that the outstanding documentation will be provided before the start of testing, otherwise testing will not commence.</w:t>
      </w:r>
    </w:p>
    <w:p w14:paraId="33254E59" w14:textId="77777777" w:rsidR="00A11332" w:rsidRDefault="00477AB3">
      <w:pPr>
        <w:ind w:left="900"/>
        <w:contextualSpacing w:val="0"/>
      </w:pPr>
      <w:r>
        <w:t>Pursuant to Section H14.25, where the DCC does not reasonably believe that a Relevant Party or RDP meets the Entry Criteria to commence testing, the Relevant Party or RDP may refer the matter to the Panel. Where the Panel determines that the Relevant Party or RDP has met the Entry Criteria, the DCC shall schedule the start of testing as soon as reasonably practicable thereafter.</w:t>
      </w:r>
    </w:p>
    <w:p w14:paraId="393B8858" w14:textId="77777777" w:rsidR="00A11332" w:rsidRDefault="00477AB3">
      <w:pPr>
        <w:ind w:left="900"/>
        <w:contextualSpacing w:val="0"/>
      </w:pPr>
      <w:r>
        <w:t>SREPT shall only commence when DCC has successfully completed Part 1 of SMKI and Repository Testing.</w:t>
      </w:r>
    </w:p>
    <w:p w14:paraId="3BEA73E8" w14:textId="77777777" w:rsidR="00A11332" w:rsidRDefault="00477AB3">
      <w:pPr>
        <w:pStyle w:val="Heading3"/>
        <w:numPr>
          <w:ilvl w:val="1"/>
          <w:numId w:val="162"/>
        </w:numPr>
        <w:ind w:left="900"/>
        <w:contextualSpacing w:val="0"/>
      </w:pPr>
      <w:r>
        <w:t>SREPT Execution</w:t>
      </w:r>
    </w:p>
    <w:p w14:paraId="2C6D6040" w14:textId="77777777" w:rsidR="00A11332" w:rsidRDefault="00477AB3">
      <w:pPr>
        <w:pStyle w:val="Heading4"/>
        <w:numPr>
          <w:ilvl w:val="2"/>
          <w:numId w:val="162"/>
        </w:numPr>
        <w:ind w:left="1200"/>
        <w:contextualSpacing w:val="0"/>
      </w:pPr>
      <w:r>
        <w:t>Procedural Steps</w:t>
      </w:r>
    </w:p>
    <w:p w14:paraId="7B125056" w14:textId="77777777" w:rsidR="00A11332" w:rsidRDefault="00477AB3">
      <w:pPr>
        <w:ind w:left="900"/>
        <w:contextualSpacing w:val="0"/>
      </w:pPr>
      <w:r>
        <w:t>The table below sets out the steps that must be undertaken prior to or during test execution by either the DCC or a Relevant Party or RDP seeking to undertake SREPT and the timeframes within which such steps must be complete as set out in the Test Schedule which will be updated by the Relevant Party or RDP from time to time to reflect test progress.</w:t>
      </w:r>
    </w:p>
    <w:tbl>
      <w:tblPr>
        <w:tblStyle w:val="CMTabletable--borders"/>
        <w:tblW w:w="9005" w:type="dxa"/>
        <w:tblInd w:w="943" w:type="dxa"/>
        <w:tblLook w:val="04A0" w:firstRow="1" w:lastRow="0" w:firstColumn="1" w:lastColumn="0" w:noHBand="0" w:noVBand="1"/>
        <w:tblPrChange w:id="295" w:author="Author">
          <w:tblPr>
            <w:tblStyle w:val="CMTabletable--borders"/>
            <w:tblW w:w="9005" w:type="dxa"/>
            <w:tblInd w:w="943" w:type="dxa"/>
            <w:tblLook w:val="04A0" w:firstRow="1" w:lastRow="0" w:firstColumn="1" w:lastColumn="0" w:noHBand="0" w:noVBand="1"/>
          </w:tblPr>
        </w:tblPrChange>
      </w:tblPr>
      <w:tblGrid>
        <w:gridCol w:w="714"/>
        <w:gridCol w:w="1159"/>
        <w:gridCol w:w="1426"/>
        <w:gridCol w:w="763"/>
        <w:gridCol w:w="567"/>
        <w:gridCol w:w="3128"/>
        <w:gridCol w:w="1248"/>
        <w:tblGridChange w:id="296">
          <w:tblGrid>
            <w:gridCol w:w="714"/>
            <w:gridCol w:w="1159"/>
            <w:gridCol w:w="1426"/>
            <w:gridCol w:w="624"/>
            <w:gridCol w:w="624"/>
            <w:gridCol w:w="3210"/>
            <w:gridCol w:w="1248"/>
          </w:tblGrid>
        </w:tblGridChange>
      </w:tblGrid>
      <w:tr w:rsidR="00A11332" w14:paraId="4F5931E9" w14:textId="77777777" w:rsidTr="00633B67">
        <w:tc>
          <w:tcPr>
            <w:tcW w:w="714" w:type="dxa"/>
            <w:shd w:val="clear" w:color="auto" w:fill="000000"/>
            <w:tcPrChange w:id="297" w:author="Author">
              <w:tcPr>
                <w:tcW w:w="713" w:type="dxa"/>
                <w:shd w:val="clear" w:color="auto" w:fill="000000"/>
              </w:tcPr>
            </w:tcPrChange>
          </w:tcPr>
          <w:p w14:paraId="08A0F253" w14:textId="77777777" w:rsidR="00A11332" w:rsidRDefault="00477AB3">
            <w:pPr>
              <w:spacing w:before="60" w:after="60"/>
              <w:contextualSpacing w:val="0"/>
            </w:pPr>
            <w:r>
              <w:rPr>
                <w:b/>
                <w:color w:val="FFFFFF"/>
              </w:rPr>
              <w:t>Ref</w:t>
            </w:r>
          </w:p>
        </w:tc>
        <w:tc>
          <w:tcPr>
            <w:tcW w:w="1159" w:type="dxa"/>
            <w:shd w:val="clear" w:color="auto" w:fill="000000"/>
            <w:tcPrChange w:id="298" w:author="Author">
              <w:tcPr>
                <w:tcW w:w="1159" w:type="dxa"/>
                <w:shd w:val="clear" w:color="auto" w:fill="000000"/>
              </w:tcPr>
            </w:tcPrChange>
          </w:tcPr>
          <w:p w14:paraId="217D1007" w14:textId="77777777" w:rsidR="00A11332" w:rsidRDefault="00477AB3">
            <w:pPr>
              <w:spacing w:before="60" w:after="60"/>
              <w:contextualSpacing w:val="0"/>
            </w:pPr>
            <w:r>
              <w:rPr>
                <w:b/>
                <w:color w:val="FFFFFF"/>
              </w:rPr>
              <w:t>When</w:t>
            </w:r>
          </w:p>
        </w:tc>
        <w:tc>
          <w:tcPr>
            <w:tcW w:w="1426" w:type="dxa"/>
            <w:shd w:val="clear" w:color="auto" w:fill="000000"/>
            <w:tcPrChange w:id="299" w:author="Author">
              <w:tcPr>
                <w:tcW w:w="1426" w:type="dxa"/>
                <w:shd w:val="clear" w:color="auto" w:fill="000000"/>
              </w:tcPr>
            </w:tcPrChange>
          </w:tcPr>
          <w:p w14:paraId="55DCA705" w14:textId="77777777" w:rsidR="00A11332" w:rsidRDefault="00477AB3">
            <w:pPr>
              <w:spacing w:before="60" w:after="60"/>
              <w:contextualSpacing w:val="0"/>
            </w:pPr>
            <w:r>
              <w:rPr>
                <w:b/>
                <w:color w:val="FFFFFF"/>
              </w:rPr>
              <w:t>Action</w:t>
            </w:r>
          </w:p>
        </w:tc>
        <w:tc>
          <w:tcPr>
            <w:tcW w:w="763" w:type="dxa"/>
            <w:shd w:val="clear" w:color="auto" w:fill="000000"/>
            <w:tcPrChange w:id="300" w:author="Author">
              <w:tcPr>
                <w:tcW w:w="624" w:type="dxa"/>
                <w:shd w:val="clear" w:color="auto" w:fill="000000"/>
              </w:tcPr>
            </w:tcPrChange>
          </w:tcPr>
          <w:p w14:paraId="0D0059CA" w14:textId="77777777" w:rsidR="00A11332" w:rsidRDefault="00477AB3">
            <w:pPr>
              <w:spacing w:before="60" w:after="60"/>
              <w:contextualSpacing w:val="0"/>
            </w:pPr>
            <w:r>
              <w:rPr>
                <w:b/>
                <w:color w:val="FFFFFF"/>
              </w:rPr>
              <w:t>From</w:t>
            </w:r>
          </w:p>
        </w:tc>
        <w:tc>
          <w:tcPr>
            <w:tcW w:w="567" w:type="dxa"/>
            <w:shd w:val="clear" w:color="auto" w:fill="000000"/>
            <w:tcPrChange w:id="301" w:author="Author">
              <w:tcPr>
                <w:tcW w:w="624" w:type="dxa"/>
                <w:shd w:val="clear" w:color="auto" w:fill="000000"/>
              </w:tcPr>
            </w:tcPrChange>
          </w:tcPr>
          <w:p w14:paraId="61814E3B" w14:textId="77777777" w:rsidR="00A11332" w:rsidRDefault="00477AB3">
            <w:pPr>
              <w:spacing w:before="60" w:after="60"/>
              <w:contextualSpacing w:val="0"/>
            </w:pPr>
            <w:r>
              <w:rPr>
                <w:b/>
                <w:color w:val="FFFFFF"/>
              </w:rPr>
              <w:t>To</w:t>
            </w:r>
          </w:p>
        </w:tc>
        <w:tc>
          <w:tcPr>
            <w:tcW w:w="3128" w:type="dxa"/>
            <w:shd w:val="clear" w:color="auto" w:fill="000000"/>
            <w:tcPrChange w:id="302" w:author="Author">
              <w:tcPr>
                <w:tcW w:w="3209" w:type="dxa"/>
                <w:shd w:val="clear" w:color="auto" w:fill="000000"/>
              </w:tcPr>
            </w:tcPrChange>
          </w:tcPr>
          <w:p w14:paraId="38A321F3" w14:textId="77777777" w:rsidR="00A11332" w:rsidRDefault="00477AB3">
            <w:pPr>
              <w:spacing w:before="60" w:after="60"/>
              <w:contextualSpacing w:val="0"/>
            </w:pPr>
            <w:r>
              <w:rPr>
                <w:b/>
                <w:color w:val="FFFFFF"/>
              </w:rPr>
              <w:t>Information Required</w:t>
            </w:r>
          </w:p>
        </w:tc>
        <w:tc>
          <w:tcPr>
            <w:tcW w:w="1248" w:type="dxa"/>
            <w:shd w:val="clear" w:color="auto" w:fill="000000"/>
            <w:tcPrChange w:id="303" w:author="Author">
              <w:tcPr>
                <w:tcW w:w="1248" w:type="dxa"/>
                <w:shd w:val="clear" w:color="auto" w:fill="000000"/>
              </w:tcPr>
            </w:tcPrChange>
          </w:tcPr>
          <w:p w14:paraId="655A2C0F" w14:textId="77777777" w:rsidR="00A11332" w:rsidRDefault="00477AB3">
            <w:pPr>
              <w:spacing w:before="60" w:after="60"/>
              <w:contextualSpacing w:val="0"/>
            </w:pPr>
            <w:r>
              <w:rPr>
                <w:b/>
                <w:color w:val="FFFFFF"/>
              </w:rPr>
              <w:t>Method</w:t>
            </w:r>
          </w:p>
        </w:tc>
      </w:tr>
    </w:tbl>
    <w:p w14:paraId="2BDC9827"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707"/>
        <w:gridCol w:w="1156"/>
        <w:gridCol w:w="1413"/>
        <w:gridCol w:w="757"/>
        <w:gridCol w:w="615"/>
        <w:gridCol w:w="3123"/>
        <w:gridCol w:w="1234"/>
      </w:tblGrid>
      <w:tr w:rsidR="00A11332" w14:paraId="358E7EA8" w14:textId="77777777">
        <w:tc>
          <w:tcPr>
            <w:tcW w:w="713" w:type="dxa"/>
          </w:tcPr>
          <w:p w14:paraId="48C5E835" w14:textId="77777777" w:rsidR="00A11332" w:rsidRDefault="00477AB3">
            <w:pPr>
              <w:spacing w:before="60" w:after="60"/>
              <w:contextualSpacing w:val="0"/>
            </w:pPr>
            <w:r>
              <w:t>5.4.1.1</w:t>
            </w:r>
          </w:p>
        </w:tc>
        <w:tc>
          <w:tcPr>
            <w:tcW w:w="1159" w:type="dxa"/>
          </w:tcPr>
          <w:p w14:paraId="6B6A2380" w14:textId="77777777" w:rsidR="00A11332" w:rsidRDefault="00477AB3">
            <w:pPr>
              <w:spacing w:before="60" w:after="60"/>
              <w:contextualSpacing w:val="0"/>
            </w:pPr>
            <w:r>
              <w:t>SREPT Start Date or earlier (if appropriate)</w:t>
            </w:r>
          </w:p>
        </w:tc>
        <w:tc>
          <w:tcPr>
            <w:tcW w:w="1426" w:type="dxa"/>
          </w:tcPr>
          <w:p w14:paraId="61E0D511" w14:textId="77777777" w:rsidR="00A11332" w:rsidRDefault="00477AB3">
            <w:pPr>
              <w:spacing w:before="60" w:after="60"/>
              <w:contextualSpacing w:val="0"/>
            </w:pPr>
            <w:r>
              <w:t>Verification of Organisation Identity and appointment of, SMKI SRO and SMKI ARO for test purposes</w:t>
            </w:r>
          </w:p>
        </w:tc>
        <w:tc>
          <w:tcPr>
            <w:tcW w:w="624" w:type="dxa"/>
          </w:tcPr>
          <w:p w14:paraId="095AD8DA" w14:textId="77777777" w:rsidR="00A11332" w:rsidRDefault="00477AB3">
            <w:pPr>
              <w:spacing w:before="60" w:after="60"/>
              <w:contextualSpacing w:val="0"/>
            </w:pPr>
            <w:r>
              <w:t>Relevant Party or RDP</w:t>
            </w:r>
          </w:p>
        </w:tc>
        <w:tc>
          <w:tcPr>
            <w:tcW w:w="624" w:type="dxa"/>
          </w:tcPr>
          <w:p w14:paraId="7D3DD758" w14:textId="77777777" w:rsidR="00A11332" w:rsidRDefault="00477AB3">
            <w:pPr>
              <w:spacing w:before="60" w:after="60"/>
              <w:contextualSpacing w:val="0"/>
            </w:pPr>
            <w:r>
              <w:t>DCC</w:t>
            </w:r>
          </w:p>
        </w:tc>
        <w:tc>
          <w:tcPr>
            <w:tcW w:w="3209" w:type="dxa"/>
          </w:tcPr>
          <w:p w14:paraId="487B34FE" w14:textId="77777777" w:rsidR="00A11332" w:rsidRDefault="00477AB3">
            <w:pPr>
              <w:spacing w:before="60" w:after="60"/>
              <w:contextualSpacing w:val="0"/>
            </w:pPr>
            <w:r>
              <w:t>Submission of relevant forms</w:t>
            </w:r>
          </w:p>
        </w:tc>
        <w:tc>
          <w:tcPr>
            <w:tcW w:w="1248" w:type="dxa"/>
          </w:tcPr>
          <w:p w14:paraId="39ACCF03" w14:textId="77777777" w:rsidR="00A11332" w:rsidRDefault="00477AB3">
            <w:pPr>
              <w:spacing w:before="60" w:after="60"/>
              <w:contextualSpacing w:val="0"/>
            </w:pPr>
            <w:r>
              <w:t>As per Enduring Testing Approach Document</w:t>
            </w:r>
          </w:p>
        </w:tc>
      </w:tr>
    </w:tbl>
    <w:p w14:paraId="369DC155" w14:textId="77777777" w:rsidR="00A11332" w:rsidRDefault="00A11332">
      <w:pPr>
        <w:ind w:left="900"/>
      </w:pPr>
    </w:p>
    <w:tbl>
      <w:tblPr>
        <w:tblStyle w:val="CMTabletable--borders"/>
        <w:tblW w:w="9005" w:type="dxa"/>
        <w:tblInd w:w="943" w:type="dxa"/>
        <w:tblLayout w:type="fixed"/>
        <w:tblLook w:val="04A0" w:firstRow="1" w:lastRow="0" w:firstColumn="1" w:lastColumn="0" w:noHBand="0" w:noVBand="1"/>
        <w:tblPrChange w:id="304" w:author="Author">
          <w:tblPr>
            <w:tblStyle w:val="CMTabletable--borders"/>
            <w:tblW w:w="9005" w:type="dxa"/>
            <w:tblInd w:w="943" w:type="dxa"/>
            <w:tblLook w:val="04A0" w:firstRow="1" w:lastRow="0" w:firstColumn="1" w:lastColumn="0" w:noHBand="0" w:noVBand="1"/>
          </w:tblPr>
        </w:tblPrChange>
      </w:tblPr>
      <w:tblGrid>
        <w:gridCol w:w="708"/>
        <w:gridCol w:w="1156"/>
        <w:gridCol w:w="1402"/>
        <w:gridCol w:w="615"/>
        <w:gridCol w:w="757"/>
        <w:gridCol w:w="3132"/>
        <w:gridCol w:w="1235"/>
        <w:tblGridChange w:id="305">
          <w:tblGrid>
            <w:gridCol w:w="708"/>
            <w:gridCol w:w="1156"/>
            <w:gridCol w:w="1402"/>
            <w:gridCol w:w="615"/>
            <w:gridCol w:w="757"/>
            <w:gridCol w:w="3132"/>
            <w:gridCol w:w="1235"/>
          </w:tblGrid>
        </w:tblGridChange>
      </w:tblGrid>
      <w:tr w:rsidR="00A11332" w14:paraId="783ABAA2" w14:textId="77777777" w:rsidTr="00633B67">
        <w:tc>
          <w:tcPr>
            <w:tcW w:w="708" w:type="dxa"/>
            <w:tcPrChange w:id="306" w:author="Author">
              <w:tcPr>
                <w:tcW w:w="713" w:type="dxa"/>
              </w:tcPr>
            </w:tcPrChange>
          </w:tcPr>
          <w:p w14:paraId="5D0EAC99" w14:textId="77777777" w:rsidR="00A11332" w:rsidRDefault="00477AB3">
            <w:pPr>
              <w:spacing w:before="60" w:after="60"/>
              <w:contextualSpacing w:val="0"/>
            </w:pPr>
            <w:r>
              <w:t>5.4.1.2</w:t>
            </w:r>
          </w:p>
        </w:tc>
        <w:tc>
          <w:tcPr>
            <w:tcW w:w="1156" w:type="dxa"/>
            <w:tcPrChange w:id="307" w:author="Author">
              <w:tcPr>
                <w:tcW w:w="1159" w:type="dxa"/>
              </w:tcPr>
            </w:tcPrChange>
          </w:tcPr>
          <w:p w14:paraId="170057CE" w14:textId="77777777" w:rsidR="00A11332" w:rsidRDefault="00477AB3">
            <w:pPr>
              <w:spacing w:before="60" w:after="60"/>
              <w:contextualSpacing w:val="0"/>
            </w:pPr>
            <w:r>
              <w:t>SREPT Start Date or earlier (if appropriate)</w:t>
            </w:r>
          </w:p>
        </w:tc>
        <w:tc>
          <w:tcPr>
            <w:tcW w:w="1402" w:type="dxa"/>
            <w:tcPrChange w:id="308" w:author="Author">
              <w:tcPr>
                <w:tcW w:w="1426" w:type="dxa"/>
              </w:tcPr>
            </w:tcPrChange>
          </w:tcPr>
          <w:p w14:paraId="033534BC" w14:textId="77777777" w:rsidR="00A11332" w:rsidRDefault="00477AB3">
            <w:pPr>
              <w:spacing w:before="60" w:after="60"/>
              <w:contextualSpacing w:val="0"/>
            </w:pPr>
            <w:r>
              <w:t>Carry out checks such that the Relevant Party or RDP has at least one test SMKI SRO and at least one test SMKI ARO.</w:t>
            </w:r>
          </w:p>
          <w:p w14:paraId="2B34BAEF" w14:textId="77777777" w:rsidR="00A11332" w:rsidRDefault="00477AB3">
            <w:pPr>
              <w:spacing w:before="60" w:after="60"/>
              <w:contextualSpacing w:val="0"/>
            </w:pPr>
            <w:r>
              <w:t>Confirm with Relevant Party or RDP.</w:t>
            </w:r>
          </w:p>
        </w:tc>
        <w:tc>
          <w:tcPr>
            <w:tcW w:w="615" w:type="dxa"/>
            <w:tcPrChange w:id="309" w:author="Author">
              <w:tcPr>
                <w:tcW w:w="624" w:type="dxa"/>
              </w:tcPr>
            </w:tcPrChange>
          </w:tcPr>
          <w:p w14:paraId="20F423DE" w14:textId="77777777" w:rsidR="00A11332" w:rsidRDefault="00477AB3">
            <w:pPr>
              <w:spacing w:before="60" w:after="60"/>
              <w:contextualSpacing w:val="0"/>
            </w:pPr>
            <w:r>
              <w:t>DCC</w:t>
            </w:r>
          </w:p>
        </w:tc>
        <w:tc>
          <w:tcPr>
            <w:tcW w:w="757" w:type="dxa"/>
            <w:tcPrChange w:id="310" w:author="Author">
              <w:tcPr>
                <w:tcW w:w="624" w:type="dxa"/>
              </w:tcPr>
            </w:tcPrChange>
          </w:tcPr>
          <w:p w14:paraId="5110B93D" w14:textId="77777777" w:rsidR="00A11332" w:rsidRDefault="00477AB3">
            <w:pPr>
              <w:spacing w:before="60" w:after="60"/>
              <w:contextualSpacing w:val="0"/>
            </w:pPr>
            <w:r>
              <w:t>Relevant Party or RDP</w:t>
            </w:r>
          </w:p>
        </w:tc>
        <w:tc>
          <w:tcPr>
            <w:tcW w:w="3132" w:type="dxa"/>
            <w:tcPrChange w:id="311" w:author="Author">
              <w:tcPr>
                <w:tcW w:w="3209" w:type="dxa"/>
              </w:tcPr>
            </w:tcPrChange>
          </w:tcPr>
          <w:p w14:paraId="099F3ED7" w14:textId="77777777" w:rsidR="00A11332" w:rsidRDefault="00477AB3">
            <w:pPr>
              <w:spacing w:before="60" w:after="60"/>
              <w:contextualSpacing w:val="0"/>
            </w:pPr>
            <w:r>
              <w:t>Confirm Organisation Identity is verified and test SMKI ARO and test SMKI SRO Registration is complete.</w:t>
            </w:r>
          </w:p>
          <w:p w14:paraId="3D3A843D" w14:textId="77777777" w:rsidR="00A11332" w:rsidRDefault="00477AB3">
            <w:pPr>
              <w:spacing w:before="60" w:after="60"/>
              <w:contextualSpacing w:val="0"/>
            </w:pPr>
            <w:r>
              <w:t>Grant approval to execute SREPT scenarios and which scenarios will be undertaken</w:t>
            </w:r>
          </w:p>
        </w:tc>
        <w:tc>
          <w:tcPr>
            <w:tcW w:w="1235" w:type="dxa"/>
            <w:tcPrChange w:id="312" w:author="Author">
              <w:tcPr>
                <w:tcW w:w="1248" w:type="dxa"/>
              </w:tcPr>
            </w:tcPrChange>
          </w:tcPr>
          <w:p w14:paraId="08EFF29A" w14:textId="77777777" w:rsidR="00A11332" w:rsidRDefault="00477AB3">
            <w:pPr>
              <w:spacing w:before="60" w:after="60"/>
              <w:contextualSpacing w:val="0"/>
            </w:pPr>
            <w:r>
              <w:t>As per Enduring Testing Approach Document</w:t>
            </w:r>
          </w:p>
        </w:tc>
      </w:tr>
    </w:tbl>
    <w:p w14:paraId="0016DE01"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710"/>
        <w:gridCol w:w="1153"/>
        <w:gridCol w:w="1405"/>
        <w:gridCol w:w="757"/>
        <w:gridCol w:w="607"/>
        <w:gridCol w:w="3140"/>
        <w:gridCol w:w="1233"/>
      </w:tblGrid>
      <w:tr w:rsidR="00A11332" w14:paraId="14D4B369" w14:textId="77777777">
        <w:tc>
          <w:tcPr>
            <w:tcW w:w="713" w:type="dxa"/>
          </w:tcPr>
          <w:p w14:paraId="084F774D" w14:textId="77777777" w:rsidR="00A11332" w:rsidRDefault="00477AB3">
            <w:pPr>
              <w:spacing w:before="60" w:after="60"/>
              <w:contextualSpacing w:val="0"/>
            </w:pPr>
            <w:r>
              <w:t>5.4.1.3</w:t>
            </w:r>
          </w:p>
        </w:tc>
        <w:tc>
          <w:tcPr>
            <w:tcW w:w="1159" w:type="dxa"/>
          </w:tcPr>
          <w:p w14:paraId="6BA07B85" w14:textId="77777777" w:rsidR="00A11332" w:rsidRDefault="00477AB3">
            <w:pPr>
              <w:spacing w:before="60" w:after="60"/>
              <w:contextualSpacing w:val="0"/>
            </w:pPr>
            <w:r>
              <w:t>In accordance with Test Schedule and 5.4.1.2 completed</w:t>
            </w:r>
          </w:p>
        </w:tc>
        <w:tc>
          <w:tcPr>
            <w:tcW w:w="1426" w:type="dxa"/>
          </w:tcPr>
          <w:p w14:paraId="06AF8DCE" w14:textId="77777777" w:rsidR="00A11332" w:rsidRDefault="00477AB3">
            <w:pPr>
              <w:spacing w:before="60" w:after="60"/>
              <w:contextualSpacing w:val="0"/>
            </w:pPr>
            <w:r>
              <w:t>Conduct SREPT</w:t>
            </w:r>
          </w:p>
        </w:tc>
        <w:tc>
          <w:tcPr>
            <w:tcW w:w="624" w:type="dxa"/>
          </w:tcPr>
          <w:p w14:paraId="17DFDC40" w14:textId="77777777" w:rsidR="00A11332" w:rsidRDefault="00477AB3">
            <w:pPr>
              <w:spacing w:before="60" w:after="60"/>
              <w:contextualSpacing w:val="0"/>
            </w:pPr>
            <w:r>
              <w:t>Relevant Party or RDP</w:t>
            </w:r>
          </w:p>
        </w:tc>
        <w:tc>
          <w:tcPr>
            <w:tcW w:w="624" w:type="dxa"/>
          </w:tcPr>
          <w:p w14:paraId="02113083" w14:textId="77777777" w:rsidR="00A11332" w:rsidRDefault="00A11332">
            <w:pPr>
              <w:spacing w:before="60" w:after="60"/>
              <w:contextualSpacing w:val="0"/>
            </w:pPr>
          </w:p>
        </w:tc>
        <w:tc>
          <w:tcPr>
            <w:tcW w:w="3209" w:type="dxa"/>
          </w:tcPr>
          <w:p w14:paraId="687EB9F9" w14:textId="77777777" w:rsidR="00A11332" w:rsidRDefault="00477AB3">
            <w:pPr>
              <w:spacing w:before="60" w:after="60"/>
              <w:contextualSpacing w:val="0"/>
            </w:pPr>
            <w:r>
              <w:t>Approved test artefacts</w:t>
            </w:r>
          </w:p>
        </w:tc>
        <w:tc>
          <w:tcPr>
            <w:tcW w:w="1248" w:type="dxa"/>
          </w:tcPr>
          <w:p w14:paraId="60B181FD" w14:textId="77777777" w:rsidR="00A11332" w:rsidRDefault="00477AB3">
            <w:pPr>
              <w:spacing w:before="60" w:after="60"/>
              <w:contextualSpacing w:val="0"/>
            </w:pPr>
            <w:r>
              <w:t>As per test artefacts</w:t>
            </w:r>
          </w:p>
        </w:tc>
      </w:tr>
    </w:tbl>
    <w:p w14:paraId="3EF37738"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709"/>
        <w:gridCol w:w="1151"/>
        <w:gridCol w:w="1404"/>
        <w:gridCol w:w="757"/>
        <w:gridCol w:w="616"/>
        <w:gridCol w:w="3130"/>
        <w:gridCol w:w="1238"/>
      </w:tblGrid>
      <w:tr w:rsidR="00A11332" w14:paraId="326CB4CE" w14:textId="77777777">
        <w:tc>
          <w:tcPr>
            <w:tcW w:w="713" w:type="dxa"/>
          </w:tcPr>
          <w:p w14:paraId="1D318267" w14:textId="77777777" w:rsidR="00A11332" w:rsidRDefault="00477AB3">
            <w:pPr>
              <w:spacing w:before="60" w:after="60"/>
              <w:contextualSpacing w:val="0"/>
            </w:pPr>
            <w:r>
              <w:t>5.4.1.4</w:t>
            </w:r>
          </w:p>
        </w:tc>
        <w:tc>
          <w:tcPr>
            <w:tcW w:w="1159" w:type="dxa"/>
          </w:tcPr>
          <w:p w14:paraId="0F6461D8" w14:textId="77777777" w:rsidR="00A11332" w:rsidRDefault="00477AB3">
            <w:pPr>
              <w:spacing w:before="60" w:after="60"/>
              <w:contextualSpacing w:val="0"/>
            </w:pPr>
            <w:r>
              <w:t xml:space="preserve">Daily Basis, or alternative </w:t>
            </w:r>
            <w:r>
              <w:lastRenderedPageBreak/>
              <w:t>schedule agreed with DCC</w:t>
            </w:r>
          </w:p>
        </w:tc>
        <w:tc>
          <w:tcPr>
            <w:tcW w:w="1426" w:type="dxa"/>
          </w:tcPr>
          <w:p w14:paraId="190A4655" w14:textId="77777777" w:rsidR="00A11332" w:rsidRDefault="00477AB3">
            <w:pPr>
              <w:spacing w:before="60" w:after="60"/>
              <w:contextualSpacing w:val="0"/>
            </w:pPr>
            <w:r>
              <w:lastRenderedPageBreak/>
              <w:t xml:space="preserve">Provide daily progress report </w:t>
            </w:r>
            <w:r>
              <w:lastRenderedPageBreak/>
              <w:t>using the template provided to DCC</w:t>
            </w:r>
          </w:p>
        </w:tc>
        <w:tc>
          <w:tcPr>
            <w:tcW w:w="624" w:type="dxa"/>
          </w:tcPr>
          <w:p w14:paraId="3A38DA76" w14:textId="77777777" w:rsidR="00A11332" w:rsidRDefault="00477AB3">
            <w:pPr>
              <w:spacing w:before="60" w:after="60"/>
              <w:contextualSpacing w:val="0"/>
            </w:pPr>
            <w:r>
              <w:lastRenderedPageBreak/>
              <w:t xml:space="preserve">Relevant Party or </w:t>
            </w:r>
            <w:r>
              <w:lastRenderedPageBreak/>
              <w:t>RDP</w:t>
            </w:r>
          </w:p>
        </w:tc>
        <w:tc>
          <w:tcPr>
            <w:tcW w:w="624" w:type="dxa"/>
          </w:tcPr>
          <w:p w14:paraId="3221A175" w14:textId="77777777" w:rsidR="00A11332" w:rsidRDefault="00477AB3">
            <w:pPr>
              <w:spacing w:before="60" w:after="60"/>
              <w:contextualSpacing w:val="0"/>
            </w:pPr>
            <w:r>
              <w:lastRenderedPageBreak/>
              <w:t>DCC</w:t>
            </w:r>
          </w:p>
        </w:tc>
        <w:tc>
          <w:tcPr>
            <w:tcW w:w="3209" w:type="dxa"/>
          </w:tcPr>
          <w:p w14:paraId="4F3BCF02" w14:textId="77777777" w:rsidR="00A11332" w:rsidRDefault="00477AB3">
            <w:pPr>
              <w:spacing w:before="60" w:after="60"/>
              <w:contextualSpacing w:val="0"/>
            </w:pPr>
            <w:r>
              <w:t xml:space="preserve">Test execution dashboard and Daily </w:t>
            </w:r>
            <w:r>
              <w:lastRenderedPageBreak/>
              <w:t>Testing Issue Report</w:t>
            </w:r>
          </w:p>
        </w:tc>
        <w:tc>
          <w:tcPr>
            <w:tcW w:w="1248" w:type="dxa"/>
          </w:tcPr>
          <w:p w14:paraId="448160D5" w14:textId="77777777" w:rsidR="00A11332" w:rsidRDefault="00477AB3">
            <w:pPr>
              <w:spacing w:before="60" w:after="60"/>
              <w:contextualSpacing w:val="0"/>
            </w:pPr>
            <w:r>
              <w:lastRenderedPageBreak/>
              <w:t xml:space="preserve">By email as </w:t>
            </w:r>
            <w:r>
              <w:lastRenderedPageBreak/>
              <w:t>attachment</w:t>
            </w:r>
          </w:p>
        </w:tc>
      </w:tr>
    </w:tbl>
    <w:p w14:paraId="0F610C1E"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709"/>
        <w:gridCol w:w="1147"/>
        <w:gridCol w:w="1410"/>
        <w:gridCol w:w="757"/>
        <w:gridCol w:w="615"/>
        <w:gridCol w:w="3129"/>
        <w:gridCol w:w="1238"/>
      </w:tblGrid>
      <w:tr w:rsidR="00A11332" w14:paraId="6D4263E7" w14:textId="77777777">
        <w:tc>
          <w:tcPr>
            <w:tcW w:w="713" w:type="dxa"/>
          </w:tcPr>
          <w:p w14:paraId="191AA71A" w14:textId="77777777" w:rsidR="00A11332" w:rsidRDefault="00477AB3">
            <w:pPr>
              <w:spacing w:before="60" w:after="60"/>
              <w:contextualSpacing w:val="0"/>
            </w:pPr>
            <w:r>
              <w:t>5.4.1.5</w:t>
            </w:r>
          </w:p>
        </w:tc>
        <w:tc>
          <w:tcPr>
            <w:tcW w:w="1159" w:type="dxa"/>
          </w:tcPr>
          <w:p w14:paraId="2E895FDF" w14:textId="77777777" w:rsidR="00A11332" w:rsidRDefault="00477AB3">
            <w:pPr>
              <w:spacing w:before="60" w:after="60"/>
              <w:contextualSpacing w:val="0"/>
            </w:pPr>
            <w:r>
              <w:t>SREPT execution complete</w:t>
            </w:r>
          </w:p>
        </w:tc>
        <w:tc>
          <w:tcPr>
            <w:tcW w:w="1426" w:type="dxa"/>
          </w:tcPr>
          <w:p w14:paraId="672FB62A" w14:textId="77777777" w:rsidR="00A11332" w:rsidRDefault="00477AB3">
            <w:pPr>
              <w:spacing w:before="60" w:after="60"/>
              <w:contextualSpacing w:val="0"/>
            </w:pPr>
            <w:r>
              <w:t>Provide Test Completion report</w:t>
            </w:r>
          </w:p>
        </w:tc>
        <w:tc>
          <w:tcPr>
            <w:tcW w:w="624" w:type="dxa"/>
          </w:tcPr>
          <w:p w14:paraId="2C6C6664" w14:textId="77777777" w:rsidR="00A11332" w:rsidRDefault="00477AB3">
            <w:pPr>
              <w:spacing w:before="60" w:after="60"/>
              <w:contextualSpacing w:val="0"/>
            </w:pPr>
            <w:r>
              <w:t>Relevant Party or RDP</w:t>
            </w:r>
          </w:p>
        </w:tc>
        <w:tc>
          <w:tcPr>
            <w:tcW w:w="624" w:type="dxa"/>
          </w:tcPr>
          <w:p w14:paraId="55A0CAD7" w14:textId="77777777" w:rsidR="00A11332" w:rsidRDefault="00477AB3">
            <w:pPr>
              <w:spacing w:before="60" w:after="60"/>
              <w:contextualSpacing w:val="0"/>
            </w:pPr>
            <w:r>
              <w:t>DCC</w:t>
            </w:r>
          </w:p>
        </w:tc>
        <w:tc>
          <w:tcPr>
            <w:tcW w:w="3209" w:type="dxa"/>
          </w:tcPr>
          <w:p w14:paraId="14928302" w14:textId="77777777" w:rsidR="00A11332" w:rsidRDefault="00477AB3">
            <w:pPr>
              <w:spacing w:before="60" w:after="60"/>
              <w:contextualSpacing w:val="0"/>
            </w:pPr>
            <w:r>
              <w:t>SREPT completion report including: details of Test Scripts executed and Testing Issues resolved (see section 9.6)</w:t>
            </w:r>
          </w:p>
        </w:tc>
        <w:tc>
          <w:tcPr>
            <w:tcW w:w="1248" w:type="dxa"/>
          </w:tcPr>
          <w:p w14:paraId="53B8A297" w14:textId="77777777" w:rsidR="00A11332" w:rsidRDefault="00477AB3">
            <w:pPr>
              <w:spacing w:before="60" w:after="60"/>
              <w:contextualSpacing w:val="0"/>
            </w:pPr>
            <w:r>
              <w:t>By email as attachment</w:t>
            </w:r>
          </w:p>
        </w:tc>
      </w:tr>
    </w:tbl>
    <w:p w14:paraId="26FF8816" w14:textId="77777777" w:rsidR="00A11332" w:rsidRDefault="00477AB3">
      <w:pPr>
        <w:ind w:left="1200"/>
        <w:contextualSpacing w:val="0"/>
        <w:jc w:val="center"/>
      </w:pPr>
      <w:r>
        <w:t>Table 4 SREPT Execution: Procedural Steps</w:t>
      </w:r>
    </w:p>
    <w:p w14:paraId="34146E83" w14:textId="77777777" w:rsidR="00A11332" w:rsidRDefault="00477AB3">
      <w:pPr>
        <w:pStyle w:val="Heading4"/>
        <w:numPr>
          <w:ilvl w:val="2"/>
          <w:numId w:val="162"/>
        </w:numPr>
        <w:ind w:left="1200"/>
        <w:contextualSpacing w:val="0"/>
      </w:pPr>
      <w:r>
        <w:t>SREPT Test Suspension/Resumption</w:t>
      </w:r>
    </w:p>
    <w:p w14:paraId="0EE06C1D" w14:textId="77777777" w:rsidR="00A11332" w:rsidRDefault="00477AB3">
      <w:pPr>
        <w:ind w:left="900"/>
        <w:contextualSpacing w:val="0"/>
      </w:pPr>
      <w:r>
        <w:t>During the execution of tests the DCC, Relevant Party or RDP each have the right to suspend testing where it reasonably considers that this is necessary.</w:t>
      </w:r>
    </w:p>
    <w:p w14:paraId="52A043D0" w14:textId="77777777" w:rsidR="00A11332" w:rsidRDefault="00477AB3">
      <w:pPr>
        <w:ind w:left="900"/>
        <w:contextualSpacing w:val="0"/>
      </w:pPr>
      <w:r>
        <w:t>Testing will only recommence when agreed by both the DCC and the Relevant Party or RDP subject to the suspension.</w:t>
      </w:r>
    </w:p>
    <w:p w14:paraId="69567400" w14:textId="77777777" w:rsidR="00A11332" w:rsidRDefault="00477AB3">
      <w:pPr>
        <w:pStyle w:val="Heading5"/>
        <w:numPr>
          <w:ilvl w:val="0"/>
          <w:numId w:val="163"/>
        </w:numPr>
        <w:ind w:left="1500"/>
        <w:contextualSpacing w:val="0"/>
      </w:pPr>
      <w:r>
        <w:t>Possible Suspension Criteria</w:t>
      </w:r>
    </w:p>
    <w:p w14:paraId="34AD245A" w14:textId="77777777" w:rsidR="00A11332" w:rsidRDefault="00477AB3">
      <w:pPr>
        <w:ind w:left="1200"/>
        <w:contextualSpacing w:val="0"/>
      </w:pPr>
      <w:r>
        <w:t>Reasonable grounds for suspension of testing may include any of the following;</w:t>
      </w:r>
    </w:p>
    <w:p w14:paraId="7158704D" w14:textId="700A3800" w:rsidR="00A11332" w:rsidRDefault="00D56928">
      <w:pPr>
        <w:numPr>
          <w:ilvl w:val="0"/>
          <w:numId w:val="36"/>
        </w:numPr>
        <w:ind w:left="2100"/>
        <w:contextualSpacing w:val="0"/>
      </w:pPr>
      <w:ins w:id="313" w:author="Author">
        <w:r>
          <w:t>a</w:t>
        </w:r>
      </w:ins>
      <w:del w:id="314" w:author="Author">
        <w:r w:rsidR="00477AB3" w:rsidDel="00D56928">
          <w:delText>A</w:delText>
        </w:r>
      </w:del>
      <w:r w:rsidR="00477AB3">
        <w:t>pplication components are not available as scheduled</w:t>
      </w:r>
      <w:ins w:id="315" w:author="Author">
        <w:r>
          <w:t>;</w:t>
        </w:r>
      </w:ins>
    </w:p>
    <w:p w14:paraId="68D9317B" w14:textId="53135115" w:rsidR="00A11332" w:rsidRDefault="00D56928">
      <w:pPr>
        <w:numPr>
          <w:ilvl w:val="0"/>
          <w:numId w:val="37"/>
        </w:numPr>
        <w:ind w:left="2100"/>
        <w:contextualSpacing w:val="0"/>
      </w:pPr>
      <w:ins w:id="316" w:author="Author">
        <w:r>
          <w:t>a</w:t>
        </w:r>
      </w:ins>
      <w:del w:id="317" w:author="Author">
        <w:r w:rsidR="00477AB3" w:rsidDel="00D56928">
          <w:delText>A</w:delText>
        </w:r>
      </w:del>
      <w:r w:rsidR="00477AB3">
        <w:t xml:space="preserve"> Testing Issue prevents further useful testing from proceeding</w:t>
      </w:r>
      <w:ins w:id="318" w:author="Author">
        <w:r>
          <w:t>;</w:t>
        </w:r>
      </w:ins>
    </w:p>
    <w:p w14:paraId="6F4C3118" w14:textId="271A80DA" w:rsidR="00A11332" w:rsidRDefault="00D56928">
      <w:pPr>
        <w:numPr>
          <w:ilvl w:val="0"/>
          <w:numId w:val="38"/>
        </w:numPr>
        <w:ind w:left="2100"/>
        <w:contextualSpacing w:val="0"/>
      </w:pPr>
      <w:ins w:id="319" w:author="Author">
        <w:r>
          <w:t>a</w:t>
        </w:r>
      </w:ins>
      <w:del w:id="320" w:author="Author">
        <w:r w:rsidR="00477AB3" w:rsidDel="00D56928">
          <w:delText>A</w:delText>
        </w:r>
      </w:del>
      <w:r w:rsidR="00477AB3">
        <w:t xml:space="preserve"> significant percentage of planned Test Scripts for a given day fail, taking Testing Issue severity and volume of tests into consideration which would generate root cause analysis to be undertaken to establish the cause. Testing Issues trending should also be used to determine any recommendation. The outcome of any root cause analysis activity may result in testing being suspended</w:t>
      </w:r>
      <w:ins w:id="321" w:author="Author">
        <w:r>
          <w:t>;</w:t>
        </w:r>
      </w:ins>
    </w:p>
    <w:p w14:paraId="590457C2" w14:textId="16B196A7" w:rsidR="00A11332" w:rsidRDefault="00477AB3">
      <w:pPr>
        <w:numPr>
          <w:ilvl w:val="0"/>
          <w:numId w:val="39"/>
        </w:numPr>
        <w:ind w:left="2100"/>
        <w:contextualSpacing w:val="0"/>
      </w:pPr>
      <w:r>
        <w:t xml:space="preserve">Test Scripts to be executed are in a </w:t>
      </w:r>
      <w:r>
        <w:t>“</w:t>
      </w:r>
      <w:r>
        <w:t>blocked</w:t>
      </w:r>
      <w:r>
        <w:t>”</w:t>
      </w:r>
      <w:r>
        <w:t xml:space="preserve"> status due to an identified Testing Issue</w:t>
      </w:r>
      <w:ins w:id="322" w:author="Author">
        <w:r w:rsidR="00D56928">
          <w:t>; and</w:t>
        </w:r>
      </w:ins>
    </w:p>
    <w:p w14:paraId="16A79900" w14:textId="35ED49FA" w:rsidR="00A11332" w:rsidRDefault="00D56928">
      <w:pPr>
        <w:numPr>
          <w:ilvl w:val="0"/>
          <w:numId w:val="40"/>
        </w:numPr>
        <w:ind w:left="2100"/>
        <w:contextualSpacing w:val="0"/>
      </w:pPr>
      <w:ins w:id="323" w:author="Author">
        <w:r>
          <w:t>t</w:t>
        </w:r>
      </w:ins>
      <w:del w:id="324" w:author="Author">
        <w:r w:rsidR="00477AB3" w:rsidDel="00D56928">
          <w:delText>T</w:delText>
        </w:r>
      </w:del>
      <w:r w:rsidR="00477AB3">
        <w:t>he Relevant Party or RDP has failed to comply with the procedural steps for executing SREPT</w:t>
      </w:r>
      <w:ins w:id="325" w:author="Author">
        <w:r>
          <w:t>.</w:t>
        </w:r>
      </w:ins>
    </w:p>
    <w:p w14:paraId="36A56194" w14:textId="77777777" w:rsidR="00A11332" w:rsidRDefault="00477AB3">
      <w:pPr>
        <w:pStyle w:val="Heading5"/>
        <w:numPr>
          <w:ilvl w:val="0"/>
          <w:numId w:val="163"/>
        </w:numPr>
        <w:ind w:left="1500"/>
        <w:contextualSpacing w:val="0"/>
      </w:pPr>
      <w:r>
        <w:t>Test Resumption Criteria</w:t>
      </w:r>
    </w:p>
    <w:p w14:paraId="019D36AC" w14:textId="77777777" w:rsidR="00A11332" w:rsidRDefault="00477AB3">
      <w:pPr>
        <w:ind w:left="1200"/>
        <w:contextualSpacing w:val="0"/>
      </w:pPr>
      <w:r>
        <w:t xml:space="preserve">Where testing has been suspended, either the DCC or the Relevant Party or RDP as appropriate shall produce a test suspension report reflecting the cause of the suspension, and what actions are to be taken by whom and when in order for testing to resume </w:t>
      </w:r>
      <w:r>
        <w:t>–</w:t>
      </w:r>
      <w:r>
        <w:t xml:space="preserve"> the </w:t>
      </w:r>
      <w:r>
        <w:t>‘</w:t>
      </w:r>
      <w:r>
        <w:t>Test Resumption Criteria</w:t>
      </w:r>
      <w:r>
        <w:t>’</w:t>
      </w:r>
      <w:r>
        <w:t>. The DCC and the Relevant Party or RDP shall take reasonable steps to support each other to achieve the Test Resumption Criteria.</w:t>
      </w:r>
    </w:p>
    <w:p w14:paraId="0747180A" w14:textId="77777777" w:rsidR="00A11332" w:rsidRDefault="00477AB3">
      <w:pPr>
        <w:ind w:left="1200"/>
        <w:contextualSpacing w:val="0"/>
      </w:pPr>
      <w:r>
        <w:t>Testing will only resume once the DCC or Relevant Party or RDP has demonstrated to the other Party</w:t>
      </w:r>
      <w:r>
        <w:t>’</w:t>
      </w:r>
      <w:r>
        <w:t>s satisfaction that the Test Resumption Criteria have been met.</w:t>
      </w:r>
    </w:p>
    <w:p w14:paraId="4D71E9E9" w14:textId="77777777" w:rsidR="00A11332" w:rsidRDefault="00477AB3">
      <w:pPr>
        <w:pStyle w:val="Heading5"/>
        <w:numPr>
          <w:ilvl w:val="0"/>
          <w:numId w:val="163"/>
        </w:numPr>
        <w:ind w:left="1500"/>
        <w:contextualSpacing w:val="0"/>
      </w:pPr>
      <w:r>
        <w:t>Disputes regarding Test Suspension/Resumption</w:t>
      </w:r>
    </w:p>
    <w:p w14:paraId="2627706B" w14:textId="77777777" w:rsidR="00A11332" w:rsidRDefault="00477AB3">
      <w:pPr>
        <w:ind w:left="1200"/>
        <w:contextualSpacing w:val="0"/>
      </w:pPr>
      <w:r>
        <w:t>Each of the DCC and the Party or RDP undertaking the SMKI and Repository Entry Process Tests may suspend testing in accordance with the requirements set out above. Any dispute between the DCC and a Party or the RDP regarding the suspension (or consequent resumption) of such testing may be referred to the Panel for its determination. Where the DCC or the Party or RDP disagrees with any such determination of the Panel, then the DCC or the Party or RDP may refer the matter to the Authority for its determination (which determination shall be final and binding for the purposes of this Code).</w:t>
      </w:r>
    </w:p>
    <w:p w14:paraId="52106FB8" w14:textId="77777777" w:rsidR="00A11332" w:rsidRDefault="00477AB3">
      <w:pPr>
        <w:ind w:left="1200"/>
        <w:contextualSpacing w:val="0"/>
      </w:pPr>
      <w:r>
        <w:lastRenderedPageBreak/>
        <w:t>Where a dispute regarding the suspension/resumption of testing is made, testing will not resume whilst the dispute is being heard by the Panel, and/or until the Test Resumption Criteria are met by the DCC or the Relevant Party or RDP.</w:t>
      </w:r>
    </w:p>
    <w:p w14:paraId="5B9ABE2F" w14:textId="77777777" w:rsidR="00A11332" w:rsidRDefault="00477AB3">
      <w:pPr>
        <w:pStyle w:val="Heading3"/>
        <w:numPr>
          <w:ilvl w:val="1"/>
          <w:numId w:val="162"/>
        </w:numPr>
        <w:ind w:left="900"/>
        <w:contextualSpacing w:val="0"/>
      </w:pPr>
      <w:r>
        <w:t>SREPT Completion</w:t>
      </w:r>
    </w:p>
    <w:p w14:paraId="5A7EF0D5" w14:textId="77777777" w:rsidR="00A11332" w:rsidRDefault="00477AB3">
      <w:pPr>
        <w:pStyle w:val="Heading4"/>
        <w:numPr>
          <w:ilvl w:val="2"/>
          <w:numId w:val="162"/>
        </w:numPr>
        <w:ind w:left="1200"/>
        <w:contextualSpacing w:val="0"/>
      </w:pPr>
      <w:r>
        <w:t>Procedural Steps</w:t>
      </w:r>
    </w:p>
    <w:p w14:paraId="52E9FA76" w14:textId="77777777" w:rsidR="00A11332" w:rsidRDefault="00477AB3">
      <w:pPr>
        <w:ind w:left="900"/>
        <w:contextualSpacing w:val="0"/>
      </w:pPr>
      <w:r>
        <w:t>The table below sets out the steps that must be undertaken during test completion by either the DCC or Relevant Party or RDP and the timeframes within which such steps must be complete.</w:t>
      </w:r>
    </w:p>
    <w:tbl>
      <w:tblPr>
        <w:tblStyle w:val="CMTabletable--borders"/>
        <w:tblW w:w="9005" w:type="dxa"/>
        <w:tblInd w:w="943" w:type="dxa"/>
        <w:tblLook w:val="04A0" w:firstRow="1" w:lastRow="0" w:firstColumn="1" w:lastColumn="0" w:noHBand="0" w:noVBand="1"/>
      </w:tblPr>
      <w:tblGrid>
        <w:gridCol w:w="720"/>
        <w:gridCol w:w="1171"/>
        <w:gridCol w:w="1351"/>
        <w:gridCol w:w="630"/>
        <w:gridCol w:w="720"/>
        <w:gridCol w:w="3152"/>
        <w:gridCol w:w="1261"/>
      </w:tblGrid>
      <w:tr w:rsidR="00A11332" w14:paraId="745A5565" w14:textId="77777777">
        <w:tc>
          <w:tcPr>
            <w:tcW w:w="720" w:type="dxa"/>
            <w:shd w:val="clear" w:color="auto" w:fill="000000"/>
          </w:tcPr>
          <w:p w14:paraId="753A6DF6" w14:textId="77777777" w:rsidR="00A11332" w:rsidRDefault="00477AB3">
            <w:pPr>
              <w:spacing w:before="60" w:after="60"/>
              <w:contextualSpacing w:val="0"/>
            </w:pPr>
            <w:r>
              <w:rPr>
                <w:b/>
                <w:color w:val="FFFFFF"/>
              </w:rPr>
              <w:t>Ref</w:t>
            </w:r>
          </w:p>
        </w:tc>
        <w:tc>
          <w:tcPr>
            <w:tcW w:w="1170" w:type="dxa"/>
            <w:shd w:val="clear" w:color="auto" w:fill="000000"/>
          </w:tcPr>
          <w:p w14:paraId="5D996230" w14:textId="77777777" w:rsidR="00A11332" w:rsidRDefault="00477AB3">
            <w:pPr>
              <w:spacing w:before="60" w:after="60"/>
              <w:contextualSpacing w:val="0"/>
            </w:pPr>
            <w:r>
              <w:rPr>
                <w:b/>
                <w:color w:val="FFFFFF"/>
              </w:rPr>
              <w:t>When</w:t>
            </w:r>
          </w:p>
        </w:tc>
        <w:tc>
          <w:tcPr>
            <w:tcW w:w="1350" w:type="dxa"/>
            <w:shd w:val="clear" w:color="auto" w:fill="000000"/>
          </w:tcPr>
          <w:p w14:paraId="6058B3F6" w14:textId="77777777" w:rsidR="00A11332" w:rsidRDefault="00477AB3">
            <w:pPr>
              <w:spacing w:before="60" w:after="60"/>
              <w:contextualSpacing w:val="0"/>
            </w:pPr>
            <w:r>
              <w:rPr>
                <w:b/>
                <w:color w:val="FFFFFF"/>
              </w:rPr>
              <w:t>Action</w:t>
            </w:r>
          </w:p>
        </w:tc>
        <w:tc>
          <w:tcPr>
            <w:tcW w:w="630" w:type="dxa"/>
            <w:shd w:val="clear" w:color="auto" w:fill="000000"/>
          </w:tcPr>
          <w:p w14:paraId="45FCCD1E" w14:textId="77777777" w:rsidR="00A11332" w:rsidRDefault="00477AB3">
            <w:pPr>
              <w:spacing w:before="60" w:after="60"/>
              <w:contextualSpacing w:val="0"/>
            </w:pPr>
            <w:r>
              <w:rPr>
                <w:b/>
                <w:color w:val="FFFFFF"/>
              </w:rPr>
              <w:t>From</w:t>
            </w:r>
          </w:p>
        </w:tc>
        <w:tc>
          <w:tcPr>
            <w:tcW w:w="720" w:type="dxa"/>
            <w:shd w:val="clear" w:color="auto" w:fill="000000"/>
          </w:tcPr>
          <w:p w14:paraId="0E55CF31" w14:textId="77777777" w:rsidR="00A11332" w:rsidRDefault="00477AB3">
            <w:pPr>
              <w:spacing w:before="60" w:after="60"/>
              <w:contextualSpacing w:val="0"/>
            </w:pPr>
            <w:r>
              <w:rPr>
                <w:b/>
                <w:color w:val="FFFFFF"/>
              </w:rPr>
              <w:t>To</w:t>
            </w:r>
          </w:p>
        </w:tc>
        <w:tc>
          <w:tcPr>
            <w:tcW w:w="3151" w:type="dxa"/>
            <w:shd w:val="clear" w:color="auto" w:fill="000000"/>
          </w:tcPr>
          <w:p w14:paraId="0CFA55BC" w14:textId="77777777" w:rsidR="00A11332" w:rsidRDefault="00477AB3">
            <w:pPr>
              <w:spacing w:before="60" w:after="60"/>
              <w:contextualSpacing w:val="0"/>
            </w:pPr>
            <w:r>
              <w:rPr>
                <w:b/>
                <w:color w:val="FFFFFF"/>
              </w:rPr>
              <w:t>Information Required</w:t>
            </w:r>
          </w:p>
        </w:tc>
        <w:tc>
          <w:tcPr>
            <w:tcW w:w="1260" w:type="dxa"/>
            <w:shd w:val="clear" w:color="auto" w:fill="000000"/>
          </w:tcPr>
          <w:p w14:paraId="7AB7B2FC" w14:textId="77777777" w:rsidR="00A11332" w:rsidRDefault="00477AB3">
            <w:pPr>
              <w:spacing w:before="60" w:after="60"/>
              <w:contextualSpacing w:val="0"/>
            </w:pPr>
            <w:r>
              <w:rPr>
                <w:b/>
                <w:color w:val="FFFFFF"/>
              </w:rPr>
              <w:t>Method</w:t>
            </w:r>
          </w:p>
        </w:tc>
      </w:tr>
    </w:tbl>
    <w:p w14:paraId="488AFA9A"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719"/>
        <w:gridCol w:w="1166"/>
        <w:gridCol w:w="1347"/>
        <w:gridCol w:w="628"/>
        <w:gridCol w:w="757"/>
        <w:gridCol w:w="3134"/>
        <w:gridCol w:w="1254"/>
      </w:tblGrid>
      <w:tr w:rsidR="00A11332" w14:paraId="5AB53753" w14:textId="77777777">
        <w:tc>
          <w:tcPr>
            <w:tcW w:w="720" w:type="dxa"/>
          </w:tcPr>
          <w:p w14:paraId="16BCC9FA" w14:textId="77777777" w:rsidR="00A11332" w:rsidRDefault="00477AB3">
            <w:pPr>
              <w:spacing w:before="60" w:after="60"/>
              <w:contextualSpacing w:val="0"/>
            </w:pPr>
            <w:r>
              <w:t>5.5.1.1</w:t>
            </w:r>
          </w:p>
        </w:tc>
        <w:tc>
          <w:tcPr>
            <w:tcW w:w="1170" w:type="dxa"/>
          </w:tcPr>
          <w:p w14:paraId="639D421A" w14:textId="77777777" w:rsidR="00A11332" w:rsidRDefault="00477AB3">
            <w:pPr>
              <w:spacing w:before="60" w:after="60"/>
              <w:contextualSpacing w:val="0"/>
            </w:pPr>
            <w:r>
              <w:t>Within 2 WD of receipt of the report in 5.4.1.5</w:t>
            </w:r>
          </w:p>
        </w:tc>
        <w:tc>
          <w:tcPr>
            <w:tcW w:w="1350" w:type="dxa"/>
          </w:tcPr>
          <w:p w14:paraId="22FDC7D3" w14:textId="719A64E6" w:rsidR="00A11332" w:rsidRDefault="00477AB3">
            <w:pPr>
              <w:spacing w:before="60" w:after="60"/>
              <w:contextualSpacing w:val="0"/>
            </w:pPr>
            <w:r>
              <w:t xml:space="preserve">Confirm receipt of notification of </w:t>
            </w:r>
            <w:ins w:id="326" w:author="Author">
              <w:r w:rsidR="00D56928">
                <w:t>t</w:t>
              </w:r>
            </w:ins>
            <w:del w:id="327" w:author="Author">
              <w:r w:rsidDel="00D56928">
                <w:delText>T</w:delText>
              </w:r>
            </w:del>
            <w:r>
              <w:t>est complete (Test completion report)</w:t>
            </w:r>
          </w:p>
        </w:tc>
        <w:tc>
          <w:tcPr>
            <w:tcW w:w="630" w:type="dxa"/>
          </w:tcPr>
          <w:p w14:paraId="7CE79E19" w14:textId="77777777" w:rsidR="00A11332" w:rsidRDefault="00477AB3">
            <w:pPr>
              <w:spacing w:before="60" w:after="60"/>
              <w:contextualSpacing w:val="0"/>
            </w:pPr>
            <w:r>
              <w:t>DCC</w:t>
            </w:r>
          </w:p>
        </w:tc>
        <w:tc>
          <w:tcPr>
            <w:tcW w:w="720" w:type="dxa"/>
          </w:tcPr>
          <w:p w14:paraId="5CA92AFA" w14:textId="77777777" w:rsidR="00A11332" w:rsidRDefault="00477AB3">
            <w:pPr>
              <w:spacing w:before="60" w:after="60"/>
              <w:contextualSpacing w:val="0"/>
            </w:pPr>
            <w:r>
              <w:t>Relevant Party or RDP</w:t>
            </w:r>
          </w:p>
        </w:tc>
        <w:tc>
          <w:tcPr>
            <w:tcW w:w="3151" w:type="dxa"/>
          </w:tcPr>
          <w:p w14:paraId="60E2A970" w14:textId="4B1DCCA8" w:rsidR="00A11332" w:rsidRDefault="00477AB3">
            <w:pPr>
              <w:spacing w:before="60" w:after="60"/>
              <w:contextualSpacing w:val="0"/>
            </w:pPr>
            <w:commentRangeStart w:id="328"/>
            <w:del w:id="329" w:author="Author">
              <w:r w:rsidDel="00D56928">
                <w:delText xml:space="preserve">SREPT </w:delText>
              </w:r>
            </w:del>
            <w:r>
              <w:t>Test Completion Report</w:t>
            </w:r>
            <w:commentRangeEnd w:id="328"/>
            <w:r w:rsidR="00D56928">
              <w:rPr>
                <w:rStyle w:val="CommentReference"/>
              </w:rPr>
              <w:commentReference w:id="328"/>
            </w:r>
            <w:r>
              <w:t xml:space="preserve"> (see section 9.6)</w:t>
            </w:r>
          </w:p>
        </w:tc>
        <w:tc>
          <w:tcPr>
            <w:tcW w:w="1260" w:type="dxa"/>
          </w:tcPr>
          <w:p w14:paraId="728B07C0" w14:textId="77777777" w:rsidR="00A11332" w:rsidRDefault="00477AB3">
            <w:pPr>
              <w:spacing w:before="60" w:after="60"/>
              <w:contextualSpacing w:val="0"/>
            </w:pPr>
            <w:r>
              <w:t>By email</w:t>
            </w:r>
          </w:p>
        </w:tc>
      </w:tr>
    </w:tbl>
    <w:p w14:paraId="75185E9D"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718"/>
        <w:gridCol w:w="1168"/>
        <w:gridCol w:w="1347"/>
        <w:gridCol w:w="628"/>
        <w:gridCol w:w="757"/>
        <w:gridCol w:w="3132"/>
        <w:gridCol w:w="1255"/>
      </w:tblGrid>
      <w:tr w:rsidR="00A11332" w14:paraId="642F25C3" w14:textId="77777777">
        <w:tc>
          <w:tcPr>
            <w:tcW w:w="720" w:type="dxa"/>
          </w:tcPr>
          <w:p w14:paraId="42F2A9B7" w14:textId="77777777" w:rsidR="00A11332" w:rsidRDefault="00477AB3">
            <w:pPr>
              <w:spacing w:before="60" w:after="60"/>
              <w:contextualSpacing w:val="0"/>
            </w:pPr>
            <w:r>
              <w:t>5.5.1.2</w:t>
            </w:r>
          </w:p>
        </w:tc>
        <w:tc>
          <w:tcPr>
            <w:tcW w:w="1170" w:type="dxa"/>
          </w:tcPr>
          <w:p w14:paraId="7265B4E8" w14:textId="77777777" w:rsidR="00A11332" w:rsidRDefault="00477AB3">
            <w:pPr>
              <w:spacing w:before="60" w:after="60"/>
              <w:contextualSpacing w:val="0"/>
            </w:pPr>
            <w:r>
              <w:t>Within 5 WD of receipt of the notification 5.5.1.1</w:t>
            </w:r>
          </w:p>
        </w:tc>
        <w:tc>
          <w:tcPr>
            <w:tcW w:w="1350" w:type="dxa"/>
          </w:tcPr>
          <w:p w14:paraId="42DA29E8" w14:textId="77777777" w:rsidR="00A11332" w:rsidRDefault="00477AB3">
            <w:pPr>
              <w:spacing w:before="60" w:after="60"/>
              <w:contextualSpacing w:val="0"/>
            </w:pPr>
            <w:r>
              <w:t>DCC review completion report and confirm that SREPT concluded or further testing required</w:t>
            </w:r>
          </w:p>
        </w:tc>
        <w:tc>
          <w:tcPr>
            <w:tcW w:w="630" w:type="dxa"/>
          </w:tcPr>
          <w:p w14:paraId="46868C69" w14:textId="77777777" w:rsidR="00A11332" w:rsidRDefault="00477AB3">
            <w:pPr>
              <w:spacing w:before="60" w:after="60"/>
              <w:contextualSpacing w:val="0"/>
            </w:pPr>
            <w:r>
              <w:t>DCC</w:t>
            </w:r>
          </w:p>
        </w:tc>
        <w:tc>
          <w:tcPr>
            <w:tcW w:w="720" w:type="dxa"/>
          </w:tcPr>
          <w:p w14:paraId="32C57DE6" w14:textId="77777777" w:rsidR="00A11332" w:rsidRDefault="00477AB3">
            <w:pPr>
              <w:spacing w:before="60" w:after="60"/>
              <w:contextualSpacing w:val="0"/>
            </w:pPr>
            <w:r>
              <w:t>Relevant Party or RDP</w:t>
            </w:r>
          </w:p>
        </w:tc>
        <w:tc>
          <w:tcPr>
            <w:tcW w:w="3151" w:type="dxa"/>
          </w:tcPr>
          <w:p w14:paraId="5D7BADA8" w14:textId="66D6E626" w:rsidR="00A11332" w:rsidRDefault="00477AB3">
            <w:pPr>
              <w:spacing w:before="60" w:after="60"/>
              <w:contextualSpacing w:val="0"/>
            </w:pPr>
            <w:commentRangeStart w:id="330"/>
            <w:del w:id="331" w:author="Author">
              <w:r w:rsidDel="00D56928">
                <w:delText xml:space="preserve">SREPT </w:delText>
              </w:r>
            </w:del>
            <w:r>
              <w:t>Test Completion Report</w:t>
            </w:r>
            <w:commentRangeEnd w:id="330"/>
            <w:r w:rsidR="00D56928">
              <w:rPr>
                <w:rStyle w:val="CommentReference"/>
              </w:rPr>
              <w:commentReference w:id="330"/>
            </w:r>
            <w:r>
              <w:t xml:space="preserve"> and evidence as requested by DCC. 5.4.1.5 refers</w:t>
            </w:r>
          </w:p>
        </w:tc>
        <w:tc>
          <w:tcPr>
            <w:tcW w:w="1260" w:type="dxa"/>
          </w:tcPr>
          <w:p w14:paraId="6CC1DC59" w14:textId="77777777" w:rsidR="00A11332" w:rsidRDefault="00477AB3">
            <w:pPr>
              <w:spacing w:before="60" w:after="60"/>
              <w:contextualSpacing w:val="0"/>
            </w:pPr>
            <w:r>
              <w:t>Quality Gate Review meeting</w:t>
            </w:r>
          </w:p>
        </w:tc>
      </w:tr>
    </w:tbl>
    <w:p w14:paraId="7FC8852D"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707"/>
        <w:gridCol w:w="1142"/>
        <w:gridCol w:w="1301"/>
        <w:gridCol w:w="607"/>
        <w:gridCol w:w="1042"/>
        <w:gridCol w:w="2973"/>
        <w:gridCol w:w="1233"/>
      </w:tblGrid>
      <w:tr w:rsidR="00A11332" w14:paraId="44E8A12C" w14:textId="77777777">
        <w:tc>
          <w:tcPr>
            <w:tcW w:w="720" w:type="dxa"/>
          </w:tcPr>
          <w:p w14:paraId="4AA9F94C" w14:textId="77777777" w:rsidR="00A11332" w:rsidRDefault="00477AB3">
            <w:pPr>
              <w:spacing w:before="60" w:after="60"/>
              <w:contextualSpacing w:val="0"/>
            </w:pPr>
            <w:r>
              <w:t>5.5.1.3</w:t>
            </w:r>
          </w:p>
        </w:tc>
        <w:tc>
          <w:tcPr>
            <w:tcW w:w="1170" w:type="dxa"/>
          </w:tcPr>
          <w:p w14:paraId="75CDAC74" w14:textId="77777777" w:rsidR="00A11332" w:rsidRDefault="00477AB3">
            <w:pPr>
              <w:spacing w:before="60" w:after="60"/>
              <w:contextualSpacing w:val="0"/>
            </w:pPr>
            <w:r>
              <w:t>Within 2 WD of successful Quality Gate Review meeting</w:t>
            </w:r>
          </w:p>
        </w:tc>
        <w:tc>
          <w:tcPr>
            <w:tcW w:w="1350" w:type="dxa"/>
          </w:tcPr>
          <w:p w14:paraId="6E5DC1CB" w14:textId="77777777" w:rsidR="00A11332" w:rsidRDefault="00477AB3">
            <w:pPr>
              <w:spacing w:before="60" w:after="60"/>
              <w:contextualSpacing w:val="0"/>
            </w:pPr>
            <w:r>
              <w:t>Confirm Test Complete</w:t>
            </w:r>
          </w:p>
        </w:tc>
        <w:tc>
          <w:tcPr>
            <w:tcW w:w="630" w:type="dxa"/>
          </w:tcPr>
          <w:p w14:paraId="1DE07911" w14:textId="77777777" w:rsidR="00A11332" w:rsidRDefault="00477AB3">
            <w:pPr>
              <w:spacing w:before="60" w:after="60"/>
              <w:contextualSpacing w:val="0"/>
            </w:pPr>
            <w:r>
              <w:t>DCC</w:t>
            </w:r>
          </w:p>
        </w:tc>
        <w:tc>
          <w:tcPr>
            <w:tcW w:w="720" w:type="dxa"/>
          </w:tcPr>
          <w:p w14:paraId="47913F71" w14:textId="77777777" w:rsidR="00A11332" w:rsidRDefault="00477AB3">
            <w:pPr>
              <w:spacing w:before="60" w:after="60"/>
              <w:contextualSpacing w:val="0"/>
            </w:pPr>
            <w:r>
              <w:t>Relevant Party or RDP, SMKI</w:t>
            </w:r>
          </w:p>
          <w:p w14:paraId="2A3BA9B8" w14:textId="77777777" w:rsidR="00A11332" w:rsidRDefault="00477AB3">
            <w:pPr>
              <w:spacing w:before="60" w:after="60"/>
              <w:contextualSpacing w:val="0"/>
            </w:pPr>
            <w:r>
              <w:t>Registration Authority</w:t>
            </w:r>
          </w:p>
        </w:tc>
        <w:tc>
          <w:tcPr>
            <w:tcW w:w="3151" w:type="dxa"/>
          </w:tcPr>
          <w:p w14:paraId="4DEABF40" w14:textId="3A656093" w:rsidR="00A11332" w:rsidRDefault="00477AB3">
            <w:pPr>
              <w:spacing w:before="60" w:after="60"/>
              <w:contextualSpacing w:val="0"/>
            </w:pPr>
            <w:r>
              <w:t xml:space="preserve">Issue Test Completion Certificate (see section 10) and provide copy to </w:t>
            </w:r>
            <w:commentRangeStart w:id="332"/>
            <w:del w:id="333" w:author="Author">
              <w:r w:rsidDel="00E83537">
                <w:delText xml:space="preserve">SMKI </w:delText>
              </w:r>
            </w:del>
            <w:r>
              <w:t>Registration Authority</w:t>
            </w:r>
            <w:commentRangeEnd w:id="332"/>
            <w:r w:rsidR="00E83537">
              <w:rPr>
                <w:rStyle w:val="CommentReference"/>
              </w:rPr>
              <w:commentReference w:id="332"/>
            </w:r>
          </w:p>
        </w:tc>
        <w:tc>
          <w:tcPr>
            <w:tcW w:w="1260" w:type="dxa"/>
          </w:tcPr>
          <w:p w14:paraId="41B7D80F" w14:textId="77777777" w:rsidR="00A11332" w:rsidRDefault="00477AB3">
            <w:pPr>
              <w:spacing w:before="60" w:after="60"/>
              <w:contextualSpacing w:val="0"/>
            </w:pPr>
            <w:r>
              <w:t>By email as attachment</w:t>
            </w:r>
          </w:p>
        </w:tc>
      </w:tr>
    </w:tbl>
    <w:p w14:paraId="2B7BFA24" w14:textId="77777777" w:rsidR="00A11332" w:rsidRDefault="00477AB3">
      <w:pPr>
        <w:ind w:left="1200"/>
        <w:contextualSpacing w:val="0"/>
        <w:jc w:val="center"/>
      </w:pPr>
      <w:r>
        <w:t>Table 5 SREPT Completion: Procedural Steps</w:t>
      </w:r>
    </w:p>
    <w:p w14:paraId="4E37F2CC" w14:textId="77777777" w:rsidR="00A11332" w:rsidRDefault="00477AB3">
      <w:pPr>
        <w:ind w:left="900"/>
        <w:contextualSpacing w:val="0"/>
      </w:pPr>
      <w:r>
        <w:t>Notwithstanding 5.5.1.3 above pursuant to Section H14.28 the DCC shall confirm on request by the Relevant Party or RDP whether or not it considers that the Relevant Party or RDP has successfully completed SREPT.</w:t>
      </w:r>
    </w:p>
    <w:p w14:paraId="536A4D08" w14:textId="77777777" w:rsidR="00A11332" w:rsidRDefault="00477AB3">
      <w:pPr>
        <w:pStyle w:val="Heading4"/>
        <w:numPr>
          <w:ilvl w:val="2"/>
          <w:numId w:val="162"/>
        </w:numPr>
        <w:ind w:left="1200"/>
        <w:contextualSpacing w:val="0"/>
      </w:pPr>
      <w:r>
        <w:t>SREPT Exit Criteria</w:t>
      </w:r>
    </w:p>
    <w:p w14:paraId="301A0C57" w14:textId="77777777" w:rsidR="00A11332" w:rsidRDefault="00477AB3">
      <w:pPr>
        <w:ind w:left="900"/>
        <w:contextualSpacing w:val="0"/>
      </w:pPr>
      <w:r>
        <w:t>A Relevant Party or RDP must meet the following Exit Criteria prior to that Relevant Party</w:t>
      </w:r>
      <w:r>
        <w:t>’</w:t>
      </w:r>
      <w:r>
        <w:t>s or RDP</w:t>
      </w:r>
      <w:r>
        <w:t>’</w:t>
      </w:r>
      <w:r>
        <w:t>s completion of and exit from SREPT:</w:t>
      </w:r>
    </w:p>
    <w:p w14:paraId="725836AD" w14:textId="4D86518D" w:rsidR="00A11332" w:rsidRDefault="00477AB3">
      <w:pPr>
        <w:numPr>
          <w:ilvl w:val="0"/>
          <w:numId w:val="41"/>
        </w:numPr>
        <w:ind w:left="1800"/>
        <w:contextualSpacing w:val="0"/>
      </w:pPr>
      <w:del w:id="334" w:author="Author">
        <w:r w:rsidDel="004A131D">
          <w:delText>A</w:delText>
        </w:r>
      </w:del>
      <w:ins w:id="335" w:author="Author">
        <w:r w:rsidR="004A131D">
          <w:t>a</w:t>
        </w:r>
      </w:ins>
      <w:r>
        <w:t xml:space="preserve">ll </w:t>
      </w:r>
      <w:ins w:id="336" w:author="Author">
        <w:r w:rsidR="00E83537">
          <w:t>t</w:t>
        </w:r>
      </w:ins>
      <w:del w:id="337" w:author="Author">
        <w:r w:rsidDel="00E83537">
          <w:delText>T</w:delText>
        </w:r>
      </w:del>
      <w:r>
        <w:t>ests have been executed and results have been documented by the Relevant Party or RDP and evidence captured in the Relevant Party or RDP</w:t>
      </w:r>
      <w:r>
        <w:t>’</w:t>
      </w:r>
      <w:r>
        <w:t>s Test Management Tool (or other system) and provided to the DCC</w:t>
      </w:r>
      <w:ins w:id="338" w:author="Author">
        <w:r w:rsidR="00E83537">
          <w:t>;</w:t>
        </w:r>
      </w:ins>
    </w:p>
    <w:p w14:paraId="3D367938" w14:textId="721696F8" w:rsidR="00A11332" w:rsidRDefault="00477AB3">
      <w:pPr>
        <w:numPr>
          <w:ilvl w:val="0"/>
          <w:numId w:val="42"/>
        </w:numPr>
        <w:ind w:left="1800"/>
        <w:contextualSpacing w:val="0"/>
      </w:pPr>
      <w:del w:id="339" w:author="Author">
        <w:r w:rsidDel="004A131D">
          <w:delText>A</w:delText>
        </w:r>
      </w:del>
      <w:ins w:id="340" w:author="Author">
        <w:r w:rsidR="004A131D">
          <w:t>a</w:t>
        </w:r>
      </w:ins>
      <w:r>
        <w:t>ll testing issues identified during a Relevant Party</w:t>
      </w:r>
      <w:r>
        <w:t>’</w:t>
      </w:r>
      <w:r>
        <w:t>s test execution have been recorded in the Test Management Tool. Of those Testing Issues either:</w:t>
      </w:r>
    </w:p>
    <w:p w14:paraId="6DD5223F" w14:textId="77777777" w:rsidR="00A11332" w:rsidRDefault="00477AB3">
      <w:pPr>
        <w:numPr>
          <w:ilvl w:val="0"/>
          <w:numId w:val="166"/>
        </w:numPr>
        <w:pPrChange w:id="341" w:author="Author">
          <w:pPr>
            <w:numPr>
              <w:numId w:val="43"/>
            </w:numPr>
            <w:ind w:left="2100" w:hanging="300"/>
            <w:contextualSpacing w:val="0"/>
          </w:pPr>
        </w:pPrChange>
      </w:pPr>
      <w:r>
        <w:t>the Testing Issue generated by the Relevant Party as a result of its UEPT has been fixed and verified by retest; or</w:t>
      </w:r>
    </w:p>
    <w:p w14:paraId="248FC0FA" w14:textId="28D042C4" w:rsidR="00A11332" w:rsidRDefault="00477AB3">
      <w:pPr>
        <w:numPr>
          <w:ilvl w:val="0"/>
          <w:numId w:val="166"/>
        </w:numPr>
        <w:pPrChange w:id="342" w:author="Author">
          <w:pPr>
            <w:numPr>
              <w:numId w:val="44"/>
            </w:numPr>
            <w:ind w:left="2100" w:hanging="300"/>
            <w:contextualSpacing w:val="0"/>
          </w:pPr>
        </w:pPrChange>
      </w:pPr>
      <w:r>
        <w:lastRenderedPageBreak/>
        <w:t>where outstanding, the Testing Issue has been reviewed and documented, and been included as part of a remediation plan that outlines the next steps to be taken, including estimated timescales required to resolve each of their outstanding Testing Issues. The remediation plan must be agreed by the DCC</w:t>
      </w:r>
      <w:ins w:id="343" w:author="Author">
        <w:r w:rsidR="00E83537">
          <w:t>;</w:t>
        </w:r>
      </w:ins>
    </w:p>
    <w:p w14:paraId="39EAF47D" w14:textId="77777777" w:rsidR="00A11332" w:rsidRDefault="00477AB3">
      <w:pPr>
        <w:numPr>
          <w:ilvl w:val="0"/>
          <w:numId w:val="45"/>
        </w:numPr>
        <w:ind w:left="1800"/>
        <w:contextualSpacing w:val="0"/>
      </w:pPr>
      <w:r>
        <w:t>any outstanding Testing Issue count must not exceed those defined in Table 6 - Testing Issue Threshold below:</w:t>
      </w:r>
    </w:p>
    <w:tbl>
      <w:tblPr>
        <w:tblStyle w:val="CMTabletable--borders"/>
        <w:tblW w:w="8405" w:type="dxa"/>
        <w:tblInd w:w="1543" w:type="dxa"/>
        <w:tblLook w:val="04A0" w:firstRow="1" w:lastRow="0" w:firstColumn="1" w:lastColumn="0" w:noHBand="0" w:noVBand="1"/>
      </w:tblPr>
      <w:tblGrid>
        <w:gridCol w:w="4202"/>
        <w:gridCol w:w="4203"/>
      </w:tblGrid>
      <w:tr w:rsidR="00A11332" w14:paraId="6BFDCAA9" w14:textId="77777777">
        <w:tc>
          <w:tcPr>
            <w:tcW w:w="4202" w:type="dxa"/>
            <w:shd w:val="clear" w:color="auto" w:fill="000000"/>
          </w:tcPr>
          <w:p w14:paraId="05B225B2" w14:textId="77777777" w:rsidR="00A11332" w:rsidRDefault="00477AB3">
            <w:pPr>
              <w:spacing w:before="60" w:after="60"/>
              <w:contextualSpacing w:val="0"/>
              <w:pPrChange w:id="344" w:author="Author">
                <w:pPr>
                  <w:spacing w:before="60" w:after="60"/>
                  <w:contextualSpacing w:val="0"/>
                  <w:jc w:val="center"/>
                </w:pPr>
              </w:pPrChange>
            </w:pPr>
            <w:r>
              <w:rPr>
                <w:b/>
                <w:color w:val="FFFFFF"/>
              </w:rPr>
              <w:t>Severity***</w:t>
            </w:r>
          </w:p>
        </w:tc>
        <w:tc>
          <w:tcPr>
            <w:tcW w:w="4202" w:type="dxa"/>
            <w:shd w:val="clear" w:color="auto" w:fill="000000"/>
          </w:tcPr>
          <w:p w14:paraId="1E5CDFAE" w14:textId="77777777" w:rsidR="00A11332" w:rsidRDefault="00477AB3">
            <w:pPr>
              <w:spacing w:before="60" w:after="60"/>
              <w:contextualSpacing w:val="0"/>
            </w:pPr>
            <w:r>
              <w:rPr>
                <w:b/>
                <w:color w:val="FFFFFF"/>
              </w:rPr>
              <w:t>Threshold for Outstanding Testing Issues</w:t>
            </w:r>
          </w:p>
        </w:tc>
      </w:tr>
    </w:tbl>
    <w:p w14:paraId="025494EF" w14:textId="77777777" w:rsidR="00A11332" w:rsidRDefault="00A11332">
      <w:pPr>
        <w:ind w:left="1500"/>
      </w:pPr>
    </w:p>
    <w:tbl>
      <w:tblPr>
        <w:tblStyle w:val="CMTabletable--borders"/>
        <w:tblW w:w="8405" w:type="dxa"/>
        <w:tblInd w:w="1543" w:type="dxa"/>
        <w:tblLook w:val="04A0" w:firstRow="1" w:lastRow="0" w:firstColumn="1" w:lastColumn="0" w:noHBand="0" w:noVBand="1"/>
      </w:tblPr>
      <w:tblGrid>
        <w:gridCol w:w="4202"/>
        <w:gridCol w:w="4203"/>
      </w:tblGrid>
      <w:tr w:rsidR="00A11332" w14:paraId="391D3812" w14:textId="77777777">
        <w:tc>
          <w:tcPr>
            <w:tcW w:w="4202" w:type="dxa"/>
          </w:tcPr>
          <w:p w14:paraId="01E238B8" w14:textId="77777777" w:rsidR="00A11332" w:rsidRDefault="00477AB3">
            <w:pPr>
              <w:spacing w:before="60" w:after="60"/>
              <w:contextualSpacing w:val="0"/>
              <w:jc w:val="center"/>
            </w:pPr>
            <w:r>
              <w:t>1</w:t>
            </w:r>
          </w:p>
        </w:tc>
        <w:tc>
          <w:tcPr>
            <w:tcW w:w="4202" w:type="dxa"/>
          </w:tcPr>
          <w:p w14:paraId="5EA69E8C" w14:textId="77777777" w:rsidR="00A11332" w:rsidRDefault="00477AB3">
            <w:pPr>
              <w:spacing w:before="60" w:after="60"/>
              <w:contextualSpacing w:val="0"/>
              <w:jc w:val="center"/>
            </w:pPr>
            <w:r>
              <w:t>0</w:t>
            </w:r>
          </w:p>
        </w:tc>
      </w:tr>
    </w:tbl>
    <w:p w14:paraId="30FCED39" w14:textId="77777777" w:rsidR="00A11332" w:rsidRDefault="00A11332">
      <w:pPr>
        <w:ind w:left="1500"/>
      </w:pPr>
    </w:p>
    <w:tbl>
      <w:tblPr>
        <w:tblStyle w:val="CMTabletable--borders"/>
        <w:tblW w:w="8405" w:type="dxa"/>
        <w:tblInd w:w="1543" w:type="dxa"/>
        <w:tblLook w:val="04A0" w:firstRow="1" w:lastRow="0" w:firstColumn="1" w:lastColumn="0" w:noHBand="0" w:noVBand="1"/>
      </w:tblPr>
      <w:tblGrid>
        <w:gridCol w:w="4202"/>
        <w:gridCol w:w="4203"/>
      </w:tblGrid>
      <w:tr w:rsidR="00A11332" w14:paraId="2AA9717F" w14:textId="77777777">
        <w:tc>
          <w:tcPr>
            <w:tcW w:w="4202" w:type="dxa"/>
          </w:tcPr>
          <w:p w14:paraId="72255FA6" w14:textId="77777777" w:rsidR="00A11332" w:rsidRDefault="00477AB3">
            <w:pPr>
              <w:spacing w:before="60" w:after="60"/>
              <w:contextualSpacing w:val="0"/>
              <w:jc w:val="center"/>
            </w:pPr>
            <w:r>
              <w:t>2</w:t>
            </w:r>
          </w:p>
        </w:tc>
        <w:tc>
          <w:tcPr>
            <w:tcW w:w="4202" w:type="dxa"/>
          </w:tcPr>
          <w:p w14:paraId="1ED34922" w14:textId="77777777" w:rsidR="00A11332" w:rsidRDefault="00477AB3">
            <w:pPr>
              <w:spacing w:before="60" w:after="60"/>
              <w:contextualSpacing w:val="0"/>
              <w:jc w:val="center"/>
            </w:pPr>
            <w:r>
              <w:t>0</w:t>
            </w:r>
          </w:p>
        </w:tc>
      </w:tr>
    </w:tbl>
    <w:p w14:paraId="4173EE4D" w14:textId="77777777" w:rsidR="00A11332" w:rsidRDefault="00A11332">
      <w:pPr>
        <w:ind w:left="1500"/>
      </w:pPr>
    </w:p>
    <w:tbl>
      <w:tblPr>
        <w:tblStyle w:val="CMTabletable--borders"/>
        <w:tblW w:w="8405" w:type="dxa"/>
        <w:tblInd w:w="1543" w:type="dxa"/>
        <w:tblLook w:val="04A0" w:firstRow="1" w:lastRow="0" w:firstColumn="1" w:lastColumn="0" w:noHBand="0" w:noVBand="1"/>
      </w:tblPr>
      <w:tblGrid>
        <w:gridCol w:w="4202"/>
        <w:gridCol w:w="4203"/>
      </w:tblGrid>
      <w:tr w:rsidR="00A11332" w14:paraId="428364A9" w14:textId="77777777">
        <w:tc>
          <w:tcPr>
            <w:tcW w:w="4202" w:type="dxa"/>
          </w:tcPr>
          <w:p w14:paraId="1789DFA9" w14:textId="77777777" w:rsidR="00A11332" w:rsidRDefault="00477AB3">
            <w:pPr>
              <w:spacing w:before="60" w:after="60"/>
              <w:contextualSpacing w:val="0"/>
              <w:jc w:val="center"/>
            </w:pPr>
            <w:r>
              <w:t>3</w:t>
            </w:r>
          </w:p>
        </w:tc>
        <w:tc>
          <w:tcPr>
            <w:tcW w:w="4202" w:type="dxa"/>
          </w:tcPr>
          <w:p w14:paraId="1F560826" w14:textId="77777777" w:rsidR="00A11332" w:rsidRDefault="00477AB3">
            <w:pPr>
              <w:spacing w:before="60" w:after="60"/>
              <w:contextualSpacing w:val="0"/>
              <w:jc w:val="center"/>
            </w:pPr>
            <w:r>
              <w:t>5*</w:t>
            </w:r>
          </w:p>
        </w:tc>
      </w:tr>
    </w:tbl>
    <w:p w14:paraId="45B96C7A" w14:textId="77777777" w:rsidR="00A11332" w:rsidRDefault="00A11332">
      <w:pPr>
        <w:ind w:left="1500"/>
      </w:pPr>
    </w:p>
    <w:tbl>
      <w:tblPr>
        <w:tblStyle w:val="CMTabletable--borders"/>
        <w:tblW w:w="8405" w:type="dxa"/>
        <w:tblInd w:w="1543" w:type="dxa"/>
        <w:tblLook w:val="04A0" w:firstRow="1" w:lastRow="0" w:firstColumn="1" w:lastColumn="0" w:noHBand="0" w:noVBand="1"/>
      </w:tblPr>
      <w:tblGrid>
        <w:gridCol w:w="4202"/>
        <w:gridCol w:w="4203"/>
      </w:tblGrid>
      <w:tr w:rsidR="00A11332" w14:paraId="62A4D99B" w14:textId="77777777">
        <w:tc>
          <w:tcPr>
            <w:tcW w:w="4202" w:type="dxa"/>
          </w:tcPr>
          <w:p w14:paraId="7583704A" w14:textId="77777777" w:rsidR="00A11332" w:rsidRDefault="00477AB3">
            <w:pPr>
              <w:spacing w:before="60" w:after="60"/>
              <w:contextualSpacing w:val="0"/>
              <w:jc w:val="center"/>
            </w:pPr>
            <w:r>
              <w:t>4</w:t>
            </w:r>
          </w:p>
        </w:tc>
        <w:tc>
          <w:tcPr>
            <w:tcW w:w="4202" w:type="dxa"/>
          </w:tcPr>
          <w:p w14:paraId="4E77BD45" w14:textId="77777777" w:rsidR="00A11332" w:rsidRDefault="00477AB3">
            <w:pPr>
              <w:spacing w:before="60" w:after="60"/>
              <w:contextualSpacing w:val="0"/>
              <w:jc w:val="center"/>
            </w:pPr>
            <w:r>
              <w:t>10*</w:t>
            </w:r>
          </w:p>
        </w:tc>
      </w:tr>
    </w:tbl>
    <w:p w14:paraId="693CEB78" w14:textId="77777777" w:rsidR="00A11332" w:rsidRDefault="00A11332">
      <w:pPr>
        <w:ind w:left="1500"/>
      </w:pPr>
    </w:p>
    <w:tbl>
      <w:tblPr>
        <w:tblStyle w:val="CMTabletable--borders"/>
        <w:tblW w:w="8405" w:type="dxa"/>
        <w:tblInd w:w="1543" w:type="dxa"/>
        <w:tblLook w:val="04A0" w:firstRow="1" w:lastRow="0" w:firstColumn="1" w:lastColumn="0" w:noHBand="0" w:noVBand="1"/>
      </w:tblPr>
      <w:tblGrid>
        <w:gridCol w:w="4202"/>
        <w:gridCol w:w="4203"/>
      </w:tblGrid>
      <w:tr w:rsidR="00A11332" w14:paraId="53132FA1" w14:textId="77777777">
        <w:tc>
          <w:tcPr>
            <w:tcW w:w="4202" w:type="dxa"/>
          </w:tcPr>
          <w:p w14:paraId="61224477" w14:textId="77777777" w:rsidR="00A11332" w:rsidRDefault="00477AB3">
            <w:pPr>
              <w:spacing w:before="60" w:after="60"/>
              <w:contextualSpacing w:val="0"/>
              <w:jc w:val="center"/>
            </w:pPr>
            <w:r>
              <w:t>5</w:t>
            </w:r>
          </w:p>
        </w:tc>
        <w:tc>
          <w:tcPr>
            <w:tcW w:w="4202" w:type="dxa"/>
          </w:tcPr>
          <w:p w14:paraId="7AA97C51" w14:textId="77777777" w:rsidR="00A11332" w:rsidRDefault="00477AB3">
            <w:pPr>
              <w:spacing w:before="60" w:after="60"/>
              <w:contextualSpacing w:val="0"/>
              <w:jc w:val="center"/>
            </w:pPr>
            <w:r>
              <w:t>As agreed**</w:t>
            </w:r>
          </w:p>
        </w:tc>
      </w:tr>
    </w:tbl>
    <w:p w14:paraId="2217053D" w14:textId="77777777" w:rsidR="00A11332" w:rsidRDefault="00477AB3">
      <w:pPr>
        <w:ind w:left="1800"/>
        <w:contextualSpacing w:val="0"/>
        <w:jc w:val="center"/>
      </w:pPr>
      <w:r>
        <w:t>Table 6 Testing Issue Threshold</w:t>
      </w:r>
    </w:p>
    <w:p w14:paraId="6830AF27" w14:textId="77777777" w:rsidR="00A11332" w:rsidRDefault="00477AB3">
      <w:pPr>
        <w:ind w:left="1500"/>
        <w:contextualSpacing w:val="0"/>
        <w:jc w:val="center"/>
      </w:pPr>
      <w:r>
        <w:t>* - Work around and remediation plan to be agreed with the DCC for each issue that ensures no impact on other Users</w:t>
      </w:r>
    </w:p>
    <w:p w14:paraId="2EBC5BA3" w14:textId="77777777" w:rsidR="00A11332" w:rsidRDefault="00477AB3">
      <w:pPr>
        <w:ind w:left="1500"/>
        <w:contextualSpacing w:val="0"/>
      </w:pPr>
      <w:r>
        <w:t>** - As agreed with the DCC, requiring no impact on market operations</w:t>
      </w:r>
    </w:p>
    <w:p w14:paraId="0B144858" w14:textId="77777777" w:rsidR="00A11332" w:rsidRDefault="00477AB3">
      <w:pPr>
        <w:ind w:left="1500"/>
        <w:contextualSpacing w:val="0"/>
      </w:pPr>
      <w:r>
        <w:t>*** - Refer to Appendix G for definitions of Issue severities.</w:t>
      </w:r>
    </w:p>
    <w:p w14:paraId="2428206D" w14:textId="7A92162B" w:rsidR="00A11332" w:rsidRDefault="00477AB3">
      <w:pPr>
        <w:numPr>
          <w:ilvl w:val="0"/>
          <w:numId w:val="46"/>
        </w:numPr>
        <w:ind w:left="1800"/>
        <w:contextualSpacing w:val="0"/>
      </w:pPr>
      <w:r>
        <w:t>A Test Completion Report has been created by the Relevant Party or RDP and approved by the DCC</w:t>
      </w:r>
      <w:ins w:id="345" w:author="Author">
        <w:r w:rsidR="00E83537">
          <w:t>; and</w:t>
        </w:r>
      </w:ins>
    </w:p>
    <w:p w14:paraId="3270C1E0" w14:textId="5169590B" w:rsidR="00A11332" w:rsidRDefault="00477AB3">
      <w:pPr>
        <w:numPr>
          <w:ilvl w:val="0"/>
          <w:numId w:val="47"/>
        </w:numPr>
        <w:ind w:left="1800"/>
        <w:contextualSpacing w:val="0"/>
      </w:pPr>
      <w:r>
        <w:t>A Quality Gate Review meeting has been held between the Relevant Party or RDP and the DCC, with progress approved by the DCC</w:t>
      </w:r>
      <w:ins w:id="346" w:author="Author">
        <w:r w:rsidR="00E83537">
          <w:t>.</w:t>
        </w:r>
      </w:ins>
    </w:p>
    <w:p w14:paraId="2ACA84C5" w14:textId="77777777" w:rsidR="00A11332" w:rsidRDefault="00477AB3">
      <w:pPr>
        <w:ind w:left="900"/>
        <w:contextualSpacing w:val="0"/>
      </w:pPr>
      <w:r>
        <w:t>Pursuant to Section H14.25, where the DCC considers that a Relevant Party or RDP has not met the SREPT Exit Criteria, the Relevant Party or RDP may refer the matter to the Panel.</w:t>
      </w:r>
    </w:p>
    <w:p w14:paraId="36543D9A" w14:textId="77777777" w:rsidR="00A11332" w:rsidRDefault="00477AB3">
      <w:pPr>
        <w:ind w:left="900"/>
        <w:contextualSpacing w:val="0"/>
      </w:pPr>
      <w:r>
        <w:t>Where a dispute regarding whether a Relevant Party or RDP has met the SREPT Exit Criteria occurs, the SREPT Completion process will not resume whilst the dispute is being heard by the Panel, or until the SREPT Exit Criteria are met by the Relevant Party or RDP.</w:t>
      </w:r>
    </w:p>
    <w:p w14:paraId="58CC1416" w14:textId="77777777" w:rsidR="00A11332" w:rsidRDefault="00477AB3">
      <w:pPr>
        <w:pStyle w:val="Heading4"/>
        <w:numPr>
          <w:ilvl w:val="2"/>
          <w:numId w:val="162"/>
        </w:numPr>
        <w:ind w:left="1200"/>
        <w:contextualSpacing w:val="0"/>
      </w:pPr>
      <w:r>
        <w:t>Quality Gate Review</w:t>
      </w:r>
    </w:p>
    <w:p w14:paraId="282B7359" w14:textId="77777777" w:rsidR="00A11332" w:rsidRDefault="00477AB3">
      <w:pPr>
        <w:ind w:left="900"/>
        <w:contextualSpacing w:val="0"/>
      </w:pPr>
      <w:r>
        <w:t>Evidence of test completion may be requested for all or any of the tests during the Quality Gate Review, and irrespective of whether the information is reviewed, it shall be retained by the Relevant Party or RDP and may be requested by DCC at a later date.</w:t>
      </w:r>
    </w:p>
    <w:p w14:paraId="25F4F1A1" w14:textId="77777777" w:rsidR="00A11332" w:rsidRDefault="00477AB3">
      <w:pPr>
        <w:ind w:left="900"/>
        <w:contextualSpacing w:val="0"/>
      </w:pPr>
      <w:r>
        <w:t>Any remediation plan shall be discussed by the DCC and the Relevant Party or RDP and agreed as part of the evidence review.</w:t>
      </w:r>
    </w:p>
    <w:p w14:paraId="40E66E3A" w14:textId="77777777" w:rsidR="00A11332" w:rsidRDefault="00477AB3">
      <w:pPr>
        <w:ind w:left="900"/>
        <w:contextualSpacing w:val="0"/>
      </w:pPr>
      <w:r>
        <w:t>A final decision regarding whether a Relevant Party or RDP has successfully completed SREPT will be provided to the Relevant Party or RDP no later than 2 Working Days after the date on which the Quality Gate Review meeting is held.</w:t>
      </w:r>
    </w:p>
    <w:p w14:paraId="631F7E83" w14:textId="77777777" w:rsidR="00A11332" w:rsidRDefault="00477AB3">
      <w:pPr>
        <w:ind w:left="900"/>
        <w:contextualSpacing w:val="0"/>
      </w:pPr>
      <w:r>
        <w:lastRenderedPageBreak/>
        <w:t>In addition, pursuant to Section H14.28, the DCC shall confirm on request by the Relevant Party or RDP whether or not it considers that the Relevant Party or RDP has successfully completed SREPT.</w:t>
      </w:r>
    </w:p>
    <w:p w14:paraId="4A454074" w14:textId="77777777" w:rsidR="00A11332" w:rsidRDefault="00477AB3">
      <w:pPr>
        <w:pStyle w:val="Heading4"/>
        <w:numPr>
          <w:ilvl w:val="2"/>
          <w:numId w:val="162"/>
        </w:numPr>
        <w:ind w:left="1200"/>
        <w:contextualSpacing w:val="0"/>
      </w:pPr>
      <w:r>
        <w:t>SREPT Test Completion Certificate</w:t>
      </w:r>
    </w:p>
    <w:p w14:paraId="5DC68C50" w14:textId="5189EAB7" w:rsidR="00A11332" w:rsidRDefault="00477AB3">
      <w:pPr>
        <w:ind w:left="900"/>
        <w:contextualSpacing w:val="0"/>
      </w:pPr>
      <w:r>
        <w:t xml:space="preserve">The </w:t>
      </w:r>
      <w:commentRangeStart w:id="347"/>
      <w:del w:id="348" w:author="Author">
        <w:r w:rsidDel="00E83537">
          <w:delText xml:space="preserve">SREPT </w:delText>
        </w:r>
      </w:del>
      <w:r>
        <w:t>Test Completion Certificate</w:t>
      </w:r>
      <w:commentRangeEnd w:id="347"/>
      <w:r w:rsidR="00E83537">
        <w:rPr>
          <w:rStyle w:val="CommentReference"/>
        </w:rPr>
        <w:commentReference w:id="347"/>
      </w:r>
      <w:r>
        <w:t xml:space="preserve"> shall be issued by the DCC to the Relevant Party or RDP once the Quality Gate Review has concluded that the Relevant Party or RDP has met the SREPT Exit Criteria.</w:t>
      </w:r>
    </w:p>
    <w:p w14:paraId="2501C1AA" w14:textId="77777777" w:rsidR="00A11332" w:rsidRDefault="00477AB3">
      <w:pPr>
        <w:pStyle w:val="Heading3"/>
        <w:numPr>
          <w:ilvl w:val="1"/>
          <w:numId w:val="162"/>
        </w:numPr>
        <w:ind w:left="900"/>
        <w:contextualSpacing w:val="0"/>
      </w:pPr>
      <w:r>
        <w:t>SREPT Regression Testing</w:t>
      </w:r>
    </w:p>
    <w:p w14:paraId="4F6F601D" w14:textId="77777777" w:rsidR="00A11332" w:rsidRDefault="00477AB3">
      <w:pPr>
        <w:ind w:left="600"/>
        <w:contextualSpacing w:val="0"/>
      </w:pPr>
      <w:r>
        <w:t>DCC shall inform all Relevant Parties and RDPs undertaking SREPT and all Relevant Parties and RDPs that have completed SREPT of any change to DCC Systems that may affect SREPT.</w:t>
      </w:r>
    </w:p>
    <w:p w14:paraId="7EC70BB4" w14:textId="77777777" w:rsidR="00A11332" w:rsidRDefault="00477AB3">
      <w:pPr>
        <w:ind w:left="600"/>
        <w:contextualSpacing w:val="0"/>
      </w:pPr>
      <w:r>
        <w:t>Where the DCC deems that a change to DCC Systems necessitates Regression Testing, DCC may require Relevant Parties and RDPs to perform Regression Testing of the SREPT.</w:t>
      </w:r>
    </w:p>
    <w:p w14:paraId="3518EA0F" w14:textId="77777777" w:rsidR="00A11332" w:rsidRDefault="00477AB3">
      <w:pPr>
        <w:ind w:left="600"/>
        <w:contextualSpacing w:val="0"/>
      </w:pPr>
      <w:r>
        <w:t>Where DCC does not require Relevant Parties or RDPs to perform Regression Testing, the decision as to whether Regression Testing is performed as a consequence of a change to DCC Systems or a change to User Systems, rests with the Relevant Party or RDP.</w:t>
      </w:r>
    </w:p>
    <w:p w14:paraId="17D80A0F" w14:textId="7D06E335" w:rsidR="00A11332" w:rsidRDefault="00477AB3">
      <w:pPr>
        <w:ind w:left="600"/>
        <w:contextualSpacing w:val="0"/>
      </w:pPr>
      <w:r>
        <w:t xml:space="preserve">Where a Relevant Party or RDP performing Regression Testing has already completed SREPT, the </w:t>
      </w:r>
      <w:commentRangeStart w:id="349"/>
      <w:del w:id="350" w:author="Author">
        <w:r w:rsidDel="00E83537">
          <w:delText xml:space="preserve">SREPT </w:delText>
        </w:r>
      </w:del>
      <w:r>
        <w:t>Test Completion Certificate</w:t>
      </w:r>
      <w:commentRangeEnd w:id="349"/>
      <w:r w:rsidR="00E83537">
        <w:rPr>
          <w:rStyle w:val="CommentReference"/>
        </w:rPr>
        <w:commentReference w:id="349"/>
      </w:r>
      <w:r>
        <w:t xml:space="preserve"> shall remain effective.</w:t>
      </w:r>
    </w:p>
    <w:p w14:paraId="5606954C" w14:textId="77777777" w:rsidR="00A11332" w:rsidRDefault="00477AB3">
      <w:pPr>
        <w:pStyle w:val="Heading2"/>
        <w:numPr>
          <w:ilvl w:val="0"/>
          <w:numId w:val="162"/>
        </w:numPr>
        <w:ind w:left="600"/>
        <w:contextualSpacing w:val="0"/>
      </w:pPr>
      <w:r>
        <w:t>Appendix A: Test Artefacts</w:t>
      </w:r>
    </w:p>
    <w:p w14:paraId="559A791F" w14:textId="77777777" w:rsidR="00A11332" w:rsidRDefault="00477AB3">
      <w:pPr>
        <w:ind w:left="300"/>
        <w:contextualSpacing w:val="0"/>
      </w:pPr>
      <w:r>
        <w:t>The DCC and each Relevant Party or RDP will be required to produce and maintain a number of documents, dashboards and reports during the testing lifecycle as depicted in Figure 1 Test Documentation Hierarchy, below.</w:t>
      </w:r>
    </w:p>
    <w:p w14:paraId="22258569" w14:textId="77777777" w:rsidR="00A11332" w:rsidRDefault="00A11332">
      <w:pPr>
        <w:spacing w:after="0"/>
        <w:ind w:left="600"/>
        <w:contextualSpacing w:val="0"/>
      </w:pPr>
    </w:p>
    <w:p w14:paraId="147BDD3F" w14:textId="77777777" w:rsidR="00A11332" w:rsidRDefault="00477AB3">
      <w:pPr>
        <w:spacing w:before="0" w:after="0"/>
        <w:ind w:left="600"/>
        <w:contextualSpacing w:val="0"/>
        <w:jc w:val="center"/>
        <w:pPrChange w:id="351" w:author="Author">
          <w:pPr>
            <w:spacing w:before="0" w:after="0"/>
            <w:ind w:left="600"/>
            <w:contextualSpacing w:val="0"/>
          </w:pPr>
        </w:pPrChange>
      </w:pPr>
      <w:r>
        <w:rPr>
          <w:noProof/>
        </w:rPr>
        <w:lastRenderedPageBreak/>
        <w:drawing>
          <wp:inline distT="0" distB="0" distL="0" distR="0" wp14:anchorId="257DBC3D" wp14:editId="63AB3551">
            <wp:extent cx="3852610" cy="5805785"/>
            <wp:effectExtent l="0" t="0" r="0" b="0"/>
            <wp:docPr id="1" name="Picture 1"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9787255" cy="14749145"/>
                    </a:xfrm>
                    <a:prstGeom prst="rect">
                      <a:avLst/>
                    </a:prstGeom>
                  </pic:spPr>
                </pic:pic>
              </a:graphicData>
            </a:graphic>
          </wp:inline>
        </w:drawing>
      </w:r>
    </w:p>
    <w:p w14:paraId="6EE37407" w14:textId="77777777" w:rsidR="00A11332" w:rsidRDefault="00A11332">
      <w:pPr>
        <w:spacing w:before="0"/>
        <w:ind w:left="600"/>
        <w:contextualSpacing w:val="0"/>
      </w:pPr>
    </w:p>
    <w:p w14:paraId="26E72EF3" w14:textId="77777777" w:rsidR="00A11332" w:rsidRDefault="00477AB3">
      <w:pPr>
        <w:ind w:left="900"/>
        <w:contextualSpacing w:val="0"/>
        <w:jc w:val="center"/>
      </w:pPr>
      <w:r>
        <w:t>Figure 1 Test Documentation Hierarchy</w:t>
      </w:r>
    </w:p>
    <w:p w14:paraId="0E00E43E" w14:textId="77777777" w:rsidR="00A11332" w:rsidRDefault="00477AB3">
      <w:pPr>
        <w:pStyle w:val="Heading3"/>
        <w:numPr>
          <w:ilvl w:val="1"/>
          <w:numId w:val="162"/>
        </w:numPr>
        <w:ind w:left="900"/>
        <w:contextualSpacing w:val="0"/>
      </w:pPr>
      <w:r>
        <w:t>Relevant Party or RDP Documents &amp; Reports</w:t>
      </w:r>
    </w:p>
    <w:p w14:paraId="5340C855" w14:textId="77777777" w:rsidR="00A11332" w:rsidRDefault="00477AB3">
      <w:pPr>
        <w:pStyle w:val="Heading4"/>
        <w:numPr>
          <w:ilvl w:val="2"/>
          <w:numId w:val="162"/>
        </w:numPr>
        <w:ind w:left="1200"/>
        <w:contextualSpacing w:val="0"/>
      </w:pPr>
      <w:r>
        <w:t>Test Preparation Document Set</w:t>
      </w:r>
    </w:p>
    <w:p w14:paraId="77524C5A" w14:textId="77777777" w:rsidR="00A11332" w:rsidRDefault="00477AB3">
      <w:pPr>
        <w:ind w:left="900"/>
        <w:contextualSpacing w:val="0"/>
      </w:pPr>
      <w:r>
        <w:t>The following documentation must be produced by a Relevant Party or RDP before Testing commences:</w:t>
      </w:r>
    </w:p>
    <w:p w14:paraId="2B4812FB" w14:textId="77777777" w:rsidR="00A11332" w:rsidRDefault="00477AB3">
      <w:pPr>
        <w:numPr>
          <w:ilvl w:val="0"/>
          <w:numId w:val="48"/>
        </w:numPr>
        <w:ind w:left="1800"/>
        <w:contextualSpacing w:val="0"/>
      </w:pPr>
      <w:r>
        <w:t>Test Readiness Report</w:t>
      </w:r>
    </w:p>
    <w:p w14:paraId="070CEB72" w14:textId="77777777" w:rsidR="00A11332" w:rsidRDefault="00477AB3">
      <w:pPr>
        <w:numPr>
          <w:ilvl w:val="0"/>
          <w:numId w:val="49"/>
        </w:numPr>
        <w:ind w:left="1800"/>
        <w:contextualSpacing w:val="0"/>
      </w:pPr>
      <w:r>
        <w:t>Scope of SREPT testing</w:t>
      </w:r>
    </w:p>
    <w:p w14:paraId="15B13A1A" w14:textId="77777777" w:rsidR="00A11332" w:rsidRDefault="00477AB3">
      <w:pPr>
        <w:numPr>
          <w:ilvl w:val="0"/>
          <w:numId w:val="50"/>
        </w:numPr>
        <w:ind w:left="1800"/>
        <w:contextualSpacing w:val="0"/>
      </w:pPr>
      <w:r>
        <w:t>Test Plan</w:t>
      </w:r>
    </w:p>
    <w:p w14:paraId="4B0EA813" w14:textId="77777777" w:rsidR="00A11332" w:rsidRDefault="00477AB3">
      <w:pPr>
        <w:numPr>
          <w:ilvl w:val="0"/>
          <w:numId w:val="51"/>
        </w:numPr>
        <w:ind w:left="1800"/>
        <w:contextualSpacing w:val="0"/>
      </w:pPr>
      <w:r>
        <w:t>Test Data Plan</w:t>
      </w:r>
    </w:p>
    <w:p w14:paraId="0C52B653" w14:textId="77777777" w:rsidR="00A11332" w:rsidRDefault="00477AB3">
      <w:pPr>
        <w:numPr>
          <w:ilvl w:val="0"/>
          <w:numId w:val="52"/>
        </w:numPr>
        <w:ind w:left="1800"/>
        <w:contextualSpacing w:val="0"/>
      </w:pPr>
      <w:r>
        <w:t>Test Schedule</w:t>
      </w:r>
    </w:p>
    <w:p w14:paraId="5C294453" w14:textId="77777777" w:rsidR="00A11332" w:rsidRDefault="00477AB3">
      <w:pPr>
        <w:numPr>
          <w:ilvl w:val="0"/>
          <w:numId w:val="53"/>
        </w:numPr>
        <w:ind w:left="1800"/>
        <w:contextualSpacing w:val="0"/>
      </w:pPr>
      <w:r>
        <w:lastRenderedPageBreak/>
        <w:t>Requirements Traceability Matrix</w:t>
      </w:r>
    </w:p>
    <w:p w14:paraId="362F0A81" w14:textId="77777777" w:rsidR="00A11332" w:rsidRDefault="00477AB3">
      <w:pPr>
        <w:numPr>
          <w:ilvl w:val="0"/>
          <w:numId w:val="54"/>
        </w:numPr>
        <w:ind w:left="1800"/>
        <w:contextualSpacing w:val="0"/>
      </w:pPr>
      <w:r>
        <w:t>Test Scripts</w:t>
      </w:r>
    </w:p>
    <w:p w14:paraId="45B2D559" w14:textId="04449A41" w:rsidR="00A11332" w:rsidRDefault="00477AB3">
      <w:pPr>
        <w:ind w:left="900"/>
        <w:contextualSpacing w:val="0"/>
        <w:pPrChange w:id="352" w:author="Author">
          <w:pPr>
            <w:numPr>
              <w:numId w:val="55"/>
            </w:numPr>
            <w:ind w:left="1800" w:hanging="300"/>
            <w:contextualSpacing w:val="0"/>
          </w:pPr>
        </w:pPrChange>
      </w:pPr>
      <w:r>
        <w:t>Note regarding scope of SREPT testing</w:t>
      </w:r>
      <w:ins w:id="353" w:author="Author">
        <w:r w:rsidR="00446B2A">
          <w:t xml:space="preserve"> -</w:t>
        </w:r>
      </w:ins>
      <w:del w:id="354" w:author="Author">
        <w:r w:rsidDel="00446B2A">
          <w:delText>: W</w:delText>
        </w:r>
      </w:del>
      <w:ins w:id="355" w:author="Author">
        <w:r w:rsidR="00446B2A">
          <w:t xml:space="preserve"> w</w:t>
        </w:r>
      </w:ins>
      <w:r>
        <w:t>hich SREPT test scenarios need to be undertaken is determined by:</w:t>
      </w:r>
    </w:p>
    <w:p w14:paraId="78AF930B" w14:textId="4E9A09D7" w:rsidR="00A11332" w:rsidRDefault="00477AB3">
      <w:pPr>
        <w:numPr>
          <w:ilvl w:val="0"/>
          <w:numId w:val="52"/>
        </w:numPr>
        <w:ind w:left="1800"/>
        <w:contextualSpacing w:val="0"/>
        <w:pPrChange w:id="356" w:author="Author">
          <w:pPr>
            <w:numPr>
              <w:numId w:val="56"/>
            </w:numPr>
            <w:ind w:left="2100" w:hanging="300"/>
            <w:contextualSpacing w:val="0"/>
          </w:pPr>
        </w:pPrChange>
      </w:pPr>
      <w:r>
        <w:t xml:space="preserve">which SMKI </w:t>
      </w:r>
      <w:ins w:id="357" w:author="Author">
        <w:r w:rsidR="00446B2A">
          <w:t>i</w:t>
        </w:r>
      </w:ins>
      <w:del w:id="358" w:author="Author">
        <w:r w:rsidDel="00446B2A">
          <w:delText>I</w:delText>
        </w:r>
      </w:del>
      <w:r>
        <w:t xml:space="preserve">nterface or SMKI Repository </w:t>
      </w:r>
      <w:ins w:id="359" w:author="Author">
        <w:r w:rsidR="00446B2A">
          <w:t>i</w:t>
        </w:r>
      </w:ins>
      <w:del w:id="360" w:author="Author">
        <w:r w:rsidDel="00446B2A">
          <w:delText>I</w:delText>
        </w:r>
      </w:del>
      <w:r>
        <w:t>nterface the Relevant Party or RDP will access and whether this is for Device</w:t>
      </w:r>
      <w:ins w:id="361" w:author="Author">
        <w:r w:rsidR="00446B2A">
          <w:t xml:space="preserve"> Certificates</w:t>
        </w:r>
      </w:ins>
      <w:r>
        <w:t xml:space="preserve"> or Organisation Certificates; and</w:t>
      </w:r>
    </w:p>
    <w:p w14:paraId="02A8F36D" w14:textId="52F124F9" w:rsidR="00A11332" w:rsidRDefault="00477AB3">
      <w:pPr>
        <w:numPr>
          <w:ilvl w:val="0"/>
          <w:numId w:val="52"/>
        </w:numPr>
        <w:ind w:left="1800"/>
        <w:contextualSpacing w:val="0"/>
        <w:pPrChange w:id="362" w:author="Author">
          <w:pPr>
            <w:numPr>
              <w:numId w:val="57"/>
            </w:numPr>
            <w:ind w:left="2100" w:hanging="300"/>
            <w:contextualSpacing w:val="0"/>
          </w:pPr>
        </w:pPrChange>
      </w:pPr>
      <w:r>
        <w:t xml:space="preserve">whether access to the SMKI </w:t>
      </w:r>
      <w:ins w:id="363" w:author="Author">
        <w:r w:rsidR="00446B2A">
          <w:t>i</w:t>
        </w:r>
      </w:ins>
      <w:del w:id="364" w:author="Author">
        <w:r w:rsidDel="00446B2A">
          <w:delText>I</w:delText>
        </w:r>
      </w:del>
      <w:r>
        <w:t>nterface</w:t>
      </w:r>
      <w:ins w:id="365" w:author="Author">
        <w:r w:rsidR="00446B2A">
          <w:t>s</w:t>
        </w:r>
      </w:ins>
      <w:r>
        <w:t xml:space="preserve"> will be through a DCC Gateway Connection or using the SMKI Portal interface via the Internet.</w:t>
      </w:r>
    </w:p>
    <w:p w14:paraId="268F5BC4" w14:textId="77777777" w:rsidR="00A11332" w:rsidRDefault="00477AB3">
      <w:pPr>
        <w:pStyle w:val="Heading4"/>
        <w:numPr>
          <w:ilvl w:val="2"/>
          <w:numId w:val="162"/>
        </w:numPr>
        <w:ind w:left="1200"/>
        <w:contextualSpacing w:val="0"/>
      </w:pPr>
      <w:r>
        <w:t>Reports and Dashboard</w:t>
      </w:r>
    </w:p>
    <w:p w14:paraId="64C02666" w14:textId="77777777" w:rsidR="00A11332" w:rsidRDefault="00477AB3">
      <w:pPr>
        <w:ind w:left="900"/>
        <w:contextualSpacing w:val="0"/>
      </w:pPr>
      <w:r>
        <w:t>Table 7 Test Stage Supporting Documentation Set sets out the Reports and Dashboard that a Relevant Party or RDP must produce to demonstrate progress in preparing for and executing testing.</w:t>
      </w:r>
    </w:p>
    <w:p w14:paraId="3A8E10BD" w14:textId="77777777" w:rsidR="00A11332" w:rsidRDefault="00477AB3">
      <w:pPr>
        <w:pStyle w:val="Heading4"/>
        <w:numPr>
          <w:ilvl w:val="2"/>
          <w:numId w:val="162"/>
        </w:numPr>
        <w:ind w:left="1200"/>
        <w:contextualSpacing w:val="0"/>
      </w:pPr>
      <w:r>
        <w:t>Test Readiness Report (TRR)</w:t>
      </w:r>
    </w:p>
    <w:p w14:paraId="7724FBE6" w14:textId="08243888" w:rsidR="00A11332" w:rsidRDefault="00477AB3">
      <w:pPr>
        <w:ind w:left="900"/>
        <w:contextualSpacing w:val="0"/>
      </w:pPr>
      <w:r>
        <w:t>The Test Readiness Report shall be produced by the Relevant Party or RDP</w:t>
      </w:r>
      <w:ins w:id="366" w:author="Author">
        <w:r w:rsidR="00446B2A">
          <w:t>.</w:t>
        </w:r>
      </w:ins>
    </w:p>
    <w:p w14:paraId="60E08D34" w14:textId="77777777" w:rsidR="00A11332" w:rsidRDefault="00477AB3">
      <w:pPr>
        <w:ind w:left="900"/>
        <w:contextualSpacing w:val="0"/>
      </w:pPr>
      <w:r>
        <w:t>The report must be provided to the DCC by the Party or RDP on a weekly basis, commencing 40 Working Days prior to the start of Testing and must indicate progress against the following criteria:</w:t>
      </w:r>
    </w:p>
    <w:p w14:paraId="2195FE67" w14:textId="7099653D" w:rsidR="00A11332" w:rsidRDefault="00477AB3">
      <w:pPr>
        <w:numPr>
          <w:ilvl w:val="0"/>
          <w:numId w:val="58"/>
        </w:numPr>
        <w:ind w:left="1800"/>
        <w:contextualSpacing w:val="0"/>
      </w:pPr>
      <w:r>
        <w:t>Previous Test Phase / Stage Exit Criteria (if appropriate)</w:t>
      </w:r>
      <w:ins w:id="367" w:author="Author">
        <w:r w:rsidR="00446B2A">
          <w:t>;</w:t>
        </w:r>
      </w:ins>
    </w:p>
    <w:p w14:paraId="124D6839" w14:textId="47CDB8F7" w:rsidR="00A11332" w:rsidRDefault="00477AB3">
      <w:pPr>
        <w:numPr>
          <w:ilvl w:val="0"/>
          <w:numId w:val="59"/>
        </w:numPr>
        <w:ind w:left="1800"/>
        <w:contextualSpacing w:val="0"/>
      </w:pPr>
      <w:r>
        <w:t>Relevant Party or RDP Test Management tool selected and available</w:t>
      </w:r>
      <w:ins w:id="368" w:author="Author">
        <w:r w:rsidR="00446B2A">
          <w:t>;</w:t>
        </w:r>
      </w:ins>
    </w:p>
    <w:p w14:paraId="3EA40C07" w14:textId="77777777" w:rsidR="00A11332" w:rsidRDefault="00477AB3">
      <w:pPr>
        <w:numPr>
          <w:ilvl w:val="0"/>
          <w:numId w:val="60"/>
        </w:numPr>
        <w:ind w:left="1800"/>
        <w:contextualSpacing w:val="0"/>
      </w:pPr>
      <w:r>
        <w:t>Relevant Party or RDP key RAID (Risk, Assumption, Issue and Dependency) items, including, for each key item that has the potential to cause significant disruption to the commencement and / or completion of SMKI &amp; Repository Entry Process Testing:</w:t>
      </w:r>
    </w:p>
    <w:p w14:paraId="366E40A9" w14:textId="080F21D8" w:rsidR="00A11332" w:rsidRDefault="00477AB3">
      <w:pPr>
        <w:numPr>
          <w:ilvl w:val="0"/>
          <w:numId w:val="167"/>
        </w:numPr>
        <w:ind w:left="2517" w:hanging="357"/>
        <w:contextualSpacing w:val="0"/>
        <w:pPrChange w:id="369" w:author="Author">
          <w:pPr>
            <w:numPr>
              <w:numId w:val="61"/>
            </w:numPr>
            <w:ind w:left="2100" w:hanging="300"/>
            <w:contextualSpacing w:val="0"/>
          </w:pPr>
        </w:pPrChange>
      </w:pPr>
      <w:r>
        <w:t>Priority (High, Medium, Low)</w:t>
      </w:r>
      <w:ins w:id="370" w:author="Author">
        <w:r w:rsidR="00446B2A">
          <w:t>;</w:t>
        </w:r>
      </w:ins>
    </w:p>
    <w:p w14:paraId="3EB35E40" w14:textId="47920B46" w:rsidR="00A11332" w:rsidRDefault="00477AB3">
      <w:pPr>
        <w:numPr>
          <w:ilvl w:val="0"/>
          <w:numId w:val="167"/>
        </w:numPr>
        <w:ind w:left="2517" w:hanging="357"/>
        <w:contextualSpacing w:val="0"/>
        <w:pPrChange w:id="371" w:author="Author">
          <w:pPr>
            <w:numPr>
              <w:numId w:val="62"/>
            </w:numPr>
            <w:ind w:left="2100" w:hanging="300"/>
            <w:contextualSpacing w:val="0"/>
          </w:pPr>
        </w:pPrChange>
      </w:pPr>
      <w:r>
        <w:t>Severities of open issues</w:t>
      </w:r>
      <w:ins w:id="372" w:author="Author">
        <w:r w:rsidR="00446B2A">
          <w:t>;</w:t>
        </w:r>
      </w:ins>
    </w:p>
    <w:p w14:paraId="02338257" w14:textId="48C751EC" w:rsidR="00A11332" w:rsidRDefault="00477AB3">
      <w:pPr>
        <w:numPr>
          <w:ilvl w:val="0"/>
          <w:numId w:val="167"/>
        </w:numPr>
        <w:ind w:left="2517" w:hanging="357"/>
        <w:contextualSpacing w:val="0"/>
        <w:pPrChange w:id="373" w:author="Author">
          <w:pPr>
            <w:numPr>
              <w:numId w:val="63"/>
            </w:numPr>
            <w:ind w:left="2100" w:hanging="300"/>
            <w:contextualSpacing w:val="0"/>
          </w:pPr>
        </w:pPrChange>
      </w:pPr>
      <w:r>
        <w:t>Action taken</w:t>
      </w:r>
      <w:ins w:id="374" w:author="Author">
        <w:r w:rsidR="00446B2A">
          <w:t>;</w:t>
        </w:r>
      </w:ins>
    </w:p>
    <w:p w14:paraId="0D1BE2DB" w14:textId="03DC5E88" w:rsidR="00A11332" w:rsidRDefault="00477AB3">
      <w:pPr>
        <w:numPr>
          <w:ilvl w:val="0"/>
          <w:numId w:val="167"/>
        </w:numPr>
        <w:ind w:left="2517" w:hanging="357"/>
        <w:contextualSpacing w:val="0"/>
        <w:pPrChange w:id="375" w:author="Author">
          <w:pPr>
            <w:numPr>
              <w:numId w:val="64"/>
            </w:numPr>
            <w:ind w:left="2100" w:hanging="300"/>
            <w:contextualSpacing w:val="0"/>
          </w:pPr>
        </w:pPrChange>
      </w:pPr>
      <w:r>
        <w:t>Target close date</w:t>
      </w:r>
      <w:ins w:id="376" w:author="Author">
        <w:r w:rsidR="00446B2A">
          <w:t>; and</w:t>
        </w:r>
      </w:ins>
    </w:p>
    <w:p w14:paraId="01DA953A" w14:textId="38232D8C" w:rsidR="00A11332" w:rsidRDefault="00477AB3">
      <w:pPr>
        <w:numPr>
          <w:ilvl w:val="0"/>
          <w:numId w:val="167"/>
        </w:numPr>
        <w:ind w:left="2517" w:hanging="357"/>
        <w:contextualSpacing w:val="0"/>
        <w:pPrChange w:id="377" w:author="Author">
          <w:pPr>
            <w:numPr>
              <w:numId w:val="65"/>
            </w:numPr>
            <w:ind w:left="2100" w:hanging="300"/>
            <w:contextualSpacing w:val="0"/>
          </w:pPr>
        </w:pPrChange>
      </w:pPr>
      <w:r>
        <w:t>Overall RAG status (based on progress to plan)</w:t>
      </w:r>
      <w:ins w:id="378" w:author="Author">
        <w:r w:rsidR="00446B2A">
          <w:t>;</w:t>
        </w:r>
      </w:ins>
    </w:p>
    <w:p w14:paraId="399B75E1" w14:textId="389718CB" w:rsidR="00A11332" w:rsidRDefault="00477AB3">
      <w:pPr>
        <w:numPr>
          <w:ilvl w:val="0"/>
          <w:numId w:val="66"/>
        </w:numPr>
        <w:ind w:left="1800"/>
        <w:contextualSpacing w:val="0"/>
      </w:pPr>
      <w:r>
        <w:t>Relevant Party or RDP Test Plan produced</w:t>
      </w:r>
      <w:ins w:id="379" w:author="Author">
        <w:r w:rsidR="00446B2A">
          <w:t>;</w:t>
        </w:r>
      </w:ins>
    </w:p>
    <w:p w14:paraId="1C05FC95" w14:textId="179F01C9" w:rsidR="00A11332" w:rsidRDefault="00477AB3">
      <w:pPr>
        <w:numPr>
          <w:ilvl w:val="0"/>
          <w:numId w:val="67"/>
        </w:numPr>
        <w:ind w:left="1800"/>
        <w:contextualSpacing w:val="0"/>
      </w:pPr>
      <w:r>
        <w:t>Relevant Party or RDP Test Schedule produced</w:t>
      </w:r>
      <w:ins w:id="380" w:author="Author">
        <w:r w:rsidR="00446B2A">
          <w:t>;</w:t>
        </w:r>
      </w:ins>
    </w:p>
    <w:p w14:paraId="2CB79A6D" w14:textId="63182542" w:rsidR="00A11332" w:rsidRDefault="00477AB3">
      <w:pPr>
        <w:numPr>
          <w:ilvl w:val="0"/>
          <w:numId w:val="68"/>
        </w:numPr>
        <w:ind w:left="1800"/>
        <w:contextualSpacing w:val="0"/>
      </w:pPr>
      <w:r>
        <w:t>Relevant Party or RDP Requirements Traceability Matrix</w:t>
      </w:r>
      <w:ins w:id="381" w:author="Author">
        <w:r w:rsidR="00446B2A">
          <w:t xml:space="preserve"> containing:</w:t>
        </w:r>
      </w:ins>
    </w:p>
    <w:p w14:paraId="1AAC0737" w14:textId="4D355087" w:rsidR="00A11332" w:rsidRDefault="00477AB3">
      <w:pPr>
        <w:numPr>
          <w:ilvl w:val="0"/>
          <w:numId w:val="168"/>
        </w:numPr>
        <w:ind w:left="2268" w:hanging="357"/>
        <w:contextualSpacing w:val="0"/>
        <w:pPrChange w:id="382" w:author="Author">
          <w:pPr>
            <w:numPr>
              <w:numId w:val="69"/>
            </w:numPr>
            <w:ind w:left="2100" w:hanging="300"/>
            <w:contextualSpacing w:val="0"/>
          </w:pPr>
        </w:pPrChange>
      </w:pPr>
      <w:r>
        <w:t>Total numbers of Requirements identified</w:t>
      </w:r>
      <w:ins w:id="383" w:author="Author">
        <w:r w:rsidR="00446B2A">
          <w:t>;</w:t>
        </w:r>
      </w:ins>
    </w:p>
    <w:p w14:paraId="549D849F" w14:textId="115F2051" w:rsidR="00A11332" w:rsidRDefault="00477AB3">
      <w:pPr>
        <w:numPr>
          <w:ilvl w:val="0"/>
          <w:numId w:val="168"/>
        </w:numPr>
        <w:ind w:left="2268" w:hanging="357"/>
        <w:contextualSpacing w:val="0"/>
        <w:pPrChange w:id="384" w:author="Author">
          <w:pPr>
            <w:numPr>
              <w:numId w:val="70"/>
            </w:numPr>
            <w:ind w:left="2400" w:hanging="300"/>
            <w:contextualSpacing w:val="0"/>
          </w:pPr>
        </w:pPrChange>
      </w:pPr>
      <w:r>
        <w:t>Total number of testable requirements documented</w:t>
      </w:r>
      <w:ins w:id="385" w:author="Author">
        <w:r w:rsidR="00446B2A">
          <w:t>;</w:t>
        </w:r>
      </w:ins>
    </w:p>
    <w:p w14:paraId="39F5B814" w14:textId="09676BAA" w:rsidR="00A11332" w:rsidRDefault="00477AB3">
      <w:pPr>
        <w:numPr>
          <w:ilvl w:val="0"/>
          <w:numId w:val="168"/>
        </w:numPr>
        <w:ind w:left="2268" w:hanging="357"/>
        <w:contextualSpacing w:val="0"/>
        <w:pPrChange w:id="386" w:author="Author">
          <w:pPr>
            <w:numPr>
              <w:numId w:val="71"/>
            </w:numPr>
            <w:ind w:left="2400" w:hanging="300"/>
            <w:contextualSpacing w:val="0"/>
          </w:pPr>
        </w:pPrChange>
      </w:pPr>
      <w:r>
        <w:t>Total number of testable requirements in progress</w:t>
      </w:r>
      <w:ins w:id="387" w:author="Author">
        <w:r w:rsidR="00446B2A">
          <w:t>;</w:t>
        </w:r>
      </w:ins>
    </w:p>
    <w:p w14:paraId="22A3BBD2" w14:textId="046EE4E5" w:rsidR="00A11332" w:rsidRDefault="00477AB3">
      <w:pPr>
        <w:numPr>
          <w:ilvl w:val="0"/>
          <w:numId w:val="168"/>
        </w:numPr>
        <w:ind w:left="2268" w:hanging="357"/>
        <w:contextualSpacing w:val="0"/>
        <w:pPrChange w:id="388" w:author="Author">
          <w:pPr>
            <w:numPr>
              <w:numId w:val="72"/>
            </w:numPr>
            <w:ind w:left="2400" w:hanging="300"/>
            <w:contextualSpacing w:val="0"/>
          </w:pPr>
        </w:pPrChange>
      </w:pPr>
      <w:r>
        <w:t>Total number of testable requirements not started</w:t>
      </w:r>
      <w:ins w:id="389" w:author="Author">
        <w:r w:rsidR="00446B2A">
          <w:t>; and</w:t>
        </w:r>
      </w:ins>
    </w:p>
    <w:p w14:paraId="7E6937FC" w14:textId="2178CC45" w:rsidR="00A11332" w:rsidRDefault="00477AB3">
      <w:pPr>
        <w:numPr>
          <w:ilvl w:val="0"/>
          <w:numId w:val="168"/>
        </w:numPr>
        <w:ind w:left="2268" w:hanging="357"/>
        <w:contextualSpacing w:val="0"/>
        <w:pPrChange w:id="390" w:author="Author">
          <w:pPr>
            <w:numPr>
              <w:numId w:val="73"/>
            </w:numPr>
            <w:ind w:left="2100" w:hanging="300"/>
            <w:contextualSpacing w:val="0"/>
          </w:pPr>
        </w:pPrChange>
      </w:pPr>
      <w:r>
        <w:lastRenderedPageBreak/>
        <w:t>Total number of Requirements deemed not testable</w:t>
      </w:r>
      <w:ins w:id="391" w:author="Author">
        <w:r w:rsidR="00446B2A">
          <w:t>; and</w:t>
        </w:r>
      </w:ins>
    </w:p>
    <w:p w14:paraId="2595B071" w14:textId="699FBC28" w:rsidR="00A11332" w:rsidRDefault="00477AB3">
      <w:pPr>
        <w:numPr>
          <w:ilvl w:val="0"/>
          <w:numId w:val="74"/>
        </w:numPr>
        <w:ind w:left="1800"/>
        <w:contextualSpacing w:val="0"/>
      </w:pPr>
      <w:r>
        <w:t xml:space="preserve">Relevant Party or RDP Test Script complete to date </w:t>
      </w:r>
      <w:r>
        <w:t>–</w:t>
      </w:r>
      <w:r>
        <w:t xml:space="preserve"> to reflect the following breakdown</w:t>
      </w:r>
      <w:ins w:id="392" w:author="Author">
        <w:r w:rsidR="00446B2A">
          <w:t>:</w:t>
        </w:r>
      </w:ins>
    </w:p>
    <w:p w14:paraId="7A9E961F" w14:textId="4BCB59D1" w:rsidR="00A11332" w:rsidRDefault="00477AB3">
      <w:pPr>
        <w:numPr>
          <w:ilvl w:val="0"/>
          <w:numId w:val="169"/>
        </w:numPr>
        <w:ind w:left="2268" w:hanging="357"/>
        <w:contextualSpacing w:val="0"/>
        <w:pPrChange w:id="393" w:author="Author">
          <w:pPr>
            <w:numPr>
              <w:numId w:val="75"/>
            </w:numPr>
            <w:ind w:left="2100" w:hanging="300"/>
            <w:contextualSpacing w:val="0"/>
          </w:pPr>
        </w:pPrChange>
      </w:pPr>
      <w:r>
        <w:t>Planned number of Test Scripts</w:t>
      </w:r>
      <w:ins w:id="394" w:author="Author">
        <w:r w:rsidR="00446B2A">
          <w:t>;</w:t>
        </w:r>
      </w:ins>
    </w:p>
    <w:p w14:paraId="30F21082" w14:textId="5341796C" w:rsidR="00A11332" w:rsidRDefault="00477AB3">
      <w:pPr>
        <w:numPr>
          <w:ilvl w:val="0"/>
          <w:numId w:val="169"/>
        </w:numPr>
        <w:ind w:left="2268" w:hanging="357"/>
        <w:contextualSpacing w:val="0"/>
        <w:pPrChange w:id="395" w:author="Author">
          <w:pPr>
            <w:numPr>
              <w:numId w:val="76"/>
            </w:numPr>
            <w:ind w:left="2100" w:hanging="300"/>
            <w:contextualSpacing w:val="0"/>
          </w:pPr>
        </w:pPrChange>
      </w:pPr>
      <w:r>
        <w:t>Total number of Test Scripts produced to date</w:t>
      </w:r>
      <w:ins w:id="396" w:author="Author">
        <w:r w:rsidR="00446B2A">
          <w:t>;</w:t>
        </w:r>
      </w:ins>
    </w:p>
    <w:p w14:paraId="51701EC5" w14:textId="11DBFD8D" w:rsidR="00A11332" w:rsidRDefault="00477AB3">
      <w:pPr>
        <w:numPr>
          <w:ilvl w:val="0"/>
          <w:numId w:val="169"/>
        </w:numPr>
        <w:ind w:left="2268" w:hanging="357"/>
        <w:contextualSpacing w:val="0"/>
        <w:pPrChange w:id="397" w:author="Author">
          <w:pPr>
            <w:numPr>
              <w:numId w:val="77"/>
            </w:numPr>
            <w:ind w:left="2100" w:hanging="300"/>
            <w:contextualSpacing w:val="0"/>
          </w:pPr>
        </w:pPrChange>
      </w:pPr>
      <w:r>
        <w:t>Total number of Test Scripts in progress</w:t>
      </w:r>
      <w:ins w:id="398" w:author="Author">
        <w:r w:rsidR="00446B2A">
          <w:t>;</w:t>
        </w:r>
      </w:ins>
    </w:p>
    <w:p w14:paraId="555959B6" w14:textId="3F9AD17B" w:rsidR="00A11332" w:rsidRDefault="00477AB3">
      <w:pPr>
        <w:numPr>
          <w:ilvl w:val="0"/>
          <w:numId w:val="169"/>
        </w:numPr>
        <w:ind w:left="2268" w:hanging="357"/>
        <w:contextualSpacing w:val="0"/>
        <w:pPrChange w:id="399" w:author="Author">
          <w:pPr>
            <w:numPr>
              <w:numId w:val="78"/>
            </w:numPr>
            <w:ind w:left="2100" w:hanging="300"/>
            <w:contextualSpacing w:val="0"/>
          </w:pPr>
        </w:pPrChange>
      </w:pPr>
      <w:r>
        <w:t>Total number of Test Scripts not started</w:t>
      </w:r>
      <w:ins w:id="400" w:author="Author">
        <w:r w:rsidR="00446B2A">
          <w:t>;</w:t>
        </w:r>
      </w:ins>
    </w:p>
    <w:p w14:paraId="5FD37567" w14:textId="31632B8F" w:rsidR="00A11332" w:rsidRDefault="00477AB3">
      <w:pPr>
        <w:numPr>
          <w:ilvl w:val="0"/>
          <w:numId w:val="169"/>
        </w:numPr>
        <w:ind w:left="2268" w:hanging="357"/>
        <w:contextualSpacing w:val="0"/>
        <w:pPrChange w:id="401" w:author="Author">
          <w:pPr>
            <w:numPr>
              <w:numId w:val="79"/>
            </w:numPr>
            <w:ind w:left="1800" w:hanging="300"/>
            <w:contextualSpacing w:val="0"/>
          </w:pPr>
        </w:pPrChange>
      </w:pPr>
      <w:r>
        <w:t>% Test Data readiness by Party against planned Test Scripts</w:t>
      </w:r>
      <w:ins w:id="402" w:author="Author">
        <w:r w:rsidR="00446B2A">
          <w:t>;</w:t>
        </w:r>
      </w:ins>
    </w:p>
    <w:p w14:paraId="4E4BEBE6" w14:textId="448AD88D" w:rsidR="00A11332" w:rsidRDefault="00477AB3">
      <w:pPr>
        <w:numPr>
          <w:ilvl w:val="0"/>
          <w:numId w:val="169"/>
        </w:numPr>
        <w:ind w:left="2268" w:hanging="357"/>
        <w:contextualSpacing w:val="0"/>
        <w:pPrChange w:id="403" w:author="Author">
          <w:pPr>
            <w:numPr>
              <w:numId w:val="80"/>
            </w:numPr>
            <w:ind w:left="1800" w:hanging="300"/>
            <w:contextualSpacing w:val="0"/>
          </w:pPr>
        </w:pPrChange>
      </w:pPr>
      <w:r>
        <w:t>Readiness of Party or RDP Test Resources and Technical (support) Resource</w:t>
      </w:r>
      <w:ins w:id="404" w:author="Author">
        <w:r w:rsidR="00446B2A">
          <w:t>;</w:t>
        </w:r>
      </w:ins>
    </w:p>
    <w:p w14:paraId="51A5BD95" w14:textId="2652A687" w:rsidR="00A11332" w:rsidRDefault="00477AB3">
      <w:pPr>
        <w:numPr>
          <w:ilvl w:val="0"/>
          <w:numId w:val="170"/>
        </w:numPr>
        <w:ind w:left="2268" w:hanging="357"/>
        <w:contextualSpacing w:val="0"/>
        <w:pPrChange w:id="405" w:author="Author">
          <w:pPr>
            <w:numPr>
              <w:numId w:val="81"/>
            </w:numPr>
            <w:ind w:left="1800" w:hanging="300"/>
            <w:contextualSpacing w:val="0"/>
          </w:pPr>
        </w:pPrChange>
      </w:pPr>
      <w:r>
        <w:t xml:space="preserve">Relevant Party or RDP test environment readiness </w:t>
      </w:r>
      <w:r>
        <w:t>–</w:t>
      </w:r>
      <w:r>
        <w:t xml:space="preserve"> to include</w:t>
      </w:r>
      <w:ins w:id="406" w:author="Author">
        <w:r w:rsidR="00446B2A">
          <w:t>:</w:t>
        </w:r>
      </w:ins>
    </w:p>
    <w:p w14:paraId="5E66CD9A" w14:textId="1DA27DA1" w:rsidR="00A11332" w:rsidRDefault="00477AB3">
      <w:pPr>
        <w:numPr>
          <w:ilvl w:val="0"/>
          <w:numId w:val="171"/>
        </w:numPr>
        <w:ind w:left="2552" w:hanging="357"/>
        <w:contextualSpacing w:val="0"/>
        <w:pPrChange w:id="407" w:author="Author">
          <w:pPr>
            <w:numPr>
              <w:numId w:val="82"/>
            </w:numPr>
            <w:ind w:left="2100" w:hanging="300"/>
            <w:contextualSpacing w:val="0"/>
          </w:pPr>
        </w:pPrChange>
      </w:pPr>
      <w:r>
        <w:t>Security code of connection satisfied</w:t>
      </w:r>
      <w:ins w:id="408" w:author="Author">
        <w:r w:rsidR="00446B2A">
          <w:t>;</w:t>
        </w:r>
      </w:ins>
    </w:p>
    <w:p w14:paraId="28EA69EF" w14:textId="54CA24E2" w:rsidR="00A11332" w:rsidRDefault="00477AB3">
      <w:pPr>
        <w:numPr>
          <w:ilvl w:val="0"/>
          <w:numId w:val="171"/>
        </w:numPr>
        <w:ind w:left="2552" w:hanging="357"/>
        <w:contextualSpacing w:val="0"/>
        <w:pPrChange w:id="409" w:author="Author">
          <w:pPr>
            <w:numPr>
              <w:numId w:val="83"/>
            </w:numPr>
            <w:ind w:left="2100" w:hanging="300"/>
            <w:contextualSpacing w:val="0"/>
          </w:pPr>
        </w:pPrChange>
      </w:pPr>
      <w:r>
        <w:t>All interfaces required to support testing</w:t>
      </w:r>
      <w:ins w:id="410" w:author="Author">
        <w:r w:rsidR="00446B2A">
          <w:t>; and</w:t>
        </w:r>
      </w:ins>
    </w:p>
    <w:p w14:paraId="43EEB943" w14:textId="6F0C0704" w:rsidR="00A11332" w:rsidRDefault="00477AB3">
      <w:pPr>
        <w:numPr>
          <w:ilvl w:val="0"/>
          <w:numId w:val="170"/>
        </w:numPr>
        <w:ind w:left="2268" w:hanging="357"/>
        <w:contextualSpacing w:val="0"/>
        <w:pPrChange w:id="411" w:author="Author">
          <w:pPr>
            <w:numPr>
              <w:numId w:val="84"/>
            </w:numPr>
            <w:ind w:left="1800" w:hanging="300"/>
            <w:contextualSpacing w:val="0"/>
          </w:pPr>
        </w:pPrChange>
      </w:pPr>
      <w:r>
        <w:t>Overall RAG status (based on likelihood of starting to plan)</w:t>
      </w:r>
      <w:ins w:id="412" w:author="Author">
        <w:r w:rsidR="00446B2A">
          <w:t>.</w:t>
        </w:r>
      </w:ins>
    </w:p>
    <w:p w14:paraId="38460519" w14:textId="77777777" w:rsidR="00A11332" w:rsidRDefault="00477AB3">
      <w:pPr>
        <w:pStyle w:val="Heading4"/>
        <w:numPr>
          <w:ilvl w:val="2"/>
          <w:numId w:val="162"/>
        </w:numPr>
        <w:ind w:left="1200"/>
        <w:contextualSpacing w:val="0"/>
      </w:pPr>
      <w:r>
        <w:t>Test Execution Dashboard</w:t>
      </w:r>
    </w:p>
    <w:p w14:paraId="713E6E0A" w14:textId="77777777" w:rsidR="00A11332" w:rsidRDefault="00477AB3">
      <w:pPr>
        <w:ind w:left="900"/>
        <w:contextualSpacing w:val="0"/>
      </w:pPr>
      <w:r>
        <w:t>The Test Execution Dashboard will identify the Relevant Party or RDP</w:t>
      </w:r>
      <w:r>
        <w:t>’</w:t>
      </w:r>
      <w:r>
        <w:t>s progress when executing testing and will be provided in a format specified by the DCC. The dashboard must be updated by the Relevant Party or RDP and provided to the DCC on a daily basis once testing commences, or per an alternative schedule agreed with the DCC.</w:t>
      </w:r>
    </w:p>
    <w:p w14:paraId="03106D4C" w14:textId="77777777" w:rsidR="00A11332" w:rsidRDefault="00477AB3">
      <w:pPr>
        <w:ind w:left="900"/>
        <w:contextualSpacing w:val="0"/>
      </w:pPr>
      <w:r>
        <w:t>The dashboard will include the following details:</w:t>
      </w:r>
    </w:p>
    <w:p w14:paraId="283DB33C" w14:textId="7F234415" w:rsidR="00A11332" w:rsidDel="00446B2A" w:rsidRDefault="00477AB3">
      <w:pPr>
        <w:numPr>
          <w:ilvl w:val="0"/>
          <w:numId w:val="85"/>
        </w:numPr>
        <w:ind w:left="1800"/>
        <w:contextualSpacing w:val="0"/>
        <w:pPrChange w:id="413" w:author="Author">
          <w:pPr>
            <w:ind w:left="1200"/>
            <w:contextualSpacing w:val="0"/>
          </w:pPr>
        </w:pPrChange>
      </w:pPr>
      <w:r w:rsidDel="00446B2A">
        <w:t xml:space="preserve">Name of Relevant Party or RDP, Party or RDP </w:t>
      </w:r>
      <w:del w:id="414" w:author="Author">
        <w:r w:rsidDel="00C6003F">
          <w:delText xml:space="preserve">ids </w:delText>
        </w:r>
      </w:del>
      <w:ins w:id="415" w:author="Author">
        <w:r w:rsidR="00C6003F">
          <w:t>IDs</w:t>
        </w:r>
        <w:r w:rsidR="00C6003F" w:rsidDel="00446B2A">
          <w:t xml:space="preserve"> </w:t>
        </w:r>
      </w:ins>
      <w:r w:rsidDel="00446B2A">
        <w:t>under test;</w:t>
      </w:r>
    </w:p>
    <w:p w14:paraId="6211C83C" w14:textId="1CECCFB2" w:rsidR="00A11332" w:rsidRDefault="00477AB3">
      <w:pPr>
        <w:numPr>
          <w:ilvl w:val="0"/>
          <w:numId w:val="85"/>
        </w:numPr>
        <w:ind w:left="1800"/>
        <w:contextualSpacing w:val="0"/>
      </w:pPr>
      <w:r>
        <w:t>Location of Relevant Party or RDP testing;</w:t>
      </w:r>
    </w:p>
    <w:p w14:paraId="5F3B828E" w14:textId="77777777" w:rsidR="00A11332" w:rsidRDefault="00477AB3">
      <w:pPr>
        <w:numPr>
          <w:ilvl w:val="0"/>
          <w:numId w:val="86"/>
        </w:numPr>
        <w:ind w:left="1800"/>
        <w:contextualSpacing w:val="0"/>
      </w:pPr>
      <w:r>
        <w:t>Date and time test execution dashboard updated by Relevant Party or RDP;</w:t>
      </w:r>
    </w:p>
    <w:p w14:paraId="090C7CD9" w14:textId="77777777" w:rsidR="00A11332" w:rsidRDefault="00477AB3">
      <w:pPr>
        <w:numPr>
          <w:ilvl w:val="0"/>
          <w:numId w:val="87"/>
        </w:numPr>
        <w:ind w:left="1800"/>
        <w:contextualSpacing w:val="0"/>
      </w:pPr>
      <w:r>
        <w:t>Total number of tests Relevant Party or RDP scheduled for execution and projected as a test execution glide path;</w:t>
      </w:r>
    </w:p>
    <w:p w14:paraId="3F1E3C97" w14:textId="77777777" w:rsidR="00A11332" w:rsidRDefault="00477AB3">
      <w:pPr>
        <w:numPr>
          <w:ilvl w:val="0"/>
          <w:numId w:val="88"/>
        </w:numPr>
        <w:ind w:left="1800"/>
        <w:contextualSpacing w:val="0"/>
      </w:pPr>
      <w:r>
        <w:t>Actual number of tests executed by Relevant Party or RDP to date reflected on an incremental daily count including test results (passed, failed, blocked, not run, Ready for Test);</w:t>
      </w:r>
    </w:p>
    <w:p w14:paraId="060749B2" w14:textId="77777777" w:rsidR="00A11332" w:rsidRDefault="00477AB3">
      <w:pPr>
        <w:numPr>
          <w:ilvl w:val="0"/>
          <w:numId w:val="89"/>
        </w:numPr>
        <w:ind w:left="1800"/>
        <w:contextualSpacing w:val="0"/>
      </w:pPr>
      <w:r>
        <w:t>Relevant Party or RDP summary of Testing Issues to include:</w:t>
      </w:r>
    </w:p>
    <w:p w14:paraId="60A2E729" w14:textId="77777777" w:rsidR="00A11332" w:rsidRDefault="00477AB3">
      <w:pPr>
        <w:numPr>
          <w:ilvl w:val="0"/>
          <w:numId w:val="172"/>
        </w:numPr>
        <w:ind w:left="2268" w:hanging="357"/>
        <w:contextualSpacing w:val="0"/>
        <w:pPrChange w:id="416" w:author="Author">
          <w:pPr>
            <w:numPr>
              <w:numId w:val="90"/>
            </w:numPr>
            <w:ind w:left="2100" w:hanging="300"/>
            <w:contextualSpacing w:val="0"/>
          </w:pPr>
        </w:pPrChange>
      </w:pPr>
      <w:r>
        <w:t>Total number of Testing Issues generated</w:t>
      </w:r>
    </w:p>
    <w:p w14:paraId="648B0442" w14:textId="77777777" w:rsidR="00A11332" w:rsidRDefault="00477AB3">
      <w:pPr>
        <w:numPr>
          <w:ilvl w:val="0"/>
          <w:numId w:val="172"/>
        </w:numPr>
        <w:ind w:left="2268" w:hanging="357"/>
        <w:contextualSpacing w:val="0"/>
        <w:pPrChange w:id="417" w:author="Author">
          <w:pPr>
            <w:numPr>
              <w:numId w:val="91"/>
            </w:numPr>
            <w:ind w:left="2400" w:hanging="300"/>
            <w:contextualSpacing w:val="0"/>
          </w:pPr>
        </w:pPrChange>
      </w:pPr>
      <w:r>
        <w:t>Counts by status Open, Fixed, Closed etc.</w:t>
      </w:r>
    </w:p>
    <w:p w14:paraId="442F3530" w14:textId="77777777" w:rsidR="00A11332" w:rsidRDefault="00477AB3">
      <w:pPr>
        <w:numPr>
          <w:ilvl w:val="0"/>
          <w:numId w:val="172"/>
        </w:numPr>
        <w:ind w:left="2268" w:hanging="357"/>
        <w:contextualSpacing w:val="0"/>
        <w:pPrChange w:id="418" w:author="Author">
          <w:pPr>
            <w:numPr>
              <w:numId w:val="92"/>
            </w:numPr>
            <w:ind w:left="2400" w:hanging="300"/>
            <w:contextualSpacing w:val="0"/>
          </w:pPr>
        </w:pPrChange>
      </w:pPr>
      <w:r>
        <w:t>Counts by Severity 1, 2, 3 etc.</w:t>
      </w:r>
    </w:p>
    <w:p w14:paraId="62184AC7" w14:textId="77777777" w:rsidR="00A11332" w:rsidRDefault="00477AB3">
      <w:pPr>
        <w:numPr>
          <w:ilvl w:val="0"/>
          <w:numId w:val="172"/>
        </w:numPr>
        <w:ind w:left="2268" w:hanging="357"/>
        <w:contextualSpacing w:val="0"/>
        <w:pPrChange w:id="419" w:author="Author">
          <w:pPr>
            <w:numPr>
              <w:numId w:val="93"/>
            </w:numPr>
            <w:ind w:left="2400" w:hanging="300"/>
            <w:contextualSpacing w:val="0"/>
          </w:pPr>
        </w:pPrChange>
      </w:pPr>
      <w:r>
        <w:t>Counts by Priority</w:t>
      </w:r>
    </w:p>
    <w:p w14:paraId="58F9940D" w14:textId="77777777" w:rsidR="00A11332" w:rsidRDefault="00477AB3">
      <w:pPr>
        <w:numPr>
          <w:ilvl w:val="0"/>
          <w:numId w:val="172"/>
        </w:numPr>
        <w:ind w:left="2268" w:hanging="357"/>
        <w:contextualSpacing w:val="0"/>
        <w:pPrChange w:id="420" w:author="Author">
          <w:pPr>
            <w:numPr>
              <w:numId w:val="94"/>
            </w:numPr>
            <w:ind w:left="2400" w:hanging="300"/>
            <w:contextualSpacing w:val="0"/>
          </w:pPr>
        </w:pPrChange>
      </w:pPr>
      <w:r>
        <w:t>Escalated to Issue Resolution Board (IRB).</w:t>
      </w:r>
    </w:p>
    <w:p w14:paraId="79B195CE" w14:textId="77777777" w:rsidR="00A11332" w:rsidRDefault="00477AB3">
      <w:pPr>
        <w:numPr>
          <w:ilvl w:val="0"/>
          <w:numId w:val="95"/>
        </w:numPr>
        <w:ind w:left="1800"/>
        <w:contextualSpacing w:val="0"/>
      </w:pPr>
      <w:r>
        <w:lastRenderedPageBreak/>
        <w:t>Relevant Party or RDP Regression Test execution results;</w:t>
      </w:r>
    </w:p>
    <w:p w14:paraId="2CCCECEF" w14:textId="77777777" w:rsidR="00A11332" w:rsidRDefault="00477AB3">
      <w:pPr>
        <w:numPr>
          <w:ilvl w:val="0"/>
          <w:numId w:val="96"/>
        </w:numPr>
        <w:ind w:left="1800"/>
        <w:contextualSpacing w:val="0"/>
      </w:pPr>
      <w:r>
        <w:t>Relevant Party or RDP summary progress against Exit Criteria;</w:t>
      </w:r>
    </w:p>
    <w:p w14:paraId="4CAA5248" w14:textId="77777777" w:rsidR="00A11332" w:rsidRDefault="00477AB3">
      <w:pPr>
        <w:numPr>
          <w:ilvl w:val="0"/>
          <w:numId w:val="97"/>
        </w:numPr>
        <w:ind w:left="1800"/>
        <w:contextualSpacing w:val="0"/>
      </w:pPr>
      <w:r>
        <w:t xml:space="preserve">Relevant Party or RDP top 5 risks and issues </w:t>
      </w:r>
      <w:r>
        <w:t>–</w:t>
      </w:r>
      <w:r>
        <w:t xml:space="preserve"> to include any environment concerns; and</w:t>
      </w:r>
    </w:p>
    <w:p w14:paraId="3D237C9B" w14:textId="4B2782A4" w:rsidR="00A11332" w:rsidRDefault="00477AB3">
      <w:pPr>
        <w:numPr>
          <w:ilvl w:val="0"/>
          <w:numId w:val="98"/>
        </w:numPr>
        <w:ind w:left="1800"/>
        <w:contextualSpacing w:val="0"/>
      </w:pPr>
      <w:r>
        <w:t>Relevant Party or RDP overall RAG status (based on progress against testing schedule)</w:t>
      </w:r>
      <w:ins w:id="421" w:author="Author">
        <w:r w:rsidR="00446B2A">
          <w:t>.</w:t>
        </w:r>
      </w:ins>
    </w:p>
    <w:p w14:paraId="15702818" w14:textId="77777777" w:rsidR="00A11332" w:rsidRDefault="00477AB3">
      <w:pPr>
        <w:pStyle w:val="Heading4"/>
        <w:numPr>
          <w:ilvl w:val="2"/>
          <w:numId w:val="162"/>
        </w:numPr>
        <w:ind w:left="1200"/>
        <w:contextualSpacing w:val="0"/>
      </w:pPr>
      <w:r>
        <w:t>Test Completion Report</w:t>
      </w:r>
    </w:p>
    <w:p w14:paraId="0ABED5C6" w14:textId="77777777" w:rsidR="00A11332" w:rsidRDefault="00477AB3">
      <w:pPr>
        <w:ind w:left="900"/>
        <w:contextualSpacing w:val="0"/>
      </w:pPr>
      <w:r>
        <w:t>The Relevant Party or RDP shall produce a Test Completion Report and submit the draft to the DCC 10 working days prior to the test completion date or at such time as agreed between DCC and the Party or RDP. The finalised version of the Test Completion Report will be submitted to the DCC on completion of each test execution activity.</w:t>
      </w:r>
    </w:p>
    <w:p w14:paraId="561BB11E" w14:textId="77777777" w:rsidR="00A11332" w:rsidRDefault="00477AB3">
      <w:pPr>
        <w:ind w:left="900"/>
        <w:contextualSpacing w:val="0"/>
      </w:pPr>
      <w:r>
        <w:t>A Test Completion Report template will be provided by the DCC to ensure that all Relevant Party or RDP reports contain the same level of detail. The report will include:</w:t>
      </w:r>
    </w:p>
    <w:p w14:paraId="7F66C1D5" w14:textId="45CB9E47" w:rsidR="00A11332" w:rsidRDefault="00477AB3">
      <w:pPr>
        <w:numPr>
          <w:ilvl w:val="0"/>
          <w:numId w:val="99"/>
        </w:numPr>
        <w:ind w:left="1800"/>
        <w:contextualSpacing w:val="0"/>
      </w:pPr>
      <w:r>
        <w:t>Relevant Party or RDP Test approach and Scope of Testing Undertaken</w:t>
      </w:r>
      <w:ins w:id="422" w:author="Author">
        <w:r w:rsidR="00446B2A">
          <w:t>;</w:t>
        </w:r>
      </w:ins>
    </w:p>
    <w:p w14:paraId="242704D6" w14:textId="77777777" w:rsidR="00A11332" w:rsidRDefault="00477AB3">
      <w:pPr>
        <w:numPr>
          <w:ilvl w:val="0"/>
          <w:numId w:val="100"/>
        </w:numPr>
        <w:ind w:left="1800"/>
        <w:contextualSpacing w:val="0"/>
      </w:pPr>
      <w:r>
        <w:t>Details of updates made to the test environment during the course of testing;</w:t>
      </w:r>
    </w:p>
    <w:p w14:paraId="07F15459" w14:textId="2F83D552" w:rsidR="00A11332" w:rsidRDefault="00477AB3">
      <w:pPr>
        <w:numPr>
          <w:ilvl w:val="0"/>
          <w:numId w:val="101"/>
        </w:numPr>
        <w:ind w:left="1800"/>
        <w:contextualSpacing w:val="0"/>
      </w:pPr>
      <w:r>
        <w:t>Relevant Party or RDP Summary of the Test Results</w:t>
      </w:r>
      <w:ins w:id="423" w:author="Author">
        <w:r w:rsidR="00446B2A">
          <w:t>;</w:t>
        </w:r>
      </w:ins>
    </w:p>
    <w:p w14:paraId="503D7C33" w14:textId="6F9B8839" w:rsidR="00A11332" w:rsidRDefault="00477AB3">
      <w:pPr>
        <w:numPr>
          <w:ilvl w:val="0"/>
          <w:numId w:val="102"/>
        </w:numPr>
        <w:ind w:left="1800"/>
        <w:contextualSpacing w:val="0"/>
      </w:pPr>
      <w:r>
        <w:t>Total number of tests originally scheduled for execution</w:t>
      </w:r>
      <w:ins w:id="424" w:author="Author">
        <w:r w:rsidR="00446B2A">
          <w:t>;</w:t>
        </w:r>
      </w:ins>
    </w:p>
    <w:p w14:paraId="61D28E43" w14:textId="3CC5DFF4" w:rsidR="00A11332" w:rsidRDefault="00477AB3">
      <w:pPr>
        <w:numPr>
          <w:ilvl w:val="0"/>
          <w:numId w:val="103"/>
        </w:numPr>
        <w:ind w:left="1800"/>
        <w:contextualSpacing w:val="0"/>
      </w:pPr>
      <w:r>
        <w:t>Total number of tests executed</w:t>
      </w:r>
      <w:ins w:id="425" w:author="Author">
        <w:r w:rsidR="00446B2A">
          <w:t>;</w:t>
        </w:r>
      </w:ins>
    </w:p>
    <w:p w14:paraId="65A88318" w14:textId="77777777" w:rsidR="00A11332" w:rsidRDefault="00477AB3">
      <w:pPr>
        <w:numPr>
          <w:ilvl w:val="0"/>
          <w:numId w:val="104"/>
        </w:numPr>
        <w:ind w:left="1800"/>
        <w:contextualSpacing w:val="0"/>
      </w:pPr>
      <w:r>
        <w:t>A table of tests run to include:</w:t>
      </w:r>
    </w:p>
    <w:p w14:paraId="0CBA18FF" w14:textId="6BAA42BE" w:rsidR="00A11332" w:rsidDel="00446B2A" w:rsidRDefault="00477AB3">
      <w:pPr>
        <w:numPr>
          <w:ilvl w:val="0"/>
          <w:numId w:val="103"/>
        </w:numPr>
        <w:ind w:left="1800"/>
        <w:contextualSpacing w:val="0"/>
        <w:rPr>
          <w:del w:id="426" w:author="Author"/>
        </w:rPr>
        <w:pPrChange w:id="427" w:author="Author">
          <w:pPr>
            <w:numPr>
              <w:numId w:val="105"/>
            </w:numPr>
            <w:ind w:left="2100" w:hanging="300"/>
            <w:contextualSpacing w:val="0"/>
          </w:pPr>
        </w:pPrChange>
      </w:pPr>
      <w:r>
        <w:t>Overall results achieved</w:t>
      </w:r>
    </w:p>
    <w:p w14:paraId="5A5DA9FB" w14:textId="52B9A521" w:rsidR="00A11332" w:rsidDel="00446B2A" w:rsidRDefault="00446B2A">
      <w:pPr>
        <w:numPr>
          <w:ilvl w:val="0"/>
          <w:numId w:val="103"/>
        </w:numPr>
        <w:ind w:left="1800"/>
        <w:contextualSpacing w:val="0"/>
        <w:rPr>
          <w:del w:id="428" w:author="Author"/>
        </w:rPr>
        <w:pPrChange w:id="429" w:author="Author">
          <w:pPr>
            <w:numPr>
              <w:numId w:val="106"/>
            </w:numPr>
            <w:ind w:left="2400" w:hanging="300"/>
            <w:contextualSpacing w:val="0"/>
          </w:pPr>
        </w:pPrChange>
      </w:pPr>
      <w:ins w:id="430" w:author="Author">
        <w:r>
          <w:t xml:space="preserve"> (</w:t>
        </w:r>
        <w:r>
          <w:t>‘</w:t>
        </w:r>
      </w:ins>
      <w:r w:rsidR="00477AB3">
        <w:t>Passed</w:t>
      </w:r>
      <w:ins w:id="431" w:author="Author">
        <w:r>
          <w:t>’</w:t>
        </w:r>
      </w:ins>
      <w:r w:rsidR="00477AB3">
        <w:t xml:space="preserve">, </w:t>
      </w:r>
      <w:ins w:id="432" w:author="Author">
        <w:r>
          <w:t>‘</w:t>
        </w:r>
      </w:ins>
      <w:r w:rsidR="00477AB3">
        <w:t>Failed</w:t>
      </w:r>
      <w:ins w:id="433" w:author="Author">
        <w:r>
          <w:t>’</w:t>
        </w:r>
      </w:ins>
      <w:r w:rsidR="00477AB3">
        <w:t xml:space="preserve">, </w:t>
      </w:r>
      <w:ins w:id="434" w:author="Author">
        <w:r>
          <w:t>‘</w:t>
        </w:r>
      </w:ins>
      <w:r w:rsidR="00477AB3">
        <w:t>Blocked</w:t>
      </w:r>
      <w:ins w:id="435" w:author="Author">
        <w:r>
          <w:t>’</w:t>
        </w:r>
      </w:ins>
      <w:r w:rsidR="00477AB3">
        <w:t xml:space="preserve">, </w:t>
      </w:r>
      <w:ins w:id="436" w:author="Author">
        <w:r>
          <w:t>‘</w:t>
        </w:r>
      </w:ins>
      <w:r w:rsidR="00477AB3">
        <w:t>Not Run</w:t>
      </w:r>
      <w:ins w:id="437" w:author="Author">
        <w:r>
          <w:t>’</w:t>
        </w:r>
        <w:r>
          <w:t>)</w:t>
        </w:r>
        <w:r w:rsidR="00474655">
          <w:t>; and</w:t>
        </w:r>
      </w:ins>
    </w:p>
    <w:p w14:paraId="165ECB07" w14:textId="77777777" w:rsidR="00474655" w:rsidRDefault="00474655" w:rsidP="00474655">
      <w:pPr>
        <w:numPr>
          <w:ilvl w:val="0"/>
          <w:numId w:val="103"/>
        </w:numPr>
        <w:ind w:left="1800"/>
        <w:contextualSpacing w:val="0"/>
        <w:rPr>
          <w:ins w:id="438" w:author="Author"/>
        </w:rPr>
      </w:pPr>
    </w:p>
    <w:p w14:paraId="564ED6A0" w14:textId="0D8DDCDD" w:rsidR="00A11332" w:rsidRDefault="00446B2A">
      <w:pPr>
        <w:numPr>
          <w:ilvl w:val="0"/>
          <w:numId w:val="173"/>
        </w:numPr>
        <w:ind w:left="2517" w:hanging="357"/>
        <w:contextualSpacing w:val="0"/>
        <w:pPrChange w:id="439" w:author="Author">
          <w:pPr>
            <w:ind w:left="900"/>
            <w:contextualSpacing w:val="0"/>
          </w:pPr>
        </w:pPrChange>
      </w:pPr>
      <w:commentRangeStart w:id="440"/>
      <w:ins w:id="441" w:author="Author">
        <w:del w:id="442" w:author="Author">
          <w:r w:rsidDel="00474655">
            <w:delText xml:space="preserve"> </w:delText>
          </w:r>
        </w:del>
      </w:ins>
      <w:bookmarkStart w:id="443" w:name="_Hlk87609370"/>
      <w:r w:rsidR="00477AB3">
        <w:t>Any tests not run, blocked or not successfully executed end to end must be supported by an explanation.</w:t>
      </w:r>
      <w:commentRangeEnd w:id="440"/>
      <w:r w:rsidR="00D963C7" w:rsidRPr="00474655">
        <w:commentReference w:id="440"/>
      </w:r>
      <w:bookmarkEnd w:id="443"/>
    </w:p>
    <w:p w14:paraId="298CAD2A" w14:textId="7073DDF0" w:rsidR="00A11332" w:rsidRDefault="00477AB3" w:rsidP="00474655">
      <w:pPr>
        <w:numPr>
          <w:ilvl w:val="0"/>
          <w:numId w:val="103"/>
        </w:numPr>
        <w:ind w:left="1800"/>
        <w:contextualSpacing w:val="0"/>
      </w:pPr>
      <w:r>
        <w:t>Relevant Party or RDP Summary of Testing Issues</w:t>
      </w:r>
      <w:ins w:id="444" w:author="Author">
        <w:r w:rsidR="0090024D">
          <w:t>:</w:t>
        </w:r>
      </w:ins>
    </w:p>
    <w:p w14:paraId="14DBF376" w14:textId="28163707" w:rsidR="00A11332" w:rsidRDefault="00477AB3">
      <w:pPr>
        <w:numPr>
          <w:ilvl w:val="0"/>
          <w:numId w:val="173"/>
        </w:numPr>
        <w:ind w:left="2517" w:hanging="357"/>
        <w:contextualSpacing w:val="0"/>
        <w:pPrChange w:id="445" w:author="Author">
          <w:pPr>
            <w:numPr>
              <w:numId w:val="108"/>
            </w:numPr>
            <w:ind w:left="2100" w:hanging="300"/>
            <w:contextualSpacing w:val="0"/>
          </w:pPr>
        </w:pPrChange>
      </w:pPr>
      <w:r>
        <w:t>Total number of Testing Issues generated</w:t>
      </w:r>
      <w:ins w:id="446" w:author="Author">
        <w:r w:rsidR="0090024D">
          <w:t>;</w:t>
        </w:r>
      </w:ins>
    </w:p>
    <w:p w14:paraId="5517A91E" w14:textId="14661145" w:rsidR="00A11332" w:rsidRDefault="00477AB3">
      <w:pPr>
        <w:numPr>
          <w:ilvl w:val="0"/>
          <w:numId w:val="173"/>
        </w:numPr>
        <w:ind w:left="2517" w:hanging="357"/>
        <w:contextualSpacing w:val="0"/>
        <w:pPrChange w:id="447" w:author="Author">
          <w:pPr>
            <w:numPr>
              <w:numId w:val="109"/>
            </w:numPr>
            <w:ind w:left="2100" w:hanging="300"/>
            <w:contextualSpacing w:val="0"/>
          </w:pPr>
        </w:pPrChange>
      </w:pPr>
      <w:r>
        <w:t>Total counts by status Open, Fixed, Closed</w:t>
      </w:r>
      <w:ins w:id="448" w:author="Author">
        <w:r w:rsidR="0090024D">
          <w:t>; and</w:t>
        </w:r>
      </w:ins>
    </w:p>
    <w:p w14:paraId="07BFC708" w14:textId="2AB14E3F" w:rsidR="00A11332" w:rsidRDefault="00477AB3">
      <w:pPr>
        <w:numPr>
          <w:ilvl w:val="0"/>
          <w:numId w:val="173"/>
        </w:numPr>
        <w:ind w:left="2517" w:hanging="357"/>
        <w:contextualSpacing w:val="0"/>
        <w:pPrChange w:id="449" w:author="Author">
          <w:pPr>
            <w:numPr>
              <w:numId w:val="110"/>
            </w:numPr>
            <w:ind w:left="2100" w:hanging="300"/>
            <w:contextualSpacing w:val="0"/>
          </w:pPr>
        </w:pPrChange>
      </w:pPr>
      <w:r>
        <w:t>Total counts by Severity</w:t>
      </w:r>
      <w:ins w:id="450" w:author="Author">
        <w:r w:rsidR="0090024D">
          <w:t>.</w:t>
        </w:r>
      </w:ins>
    </w:p>
    <w:p w14:paraId="63433D4B" w14:textId="77777777" w:rsidR="00A11332" w:rsidRDefault="00477AB3">
      <w:pPr>
        <w:pStyle w:val="Heading4"/>
        <w:numPr>
          <w:ilvl w:val="2"/>
          <w:numId w:val="162"/>
        </w:numPr>
        <w:ind w:left="1200"/>
        <w:contextualSpacing w:val="0"/>
      </w:pPr>
      <w:r>
        <w:t>Test Traceability</w:t>
      </w:r>
    </w:p>
    <w:p w14:paraId="259359B6" w14:textId="77777777" w:rsidR="00A11332" w:rsidRDefault="00477AB3">
      <w:pPr>
        <w:ind w:left="900"/>
        <w:contextualSpacing w:val="0"/>
      </w:pPr>
      <w:r>
        <w:t>To provide the DCC with a sufficient level of test assurance, all tests executed by each Relevant Party or RDP undertaking SREPT will be required to demonstrate full traceability as follows:</w:t>
      </w:r>
    </w:p>
    <w:p w14:paraId="20E57170" w14:textId="4A807383" w:rsidR="00A11332" w:rsidRDefault="00477AB3">
      <w:pPr>
        <w:numPr>
          <w:ilvl w:val="0"/>
          <w:numId w:val="111"/>
        </w:numPr>
        <w:ind w:left="1800"/>
        <w:contextualSpacing w:val="0"/>
      </w:pPr>
      <w:r>
        <w:t>Each requirement captured in the Requirements Traceability Matrix that can be tested during SREPT must be linked to one or many Test Scripts</w:t>
      </w:r>
      <w:ins w:id="451" w:author="Author">
        <w:r w:rsidR="008C3669">
          <w:t>;</w:t>
        </w:r>
      </w:ins>
    </w:p>
    <w:p w14:paraId="1D3D92C2" w14:textId="3CDC4C65" w:rsidR="00A11332" w:rsidRDefault="00477AB3">
      <w:pPr>
        <w:numPr>
          <w:ilvl w:val="0"/>
          <w:numId w:val="112"/>
        </w:numPr>
        <w:ind w:left="1800"/>
        <w:contextualSpacing w:val="0"/>
      </w:pPr>
      <w:r>
        <w:t>Each Test Script executed must be reflected in one or many test execution cycles</w:t>
      </w:r>
      <w:ins w:id="452" w:author="Author">
        <w:r w:rsidR="008C3669">
          <w:t>;</w:t>
        </w:r>
      </w:ins>
    </w:p>
    <w:p w14:paraId="5E33D160" w14:textId="6A6B966E" w:rsidR="00A11332" w:rsidRDefault="00477AB3">
      <w:pPr>
        <w:numPr>
          <w:ilvl w:val="0"/>
          <w:numId w:val="113"/>
        </w:numPr>
        <w:ind w:left="1800"/>
        <w:contextualSpacing w:val="0"/>
      </w:pPr>
      <w:r>
        <w:lastRenderedPageBreak/>
        <w:t>A record of each test executed and the results of that test</w:t>
      </w:r>
      <w:ins w:id="453" w:author="Author">
        <w:r w:rsidR="008C3669">
          <w:t>;</w:t>
        </w:r>
      </w:ins>
    </w:p>
    <w:p w14:paraId="04F432DC" w14:textId="77777777" w:rsidR="00A11332" w:rsidRDefault="00477AB3">
      <w:pPr>
        <w:numPr>
          <w:ilvl w:val="0"/>
          <w:numId w:val="114"/>
        </w:numPr>
        <w:ind w:left="1800"/>
        <w:contextualSpacing w:val="0"/>
      </w:pPr>
      <w:r>
        <w:t>Where an executed test generates a Testing Issue;</w:t>
      </w:r>
    </w:p>
    <w:p w14:paraId="274FD360" w14:textId="375CFE2E" w:rsidR="00A11332" w:rsidRDefault="00477AB3">
      <w:pPr>
        <w:numPr>
          <w:ilvl w:val="0"/>
          <w:numId w:val="174"/>
        </w:numPr>
        <w:ind w:left="2517" w:hanging="357"/>
        <w:contextualSpacing w:val="0"/>
        <w:pPrChange w:id="454" w:author="Author">
          <w:pPr>
            <w:numPr>
              <w:numId w:val="115"/>
            </w:numPr>
            <w:ind w:left="2100" w:hanging="300"/>
            <w:contextualSpacing w:val="0"/>
          </w:pPr>
        </w:pPrChange>
      </w:pPr>
      <w:del w:id="455" w:author="Author">
        <w:r w:rsidDel="00FD530E">
          <w:delText>E</w:delText>
        </w:r>
      </w:del>
      <w:ins w:id="456" w:author="Author">
        <w:r w:rsidR="00FD530E">
          <w:t>e</w:t>
        </w:r>
      </w:ins>
      <w:r>
        <w:t>ach Testing Issue must be linked to the test that generated the Testing Issue</w:t>
      </w:r>
      <w:ins w:id="457" w:author="Author">
        <w:r w:rsidR="008C3669">
          <w:t>;</w:t>
        </w:r>
      </w:ins>
    </w:p>
    <w:p w14:paraId="3C6CDF38" w14:textId="57F60470" w:rsidR="00A11332" w:rsidRDefault="00477AB3">
      <w:pPr>
        <w:numPr>
          <w:ilvl w:val="0"/>
          <w:numId w:val="174"/>
        </w:numPr>
        <w:ind w:left="2517" w:hanging="357"/>
        <w:contextualSpacing w:val="0"/>
        <w:pPrChange w:id="458" w:author="Author">
          <w:pPr>
            <w:numPr>
              <w:numId w:val="116"/>
            </w:numPr>
            <w:ind w:left="2100" w:hanging="300"/>
            <w:contextualSpacing w:val="0"/>
          </w:pPr>
        </w:pPrChange>
      </w:pPr>
      <w:del w:id="459" w:author="Author">
        <w:r w:rsidDel="00FD530E">
          <w:delText>A</w:delText>
        </w:r>
      </w:del>
      <w:ins w:id="460" w:author="Author">
        <w:r w:rsidR="00FD530E">
          <w:t>a</w:t>
        </w:r>
      </w:ins>
      <w:r>
        <w:t>ny subsequent retesting to validate a fix of Testing Issue carried out must be linked to the Testing Issue</w:t>
      </w:r>
      <w:ins w:id="461" w:author="Author">
        <w:r w:rsidR="008C3669">
          <w:t>; and</w:t>
        </w:r>
      </w:ins>
    </w:p>
    <w:p w14:paraId="37BC3CEA" w14:textId="5648DF07" w:rsidR="00A11332" w:rsidRDefault="00477AB3">
      <w:pPr>
        <w:numPr>
          <w:ilvl w:val="0"/>
          <w:numId w:val="174"/>
        </w:numPr>
        <w:ind w:left="2517" w:hanging="357"/>
        <w:contextualSpacing w:val="0"/>
        <w:pPrChange w:id="462" w:author="Author">
          <w:pPr>
            <w:numPr>
              <w:numId w:val="117"/>
            </w:numPr>
            <w:ind w:left="2100" w:hanging="300"/>
            <w:contextualSpacing w:val="0"/>
          </w:pPr>
        </w:pPrChange>
      </w:pPr>
      <w:del w:id="463" w:author="Author">
        <w:r w:rsidDel="00FD530E">
          <w:delText>E</w:delText>
        </w:r>
      </w:del>
      <w:ins w:id="464" w:author="Author">
        <w:r w:rsidR="00FD530E">
          <w:t>e</w:t>
        </w:r>
      </w:ins>
      <w:r>
        <w:t>ach retest executed must reflect a result achieved as a result of execution</w:t>
      </w:r>
      <w:ins w:id="465" w:author="Author">
        <w:r w:rsidR="008C3669">
          <w:t>.</w:t>
        </w:r>
      </w:ins>
    </w:p>
    <w:p w14:paraId="4B79A11E" w14:textId="77777777" w:rsidR="00A11332" w:rsidRDefault="00477AB3">
      <w:pPr>
        <w:pStyle w:val="Heading4"/>
        <w:numPr>
          <w:ilvl w:val="2"/>
          <w:numId w:val="162"/>
        </w:numPr>
        <w:ind w:left="1200"/>
        <w:contextualSpacing w:val="0"/>
      </w:pPr>
      <w:r>
        <w:t>Test Scripts</w:t>
      </w:r>
    </w:p>
    <w:p w14:paraId="1426DA03" w14:textId="77777777" w:rsidR="00A11332" w:rsidRDefault="00477AB3">
      <w:pPr>
        <w:ind w:left="900"/>
        <w:contextualSpacing w:val="0"/>
      </w:pPr>
      <w:r>
        <w:t>A Relevant Party or RDP shall develop its own test scripts and demonstrate how those test scripts meet the requirements in accordance with H14.26.</w:t>
      </w:r>
    </w:p>
    <w:tbl>
      <w:tblPr>
        <w:tblStyle w:val="CMTabletable--borders"/>
        <w:tblW w:w="9905" w:type="dxa"/>
        <w:tblInd w:w="43" w:type="dxa"/>
        <w:tblLook w:val="04A0" w:firstRow="1" w:lastRow="0" w:firstColumn="1" w:lastColumn="0" w:noHBand="0" w:noVBand="1"/>
      </w:tblPr>
      <w:tblGrid>
        <w:gridCol w:w="9905"/>
      </w:tblGrid>
      <w:tr w:rsidR="00A11332" w14:paraId="0ACF7B0A" w14:textId="77777777">
        <w:tc>
          <w:tcPr>
            <w:tcW w:w="9905" w:type="dxa"/>
            <w:shd w:val="clear" w:color="auto" w:fill="000000"/>
          </w:tcPr>
          <w:p w14:paraId="31865DF6" w14:textId="77777777" w:rsidR="00A11332" w:rsidRDefault="00477AB3">
            <w:pPr>
              <w:spacing w:before="60" w:after="60"/>
              <w:contextualSpacing w:val="0"/>
              <w:jc w:val="center"/>
            </w:pPr>
            <w:r>
              <w:rPr>
                <w:b/>
                <w:color w:val="FFFFFF"/>
              </w:rPr>
              <w:t>Test Stage Supporting Documentation Set</w:t>
            </w:r>
          </w:p>
        </w:tc>
      </w:tr>
    </w:tbl>
    <w:p w14:paraId="54AFEBD9" w14:textId="29A50D4B" w:rsidR="00A11332" w:rsidDel="008C3669" w:rsidRDefault="00A11332">
      <w:pPr>
        <w:rPr>
          <w:del w:id="466" w:author="Author"/>
        </w:rPr>
      </w:pPr>
    </w:p>
    <w:tbl>
      <w:tblPr>
        <w:tblStyle w:val="CMTabletable--borders"/>
        <w:tblW w:w="9905" w:type="dxa"/>
        <w:tblInd w:w="43" w:type="dxa"/>
        <w:tblLook w:val="04A0" w:firstRow="1" w:lastRow="0" w:firstColumn="1" w:lastColumn="0" w:noHBand="0" w:noVBand="1"/>
      </w:tblPr>
      <w:tblGrid>
        <w:gridCol w:w="337"/>
        <w:gridCol w:w="860"/>
        <w:gridCol w:w="1189"/>
        <w:gridCol w:w="1204"/>
        <w:gridCol w:w="1204"/>
        <w:gridCol w:w="2561"/>
        <w:gridCol w:w="905"/>
        <w:gridCol w:w="817"/>
        <w:gridCol w:w="828"/>
      </w:tblGrid>
      <w:tr w:rsidR="00A11332" w14:paraId="3E960ABC" w14:textId="77777777">
        <w:tc>
          <w:tcPr>
            <w:tcW w:w="351" w:type="dxa"/>
            <w:shd w:val="clear" w:color="auto" w:fill="D9D9D9"/>
          </w:tcPr>
          <w:p w14:paraId="7BF7CD07" w14:textId="77777777" w:rsidR="00A11332" w:rsidRDefault="00477AB3">
            <w:pPr>
              <w:spacing w:before="60" w:after="60"/>
              <w:contextualSpacing w:val="0"/>
            </w:pPr>
            <w:r>
              <w:t>No</w:t>
            </w:r>
          </w:p>
        </w:tc>
        <w:tc>
          <w:tcPr>
            <w:tcW w:w="932" w:type="dxa"/>
            <w:shd w:val="clear" w:color="auto" w:fill="D9D9D9"/>
          </w:tcPr>
          <w:p w14:paraId="6C8186A4" w14:textId="77777777" w:rsidR="00A11332" w:rsidRDefault="00477AB3">
            <w:pPr>
              <w:spacing w:before="60" w:after="60"/>
              <w:contextualSpacing w:val="0"/>
            </w:pPr>
            <w:r>
              <w:t>Phase</w:t>
            </w:r>
          </w:p>
        </w:tc>
        <w:tc>
          <w:tcPr>
            <w:tcW w:w="1231" w:type="dxa"/>
            <w:shd w:val="clear" w:color="auto" w:fill="D9D9D9"/>
          </w:tcPr>
          <w:p w14:paraId="40174095" w14:textId="77777777" w:rsidR="00A11332" w:rsidRDefault="00477AB3">
            <w:pPr>
              <w:spacing w:before="60" w:after="60"/>
              <w:contextualSpacing w:val="0"/>
            </w:pPr>
            <w:r>
              <w:t>Description</w:t>
            </w:r>
          </w:p>
        </w:tc>
        <w:tc>
          <w:tcPr>
            <w:tcW w:w="1032" w:type="dxa"/>
            <w:shd w:val="clear" w:color="auto" w:fill="D9D9D9"/>
          </w:tcPr>
          <w:p w14:paraId="57156979" w14:textId="77777777" w:rsidR="00A11332" w:rsidRDefault="00477AB3">
            <w:pPr>
              <w:spacing w:before="60" w:after="60"/>
              <w:contextualSpacing w:val="0"/>
            </w:pPr>
            <w:r>
              <w:t>DCC</w:t>
            </w:r>
          </w:p>
          <w:p w14:paraId="6B7C1C86" w14:textId="77777777" w:rsidR="00A11332" w:rsidRDefault="00477AB3">
            <w:pPr>
              <w:spacing w:before="60" w:after="60"/>
              <w:contextualSpacing w:val="0"/>
            </w:pPr>
            <w:r>
              <w:t>Responsibility</w:t>
            </w:r>
          </w:p>
        </w:tc>
        <w:tc>
          <w:tcPr>
            <w:tcW w:w="1017" w:type="dxa"/>
            <w:shd w:val="clear" w:color="auto" w:fill="D9D9D9"/>
          </w:tcPr>
          <w:p w14:paraId="135F2B28" w14:textId="77777777" w:rsidR="00A11332" w:rsidRDefault="00477AB3">
            <w:pPr>
              <w:spacing w:before="60" w:after="60"/>
              <w:contextualSpacing w:val="0"/>
            </w:pPr>
            <w:r>
              <w:t>Relevant Party or RDP Responsibility</w:t>
            </w:r>
          </w:p>
        </w:tc>
        <w:tc>
          <w:tcPr>
            <w:tcW w:w="2790" w:type="dxa"/>
            <w:shd w:val="clear" w:color="auto" w:fill="D9D9D9"/>
          </w:tcPr>
          <w:p w14:paraId="4507555A" w14:textId="77777777" w:rsidR="00A11332" w:rsidRDefault="00477AB3">
            <w:pPr>
              <w:spacing w:before="60" w:after="60"/>
              <w:contextualSpacing w:val="0"/>
            </w:pPr>
            <w:r>
              <w:t>When/Frequency</w:t>
            </w:r>
          </w:p>
        </w:tc>
        <w:tc>
          <w:tcPr>
            <w:tcW w:w="956" w:type="dxa"/>
            <w:shd w:val="clear" w:color="auto" w:fill="D9D9D9"/>
          </w:tcPr>
          <w:p w14:paraId="456243E6" w14:textId="77777777" w:rsidR="00A11332" w:rsidRDefault="00477AB3">
            <w:pPr>
              <w:spacing w:before="60" w:after="60"/>
              <w:contextualSpacing w:val="0"/>
            </w:pPr>
            <w:r>
              <w:t>Entry Criteria</w:t>
            </w:r>
          </w:p>
        </w:tc>
        <w:tc>
          <w:tcPr>
            <w:tcW w:w="849" w:type="dxa"/>
            <w:shd w:val="clear" w:color="auto" w:fill="D9D9D9"/>
          </w:tcPr>
          <w:p w14:paraId="65D39F1A" w14:textId="77777777" w:rsidR="00A11332" w:rsidRDefault="00477AB3">
            <w:pPr>
              <w:spacing w:before="60" w:after="60"/>
              <w:contextualSpacing w:val="0"/>
            </w:pPr>
            <w:r>
              <w:t>Exit Criteria</w:t>
            </w:r>
          </w:p>
        </w:tc>
        <w:tc>
          <w:tcPr>
            <w:tcW w:w="742" w:type="dxa"/>
            <w:shd w:val="clear" w:color="auto" w:fill="D9D9D9"/>
          </w:tcPr>
          <w:p w14:paraId="028B8C67" w14:textId="77777777" w:rsidR="00A11332" w:rsidRDefault="00477AB3">
            <w:pPr>
              <w:spacing w:before="60" w:after="60"/>
              <w:contextualSpacing w:val="0"/>
            </w:pPr>
            <w:r>
              <w:t>Sign-Off Authority</w:t>
            </w:r>
          </w:p>
        </w:tc>
      </w:tr>
    </w:tbl>
    <w:p w14:paraId="1D26946F" w14:textId="77777777" w:rsidR="00A11332" w:rsidRDefault="00A11332"/>
    <w:tbl>
      <w:tblPr>
        <w:tblStyle w:val="CMTabletable--borders"/>
        <w:tblW w:w="9905" w:type="dxa"/>
        <w:tblInd w:w="43" w:type="dxa"/>
        <w:tblLook w:val="04A0" w:firstRow="1" w:lastRow="0" w:firstColumn="1" w:lastColumn="0" w:noHBand="0" w:noVBand="1"/>
      </w:tblPr>
      <w:tblGrid>
        <w:gridCol w:w="387"/>
        <w:gridCol w:w="874"/>
        <w:gridCol w:w="1457"/>
        <w:gridCol w:w="1069"/>
        <w:gridCol w:w="1069"/>
        <w:gridCol w:w="2623"/>
        <w:gridCol w:w="874"/>
        <w:gridCol w:w="776"/>
        <w:gridCol w:w="776"/>
      </w:tblGrid>
      <w:tr w:rsidR="00A11332" w14:paraId="6965C3D1" w14:textId="77777777">
        <w:tc>
          <w:tcPr>
            <w:tcW w:w="388" w:type="dxa"/>
          </w:tcPr>
          <w:p w14:paraId="6C193166" w14:textId="77777777" w:rsidR="00A11332" w:rsidRDefault="00477AB3">
            <w:pPr>
              <w:spacing w:before="60" w:after="60"/>
              <w:contextualSpacing w:val="0"/>
              <w:jc w:val="right"/>
            </w:pPr>
            <w:r>
              <w:t>1</w:t>
            </w:r>
          </w:p>
        </w:tc>
        <w:tc>
          <w:tcPr>
            <w:tcW w:w="873" w:type="dxa"/>
          </w:tcPr>
          <w:p w14:paraId="1D891669" w14:textId="77777777" w:rsidR="00A11332" w:rsidRDefault="00477AB3">
            <w:pPr>
              <w:spacing w:before="60" w:after="60"/>
              <w:contextualSpacing w:val="0"/>
            </w:pPr>
            <w:r>
              <w:t>Initiation</w:t>
            </w:r>
          </w:p>
        </w:tc>
        <w:tc>
          <w:tcPr>
            <w:tcW w:w="1456" w:type="dxa"/>
          </w:tcPr>
          <w:p w14:paraId="2F2D7377" w14:textId="77777777" w:rsidR="00A11332" w:rsidRDefault="00477AB3">
            <w:pPr>
              <w:spacing w:before="60" w:after="60"/>
              <w:contextualSpacing w:val="0"/>
            </w:pPr>
            <w:r>
              <w:t>Guide to the SMKI and Repository Entry Process Tests</w:t>
            </w:r>
          </w:p>
        </w:tc>
        <w:tc>
          <w:tcPr>
            <w:tcW w:w="1068" w:type="dxa"/>
          </w:tcPr>
          <w:p w14:paraId="7DB37458" w14:textId="77777777" w:rsidR="00A11332" w:rsidRDefault="00477AB3">
            <w:pPr>
              <w:spacing w:before="60" w:after="60"/>
              <w:contextualSpacing w:val="0"/>
            </w:pPr>
            <w:r>
              <w:t>Produce and maintain</w:t>
            </w:r>
          </w:p>
        </w:tc>
        <w:tc>
          <w:tcPr>
            <w:tcW w:w="1068" w:type="dxa"/>
          </w:tcPr>
          <w:p w14:paraId="6883452F" w14:textId="77777777" w:rsidR="00A11332" w:rsidRDefault="00477AB3">
            <w:pPr>
              <w:spacing w:before="60" w:after="60"/>
              <w:contextualSpacing w:val="0"/>
            </w:pPr>
            <w:r>
              <w:t>None</w:t>
            </w:r>
          </w:p>
        </w:tc>
        <w:tc>
          <w:tcPr>
            <w:tcW w:w="2621" w:type="dxa"/>
          </w:tcPr>
          <w:p w14:paraId="0F02079A" w14:textId="77777777" w:rsidR="00A11332" w:rsidRDefault="00477AB3">
            <w:pPr>
              <w:spacing w:before="60" w:after="60"/>
              <w:contextualSpacing w:val="0"/>
            </w:pPr>
            <w:r>
              <w:t>Prior to commencement of SREPT</w:t>
            </w:r>
          </w:p>
        </w:tc>
        <w:tc>
          <w:tcPr>
            <w:tcW w:w="873" w:type="dxa"/>
          </w:tcPr>
          <w:p w14:paraId="5BEA4528" w14:textId="77777777" w:rsidR="00A11332" w:rsidRDefault="00477AB3">
            <w:pPr>
              <w:spacing w:before="60" w:after="60"/>
              <w:contextualSpacing w:val="0"/>
            </w:pPr>
            <w:r>
              <w:t>N</w:t>
            </w:r>
          </w:p>
        </w:tc>
        <w:tc>
          <w:tcPr>
            <w:tcW w:w="776" w:type="dxa"/>
          </w:tcPr>
          <w:p w14:paraId="456C01CC" w14:textId="77777777" w:rsidR="00A11332" w:rsidRDefault="00477AB3">
            <w:pPr>
              <w:spacing w:before="60" w:after="60"/>
              <w:contextualSpacing w:val="0"/>
            </w:pPr>
            <w:r>
              <w:t>N</w:t>
            </w:r>
          </w:p>
        </w:tc>
        <w:tc>
          <w:tcPr>
            <w:tcW w:w="776" w:type="dxa"/>
          </w:tcPr>
          <w:p w14:paraId="5B8DC906" w14:textId="77777777" w:rsidR="00A11332" w:rsidRDefault="00477AB3">
            <w:pPr>
              <w:spacing w:before="60" w:after="60"/>
              <w:contextualSpacing w:val="0"/>
            </w:pPr>
            <w:r>
              <w:t>DCC</w:t>
            </w:r>
          </w:p>
        </w:tc>
      </w:tr>
    </w:tbl>
    <w:p w14:paraId="00162490" w14:textId="77777777" w:rsidR="00A11332" w:rsidRDefault="00A11332"/>
    <w:tbl>
      <w:tblPr>
        <w:tblStyle w:val="CMTabletable--borders"/>
        <w:tblW w:w="9905" w:type="dxa"/>
        <w:tblInd w:w="43" w:type="dxa"/>
        <w:tblLook w:val="04A0" w:firstRow="1" w:lastRow="0" w:firstColumn="1" w:lastColumn="0" w:noHBand="0" w:noVBand="1"/>
      </w:tblPr>
      <w:tblGrid>
        <w:gridCol w:w="387"/>
        <w:gridCol w:w="874"/>
        <w:gridCol w:w="1457"/>
        <w:gridCol w:w="1069"/>
        <w:gridCol w:w="1069"/>
        <w:gridCol w:w="2623"/>
        <w:gridCol w:w="874"/>
        <w:gridCol w:w="776"/>
        <w:gridCol w:w="776"/>
      </w:tblGrid>
      <w:tr w:rsidR="00A11332" w14:paraId="0D6A5098" w14:textId="77777777">
        <w:tc>
          <w:tcPr>
            <w:tcW w:w="388" w:type="dxa"/>
          </w:tcPr>
          <w:p w14:paraId="6C85508C" w14:textId="77777777" w:rsidR="00A11332" w:rsidRDefault="00477AB3">
            <w:pPr>
              <w:spacing w:before="60" w:after="60"/>
              <w:contextualSpacing w:val="0"/>
              <w:jc w:val="right"/>
            </w:pPr>
            <w:r>
              <w:t>2</w:t>
            </w:r>
          </w:p>
        </w:tc>
        <w:tc>
          <w:tcPr>
            <w:tcW w:w="873" w:type="dxa"/>
          </w:tcPr>
          <w:p w14:paraId="516FF974" w14:textId="77777777" w:rsidR="00A11332" w:rsidRDefault="00477AB3">
            <w:pPr>
              <w:spacing w:before="60" w:after="60"/>
              <w:contextualSpacing w:val="0"/>
            </w:pPr>
            <w:r>
              <w:t>Initiation</w:t>
            </w:r>
          </w:p>
        </w:tc>
        <w:tc>
          <w:tcPr>
            <w:tcW w:w="1456" w:type="dxa"/>
          </w:tcPr>
          <w:p w14:paraId="4FC1C2A9" w14:textId="77777777" w:rsidR="00A11332" w:rsidRDefault="00477AB3">
            <w:pPr>
              <w:spacing w:before="60" w:after="60"/>
              <w:contextualSpacing w:val="0"/>
            </w:pPr>
            <w:r>
              <w:t>Test Data Plan (</w:t>
            </w:r>
            <w:commentRangeStart w:id="467"/>
            <w:r>
              <w:t>Device CSR</w:t>
            </w:r>
            <w:commentRangeEnd w:id="467"/>
            <w:r w:rsidR="008C3669">
              <w:rPr>
                <w:rStyle w:val="CommentReference"/>
              </w:rPr>
              <w:commentReference w:id="467"/>
            </w:r>
            <w:r>
              <w:t>s)</w:t>
            </w:r>
          </w:p>
        </w:tc>
        <w:tc>
          <w:tcPr>
            <w:tcW w:w="1068" w:type="dxa"/>
          </w:tcPr>
          <w:p w14:paraId="5755C055" w14:textId="77777777" w:rsidR="00A11332" w:rsidRDefault="00477AB3">
            <w:pPr>
              <w:spacing w:before="60" w:after="60"/>
              <w:contextualSpacing w:val="0"/>
            </w:pPr>
            <w:r>
              <w:t>Produce</w:t>
            </w:r>
          </w:p>
        </w:tc>
        <w:tc>
          <w:tcPr>
            <w:tcW w:w="1068" w:type="dxa"/>
          </w:tcPr>
          <w:p w14:paraId="0FC06F26" w14:textId="77777777" w:rsidR="00A11332" w:rsidRDefault="00477AB3">
            <w:pPr>
              <w:spacing w:before="60" w:after="60"/>
              <w:contextualSpacing w:val="0"/>
            </w:pPr>
            <w:r>
              <w:t>Use, if required</w:t>
            </w:r>
          </w:p>
        </w:tc>
        <w:tc>
          <w:tcPr>
            <w:tcW w:w="2621" w:type="dxa"/>
          </w:tcPr>
          <w:p w14:paraId="6474B85A" w14:textId="77777777" w:rsidR="00A11332" w:rsidRDefault="00477AB3">
            <w:pPr>
              <w:spacing w:before="60" w:after="60"/>
              <w:contextualSpacing w:val="0"/>
            </w:pPr>
            <w:r>
              <w:t>Prior to commencement of SREPT</w:t>
            </w:r>
          </w:p>
        </w:tc>
        <w:tc>
          <w:tcPr>
            <w:tcW w:w="873" w:type="dxa"/>
          </w:tcPr>
          <w:p w14:paraId="6CD153B2" w14:textId="77777777" w:rsidR="00A11332" w:rsidRDefault="00477AB3">
            <w:pPr>
              <w:spacing w:before="60" w:after="60"/>
              <w:contextualSpacing w:val="0"/>
            </w:pPr>
            <w:r>
              <w:t>N</w:t>
            </w:r>
          </w:p>
        </w:tc>
        <w:tc>
          <w:tcPr>
            <w:tcW w:w="776" w:type="dxa"/>
          </w:tcPr>
          <w:p w14:paraId="3584CF4C" w14:textId="77777777" w:rsidR="00A11332" w:rsidRDefault="00477AB3">
            <w:pPr>
              <w:spacing w:before="60" w:after="60"/>
              <w:contextualSpacing w:val="0"/>
            </w:pPr>
            <w:r>
              <w:t>N</w:t>
            </w:r>
          </w:p>
        </w:tc>
        <w:tc>
          <w:tcPr>
            <w:tcW w:w="776" w:type="dxa"/>
          </w:tcPr>
          <w:p w14:paraId="4311655C" w14:textId="77777777" w:rsidR="00A11332" w:rsidRDefault="00477AB3">
            <w:pPr>
              <w:spacing w:before="60" w:after="60"/>
              <w:contextualSpacing w:val="0"/>
            </w:pPr>
            <w:r>
              <w:t>DCC</w:t>
            </w:r>
          </w:p>
        </w:tc>
      </w:tr>
    </w:tbl>
    <w:p w14:paraId="42A28659" w14:textId="77777777" w:rsidR="00A11332" w:rsidRDefault="00A11332"/>
    <w:tbl>
      <w:tblPr>
        <w:tblStyle w:val="CMTabletable--borders"/>
        <w:tblW w:w="9905" w:type="dxa"/>
        <w:tblInd w:w="43" w:type="dxa"/>
        <w:tblLook w:val="04A0" w:firstRow="1" w:lastRow="0" w:firstColumn="1" w:lastColumn="0" w:noHBand="0" w:noVBand="1"/>
      </w:tblPr>
      <w:tblGrid>
        <w:gridCol w:w="387"/>
        <w:gridCol w:w="874"/>
        <w:gridCol w:w="1457"/>
        <w:gridCol w:w="1069"/>
        <w:gridCol w:w="1069"/>
        <w:gridCol w:w="2623"/>
        <w:gridCol w:w="874"/>
        <w:gridCol w:w="776"/>
        <w:gridCol w:w="776"/>
      </w:tblGrid>
      <w:tr w:rsidR="00A11332" w14:paraId="7C12A668" w14:textId="77777777">
        <w:tc>
          <w:tcPr>
            <w:tcW w:w="388" w:type="dxa"/>
          </w:tcPr>
          <w:p w14:paraId="7008E7D6" w14:textId="77777777" w:rsidR="00A11332" w:rsidRDefault="00477AB3">
            <w:pPr>
              <w:spacing w:before="60" w:after="60"/>
              <w:contextualSpacing w:val="0"/>
              <w:jc w:val="right"/>
            </w:pPr>
            <w:r>
              <w:t>3</w:t>
            </w:r>
          </w:p>
        </w:tc>
        <w:tc>
          <w:tcPr>
            <w:tcW w:w="873" w:type="dxa"/>
          </w:tcPr>
          <w:p w14:paraId="20B2DEFA" w14:textId="77777777" w:rsidR="00A11332" w:rsidRDefault="00477AB3">
            <w:pPr>
              <w:spacing w:before="60" w:after="60"/>
              <w:contextualSpacing w:val="0"/>
            </w:pPr>
            <w:r>
              <w:t>Initiation</w:t>
            </w:r>
          </w:p>
        </w:tc>
        <w:tc>
          <w:tcPr>
            <w:tcW w:w="1456" w:type="dxa"/>
          </w:tcPr>
          <w:p w14:paraId="0920D565" w14:textId="77777777" w:rsidR="00A11332" w:rsidRDefault="00477AB3">
            <w:pPr>
              <w:spacing w:before="60" w:after="60"/>
              <w:contextualSpacing w:val="0"/>
            </w:pPr>
            <w:r>
              <w:t>Test Plan including Test Schedule</w:t>
            </w:r>
          </w:p>
        </w:tc>
        <w:tc>
          <w:tcPr>
            <w:tcW w:w="1068" w:type="dxa"/>
          </w:tcPr>
          <w:p w14:paraId="4BA73C7D" w14:textId="77777777" w:rsidR="00A11332" w:rsidRDefault="00477AB3">
            <w:pPr>
              <w:spacing w:before="60" w:after="60"/>
              <w:contextualSpacing w:val="0"/>
            </w:pPr>
            <w:r>
              <w:t>Review and Approve</w:t>
            </w:r>
          </w:p>
        </w:tc>
        <w:tc>
          <w:tcPr>
            <w:tcW w:w="1068" w:type="dxa"/>
          </w:tcPr>
          <w:p w14:paraId="69C8551C" w14:textId="77777777" w:rsidR="00A11332" w:rsidRDefault="00477AB3">
            <w:pPr>
              <w:spacing w:before="60" w:after="60"/>
              <w:contextualSpacing w:val="0"/>
            </w:pPr>
            <w:r>
              <w:t>Produce and maintain</w:t>
            </w:r>
          </w:p>
        </w:tc>
        <w:tc>
          <w:tcPr>
            <w:tcW w:w="2621" w:type="dxa"/>
          </w:tcPr>
          <w:p w14:paraId="4575FADF" w14:textId="77777777" w:rsidR="00A11332" w:rsidRDefault="00477AB3">
            <w:pPr>
              <w:spacing w:before="60" w:after="60"/>
              <w:contextualSpacing w:val="0"/>
            </w:pPr>
            <w:r>
              <w:t>Test Stage Entry Quality Gate and updated during execution as required in preparation for Test Stage Exit Quality Gate</w:t>
            </w:r>
          </w:p>
        </w:tc>
        <w:tc>
          <w:tcPr>
            <w:tcW w:w="873" w:type="dxa"/>
          </w:tcPr>
          <w:p w14:paraId="5A2625D6" w14:textId="77777777" w:rsidR="00A11332" w:rsidRDefault="00477AB3">
            <w:pPr>
              <w:spacing w:before="60" w:after="60"/>
              <w:contextualSpacing w:val="0"/>
            </w:pPr>
            <w:r>
              <w:t>Y</w:t>
            </w:r>
          </w:p>
        </w:tc>
        <w:tc>
          <w:tcPr>
            <w:tcW w:w="776" w:type="dxa"/>
          </w:tcPr>
          <w:p w14:paraId="04866102" w14:textId="77777777" w:rsidR="00A11332" w:rsidRDefault="00477AB3">
            <w:pPr>
              <w:spacing w:before="60" w:after="60"/>
              <w:contextualSpacing w:val="0"/>
            </w:pPr>
            <w:r>
              <w:t>Y</w:t>
            </w:r>
          </w:p>
        </w:tc>
        <w:tc>
          <w:tcPr>
            <w:tcW w:w="776" w:type="dxa"/>
          </w:tcPr>
          <w:p w14:paraId="32442A2C" w14:textId="77777777" w:rsidR="00A11332" w:rsidRDefault="00477AB3">
            <w:pPr>
              <w:spacing w:before="60" w:after="60"/>
              <w:contextualSpacing w:val="0"/>
            </w:pPr>
            <w:r>
              <w:t>DCC</w:t>
            </w:r>
          </w:p>
        </w:tc>
      </w:tr>
    </w:tbl>
    <w:p w14:paraId="7286EE79" w14:textId="77777777" w:rsidR="00A11332" w:rsidRDefault="00A11332"/>
    <w:tbl>
      <w:tblPr>
        <w:tblStyle w:val="CMTabletable--borders"/>
        <w:tblW w:w="9905" w:type="dxa"/>
        <w:tblInd w:w="43" w:type="dxa"/>
        <w:tblLook w:val="04A0" w:firstRow="1" w:lastRow="0" w:firstColumn="1" w:lastColumn="0" w:noHBand="0" w:noVBand="1"/>
      </w:tblPr>
      <w:tblGrid>
        <w:gridCol w:w="387"/>
        <w:gridCol w:w="874"/>
        <w:gridCol w:w="1457"/>
        <w:gridCol w:w="1069"/>
        <w:gridCol w:w="1069"/>
        <w:gridCol w:w="2623"/>
        <w:gridCol w:w="874"/>
        <w:gridCol w:w="776"/>
        <w:gridCol w:w="776"/>
      </w:tblGrid>
      <w:tr w:rsidR="00A11332" w14:paraId="0E4C6055" w14:textId="77777777">
        <w:tc>
          <w:tcPr>
            <w:tcW w:w="388" w:type="dxa"/>
          </w:tcPr>
          <w:p w14:paraId="3D777A30" w14:textId="77777777" w:rsidR="00A11332" w:rsidRDefault="00477AB3">
            <w:pPr>
              <w:spacing w:before="60" w:after="60"/>
              <w:contextualSpacing w:val="0"/>
              <w:jc w:val="right"/>
            </w:pPr>
            <w:r>
              <w:t>4</w:t>
            </w:r>
          </w:p>
        </w:tc>
        <w:tc>
          <w:tcPr>
            <w:tcW w:w="873" w:type="dxa"/>
          </w:tcPr>
          <w:p w14:paraId="2B976260" w14:textId="77777777" w:rsidR="00A11332" w:rsidRDefault="00477AB3">
            <w:pPr>
              <w:spacing w:before="60" w:after="60"/>
              <w:contextualSpacing w:val="0"/>
            </w:pPr>
            <w:r>
              <w:t>Initiation</w:t>
            </w:r>
          </w:p>
        </w:tc>
        <w:tc>
          <w:tcPr>
            <w:tcW w:w="1456" w:type="dxa"/>
          </w:tcPr>
          <w:p w14:paraId="69A5B5AB" w14:textId="77777777" w:rsidR="00A11332" w:rsidRDefault="00477AB3">
            <w:pPr>
              <w:spacing w:before="60" w:after="60"/>
              <w:contextualSpacing w:val="0"/>
            </w:pPr>
            <w:r>
              <w:t>Requirements Traceability Matrix</w:t>
            </w:r>
          </w:p>
        </w:tc>
        <w:tc>
          <w:tcPr>
            <w:tcW w:w="1068" w:type="dxa"/>
          </w:tcPr>
          <w:p w14:paraId="15375530" w14:textId="77777777" w:rsidR="00A11332" w:rsidRDefault="00477AB3">
            <w:pPr>
              <w:spacing w:before="60" w:after="60"/>
              <w:contextualSpacing w:val="0"/>
            </w:pPr>
            <w:r>
              <w:t>Review and Approve</w:t>
            </w:r>
          </w:p>
        </w:tc>
        <w:tc>
          <w:tcPr>
            <w:tcW w:w="1068" w:type="dxa"/>
          </w:tcPr>
          <w:p w14:paraId="06CBD3C7" w14:textId="77777777" w:rsidR="00A11332" w:rsidRDefault="00477AB3">
            <w:pPr>
              <w:spacing w:before="60" w:after="60"/>
              <w:contextualSpacing w:val="0"/>
            </w:pPr>
            <w:r>
              <w:t>Produce and maintain</w:t>
            </w:r>
          </w:p>
        </w:tc>
        <w:tc>
          <w:tcPr>
            <w:tcW w:w="2621" w:type="dxa"/>
          </w:tcPr>
          <w:p w14:paraId="54883BC1" w14:textId="77777777" w:rsidR="00A11332" w:rsidRDefault="00477AB3">
            <w:pPr>
              <w:spacing w:before="60" w:after="60"/>
              <w:contextualSpacing w:val="0"/>
            </w:pPr>
            <w:r>
              <w:t>Test Stage Entry Quality Gate and updated during execution as required in preparation for Test Stage Exit Quality Gate</w:t>
            </w:r>
          </w:p>
        </w:tc>
        <w:tc>
          <w:tcPr>
            <w:tcW w:w="873" w:type="dxa"/>
          </w:tcPr>
          <w:p w14:paraId="09693960" w14:textId="77777777" w:rsidR="00A11332" w:rsidRDefault="00477AB3">
            <w:pPr>
              <w:spacing w:before="60" w:after="60"/>
              <w:contextualSpacing w:val="0"/>
            </w:pPr>
            <w:r>
              <w:t>Y</w:t>
            </w:r>
          </w:p>
        </w:tc>
        <w:tc>
          <w:tcPr>
            <w:tcW w:w="776" w:type="dxa"/>
          </w:tcPr>
          <w:p w14:paraId="24CADEAF" w14:textId="77777777" w:rsidR="00A11332" w:rsidRDefault="00477AB3">
            <w:pPr>
              <w:spacing w:before="60" w:after="60"/>
              <w:contextualSpacing w:val="0"/>
            </w:pPr>
            <w:r>
              <w:t>Y</w:t>
            </w:r>
          </w:p>
        </w:tc>
        <w:tc>
          <w:tcPr>
            <w:tcW w:w="776" w:type="dxa"/>
          </w:tcPr>
          <w:p w14:paraId="15CDAC01" w14:textId="77777777" w:rsidR="00A11332" w:rsidRDefault="00477AB3">
            <w:pPr>
              <w:spacing w:before="60" w:after="60"/>
              <w:contextualSpacing w:val="0"/>
            </w:pPr>
            <w:r>
              <w:t>DCC</w:t>
            </w:r>
          </w:p>
        </w:tc>
      </w:tr>
    </w:tbl>
    <w:p w14:paraId="231858AC" w14:textId="77777777" w:rsidR="00A11332" w:rsidRDefault="00A11332"/>
    <w:tbl>
      <w:tblPr>
        <w:tblStyle w:val="CMTabletable--borders"/>
        <w:tblW w:w="9905" w:type="dxa"/>
        <w:tblInd w:w="43" w:type="dxa"/>
        <w:tblLook w:val="04A0" w:firstRow="1" w:lastRow="0" w:firstColumn="1" w:lastColumn="0" w:noHBand="0" w:noVBand="1"/>
      </w:tblPr>
      <w:tblGrid>
        <w:gridCol w:w="387"/>
        <w:gridCol w:w="874"/>
        <w:gridCol w:w="1457"/>
        <w:gridCol w:w="1069"/>
        <w:gridCol w:w="1069"/>
        <w:gridCol w:w="2623"/>
        <w:gridCol w:w="874"/>
        <w:gridCol w:w="776"/>
        <w:gridCol w:w="776"/>
      </w:tblGrid>
      <w:tr w:rsidR="00A11332" w14:paraId="1741288D" w14:textId="77777777">
        <w:tc>
          <w:tcPr>
            <w:tcW w:w="388" w:type="dxa"/>
          </w:tcPr>
          <w:p w14:paraId="780E965F" w14:textId="77777777" w:rsidR="00A11332" w:rsidRDefault="00477AB3">
            <w:pPr>
              <w:spacing w:before="60" w:after="60"/>
              <w:contextualSpacing w:val="0"/>
              <w:jc w:val="right"/>
            </w:pPr>
            <w:r>
              <w:t>5</w:t>
            </w:r>
          </w:p>
        </w:tc>
        <w:tc>
          <w:tcPr>
            <w:tcW w:w="873" w:type="dxa"/>
          </w:tcPr>
          <w:p w14:paraId="62ABBD2F" w14:textId="77777777" w:rsidR="00A11332" w:rsidRDefault="00477AB3">
            <w:pPr>
              <w:spacing w:before="60" w:after="60"/>
              <w:contextualSpacing w:val="0"/>
            </w:pPr>
            <w:r>
              <w:t>Initiation</w:t>
            </w:r>
          </w:p>
        </w:tc>
        <w:tc>
          <w:tcPr>
            <w:tcW w:w="1456" w:type="dxa"/>
          </w:tcPr>
          <w:p w14:paraId="7185ABE2" w14:textId="77777777" w:rsidR="00A11332" w:rsidRDefault="00477AB3">
            <w:pPr>
              <w:spacing w:before="60" w:after="60"/>
              <w:contextualSpacing w:val="0"/>
            </w:pPr>
            <w:r>
              <w:t>Test Scripts</w:t>
            </w:r>
          </w:p>
        </w:tc>
        <w:tc>
          <w:tcPr>
            <w:tcW w:w="1068" w:type="dxa"/>
          </w:tcPr>
          <w:p w14:paraId="301FE7F3" w14:textId="77777777" w:rsidR="00A11332" w:rsidRDefault="00477AB3">
            <w:pPr>
              <w:spacing w:before="60" w:after="60"/>
              <w:contextualSpacing w:val="0"/>
            </w:pPr>
            <w:r>
              <w:t>Review and Approve</w:t>
            </w:r>
          </w:p>
        </w:tc>
        <w:tc>
          <w:tcPr>
            <w:tcW w:w="1068" w:type="dxa"/>
          </w:tcPr>
          <w:p w14:paraId="53123004" w14:textId="77777777" w:rsidR="00A11332" w:rsidRDefault="00477AB3">
            <w:pPr>
              <w:spacing w:before="60" w:after="60"/>
              <w:contextualSpacing w:val="0"/>
            </w:pPr>
            <w:r>
              <w:t>Produce and maintain</w:t>
            </w:r>
          </w:p>
        </w:tc>
        <w:tc>
          <w:tcPr>
            <w:tcW w:w="2621" w:type="dxa"/>
          </w:tcPr>
          <w:p w14:paraId="7BC8E204" w14:textId="77777777" w:rsidR="00A11332" w:rsidRDefault="00477AB3">
            <w:pPr>
              <w:spacing w:before="60" w:after="60"/>
              <w:contextualSpacing w:val="0"/>
            </w:pPr>
            <w:r>
              <w:t>Test Stage Entry Quality Gate and updated during execution as required in preparation for Test Stage Exit Quality Gate</w:t>
            </w:r>
          </w:p>
        </w:tc>
        <w:tc>
          <w:tcPr>
            <w:tcW w:w="873" w:type="dxa"/>
          </w:tcPr>
          <w:p w14:paraId="6493A81D" w14:textId="77777777" w:rsidR="00A11332" w:rsidRDefault="00477AB3">
            <w:pPr>
              <w:spacing w:before="60" w:after="60"/>
              <w:contextualSpacing w:val="0"/>
            </w:pPr>
            <w:r>
              <w:t>Y</w:t>
            </w:r>
          </w:p>
        </w:tc>
        <w:tc>
          <w:tcPr>
            <w:tcW w:w="776" w:type="dxa"/>
          </w:tcPr>
          <w:p w14:paraId="0FA559B3" w14:textId="77777777" w:rsidR="00A11332" w:rsidRDefault="00477AB3">
            <w:pPr>
              <w:spacing w:before="60" w:after="60"/>
              <w:contextualSpacing w:val="0"/>
            </w:pPr>
            <w:r>
              <w:t>Y</w:t>
            </w:r>
          </w:p>
        </w:tc>
        <w:tc>
          <w:tcPr>
            <w:tcW w:w="776" w:type="dxa"/>
          </w:tcPr>
          <w:p w14:paraId="556ED07D" w14:textId="77777777" w:rsidR="00A11332" w:rsidRDefault="00477AB3">
            <w:pPr>
              <w:spacing w:before="60" w:after="60"/>
              <w:contextualSpacing w:val="0"/>
            </w:pPr>
            <w:r>
              <w:t>DCC</w:t>
            </w:r>
          </w:p>
        </w:tc>
      </w:tr>
    </w:tbl>
    <w:p w14:paraId="39BD543B" w14:textId="77777777" w:rsidR="00A11332" w:rsidRDefault="00A11332"/>
    <w:tbl>
      <w:tblPr>
        <w:tblStyle w:val="CMTabletable--borders"/>
        <w:tblW w:w="9905" w:type="dxa"/>
        <w:tblInd w:w="43" w:type="dxa"/>
        <w:tblLook w:val="04A0" w:firstRow="1" w:lastRow="0" w:firstColumn="1" w:lastColumn="0" w:noHBand="0" w:noVBand="1"/>
      </w:tblPr>
      <w:tblGrid>
        <w:gridCol w:w="387"/>
        <w:gridCol w:w="874"/>
        <w:gridCol w:w="1457"/>
        <w:gridCol w:w="1069"/>
        <w:gridCol w:w="1069"/>
        <w:gridCol w:w="2623"/>
        <w:gridCol w:w="874"/>
        <w:gridCol w:w="776"/>
        <w:gridCol w:w="776"/>
      </w:tblGrid>
      <w:tr w:rsidR="00A11332" w14:paraId="77018F95" w14:textId="77777777">
        <w:tc>
          <w:tcPr>
            <w:tcW w:w="388" w:type="dxa"/>
          </w:tcPr>
          <w:p w14:paraId="2F553F50" w14:textId="77777777" w:rsidR="00A11332" w:rsidRDefault="00477AB3">
            <w:pPr>
              <w:spacing w:before="60" w:after="60"/>
              <w:contextualSpacing w:val="0"/>
              <w:jc w:val="right"/>
            </w:pPr>
            <w:r>
              <w:t>6</w:t>
            </w:r>
          </w:p>
        </w:tc>
        <w:tc>
          <w:tcPr>
            <w:tcW w:w="873" w:type="dxa"/>
          </w:tcPr>
          <w:p w14:paraId="746ABEC5" w14:textId="77777777" w:rsidR="00A11332" w:rsidRDefault="00477AB3">
            <w:pPr>
              <w:spacing w:before="60" w:after="60"/>
              <w:contextualSpacing w:val="0"/>
            </w:pPr>
            <w:r>
              <w:t>Initiation</w:t>
            </w:r>
          </w:p>
        </w:tc>
        <w:tc>
          <w:tcPr>
            <w:tcW w:w="1456" w:type="dxa"/>
          </w:tcPr>
          <w:p w14:paraId="3E257C2F" w14:textId="77777777" w:rsidR="00A11332" w:rsidRDefault="00477AB3">
            <w:pPr>
              <w:spacing w:before="60" w:after="60"/>
              <w:contextualSpacing w:val="0"/>
            </w:pPr>
            <w:r>
              <w:t>Test Data Plan</w:t>
            </w:r>
          </w:p>
        </w:tc>
        <w:tc>
          <w:tcPr>
            <w:tcW w:w="1068" w:type="dxa"/>
          </w:tcPr>
          <w:p w14:paraId="3F19F137" w14:textId="77777777" w:rsidR="00A11332" w:rsidRDefault="00477AB3">
            <w:pPr>
              <w:spacing w:before="60" w:after="60"/>
              <w:contextualSpacing w:val="0"/>
            </w:pPr>
            <w:r>
              <w:t>Review</w:t>
            </w:r>
          </w:p>
        </w:tc>
        <w:tc>
          <w:tcPr>
            <w:tcW w:w="1068" w:type="dxa"/>
          </w:tcPr>
          <w:p w14:paraId="61479229" w14:textId="77777777" w:rsidR="00A11332" w:rsidRDefault="00477AB3">
            <w:pPr>
              <w:spacing w:before="60" w:after="60"/>
              <w:contextualSpacing w:val="0"/>
            </w:pPr>
            <w:r>
              <w:t>Produce and maintain</w:t>
            </w:r>
          </w:p>
        </w:tc>
        <w:tc>
          <w:tcPr>
            <w:tcW w:w="2621" w:type="dxa"/>
          </w:tcPr>
          <w:p w14:paraId="11BF1E2B" w14:textId="77777777" w:rsidR="00A11332" w:rsidRDefault="00477AB3">
            <w:pPr>
              <w:spacing w:before="60" w:after="60"/>
              <w:contextualSpacing w:val="0"/>
            </w:pPr>
            <w:r>
              <w:t>Test Stage Entry Quality Gate and updated during execution as required in preparation for Test Stage Exit Quality Gate</w:t>
            </w:r>
          </w:p>
        </w:tc>
        <w:tc>
          <w:tcPr>
            <w:tcW w:w="873" w:type="dxa"/>
          </w:tcPr>
          <w:p w14:paraId="6BF500FB" w14:textId="77777777" w:rsidR="00A11332" w:rsidRDefault="00477AB3">
            <w:pPr>
              <w:spacing w:before="60" w:after="60"/>
              <w:contextualSpacing w:val="0"/>
            </w:pPr>
            <w:r>
              <w:t>Y</w:t>
            </w:r>
          </w:p>
        </w:tc>
        <w:tc>
          <w:tcPr>
            <w:tcW w:w="776" w:type="dxa"/>
          </w:tcPr>
          <w:p w14:paraId="31338137" w14:textId="77777777" w:rsidR="00A11332" w:rsidRDefault="00477AB3">
            <w:pPr>
              <w:spacing w:before="60" w:after="60"/>
              <w:contextualSpacing w:val="0"/>
            </w:pPr>
            <w:r>
              <w:t>N</w:t>
            </w:r>
          </w:p>
        </w:tc>
        <w:tc>
          <w:tcPr>
            <w:tcW w:w="776" w:type="dxa"/>
          </w:tcPr>
          <w:p w14:paraId="1FF0E157" w14:textId="77777777" w:rsidR="00A11332" w:rsidRDefault="00477AB3">
            <w:pPr>
              <w:spacing w:before="60" w:after="60"/>
              <w:contextualSpacing w:val="0"/>
            </w:pPr>
            <w:r>
              <w:t>DCC</w:t>
            </w:r>
          </w:p>
        </w:tc>
      </w:tr>
    </w:tbl>
    <w:p w14:paraId="11EE4430" w14:textId="77777777" w:rsidR="00A11332" w:rsidRDefault="00A11332"/>
    <w:tbl>
      <w:tblPr>
        <w:tblStyle w:val="CMTabletable--borders"/>
        <w:tblW w:w="9905" w:type="dxa"/>
        <w:tblInd w:w="43" w:type="dxa"/>
        <w:tblLook w:val="04A0" w:firstRow="1" w:lastRow="0" w:firstColumn="1" w:lastColumn="0" w:noHBand="0" w:noVBand="1"/>
      </w:tblPr>
      <w:tblGrid>
        <w:gridCol w:w="387"/>
        <w:gridCol w:w="874"/>
        <w:gridCol w:w="1457"/>
        <w:gridCol w:w="1069"/>
        <w:gridCol w:w="1069"/>
        <w:gridCol w:w="2623"/>
        <w:gridCol w:w="874"/>
        <w:gridCol w:w="776"/>
        <w:gridCol w:w="776"/>
      </w:tblGrid>
      <w:tr w:rsidR="00A11332" w14:paraId="1656DF99" w14:textId="77777777">
        <w:tc>
          <w:tcPr>
            <w:tcW w:w="388" w:type="dxa"/>
          </w:tcPr>
          <w:p w14:paraId="7CBA9F0E" w14:textId="77777777" w:rsidR="00A11332" w:rsidRDefault="00477AB3">
            <w:pPr>
              <w:spacing w:before="60" w:after="60"/>
              <w:contextualSpacing w:val="0"/>
              <w:jc w:val="right"/>
            </w:pPr>
            <w:r>
              <w:t>7</w:t>
            </w:r>
          </w:p>
        </w:tc>
        <w:tc>
          <w:tcPr>
            <w:tcW w:w="873" w:type="dxa"/>
          </w:tcPr>
          <w:p w14:paraId="1E74D014" w14:textId="77777777" w:rsidR="00A11332" w:rsidRDefault="00477AB3">
            <w:pPr>
              <w:spacing w:before="60" w:after="60"/>
              <w:contextualSpacing w:val="0"/>
            </w:pPr>
            <w:r>
              <w:t>Initiation</w:t>
            </w:r>
          </w:p>
        </w:tc>
        <w:tc>
          <w:tcPr>
            <w:tcW w:w="1456" w:type="dxa"/>
          </w:tcPr>
          <w:p w14:paraId="025F49A4" w14:textId="77777777" w:rsidR="00A11332" w:rsidRDefault="00477AB3">
            <w:pPr>
              <w:spacing w:before="60" w:after="60"/>
              <w:contextualSpacing w:val="0"/>
            </w:pPr>
            <w:r>
              <w:t>Test Readiness Review Checklist</w:t>
            </w:r>
          </w:p>
        </w:tc>
        <w:tc>
          <w:tcPr>
            <w:tcW w:w="1068" w:type="dxa"/>
          </w:tcPr>
          <w:p w14:paraId="1C98B8CD" w14:textId="77777777" w:rsidR="00A11332" w:rsidRDefault="00477AB3">
            <w:pPr>
              <w:spacing w:before="60" w:after="60"/>
              <w:contextualSpacing w:val="0"/>
            </w:pPr>
            <w:r>
              <w:t>Provide Template</w:t>
            </w:r>
          </w:p>
          <w:p w14:paraId="29F64800" w14:textId="77777777" w:rsidR="00A11332" w:rsidRDefault="00477AB3">
            <w:pPr>
              <w:spacing w:before="60" w:after="60"/>
              <w:contextualSpacing w:val="0"/>
            </w:pPr>
            <w:r>
              <w:lastRenderedPageBreak/>
              <w:t>Review and Approve</w:t>
            </w:r>
          </w:p>
        </w:tc>
        <w:tc>
          <w:tcPr>
            <w:tcW w:w="1068" w:type="dxa"/>
          </w:tcPr>
          <w:p w14:paraId="6834E2F7" w14:textId="77777777" w:rsidR="00A11332" w:rsidRDefault="00477AB3">
            <w:pPr>
              <w:spacing w:before="60" w:after="60"/>
              <w:contextualSpacing w:val="0"/>
            </w:pPr>
            <w:r>
              <w:lastRenderedPageBreak/>
              <w:t>Produce and maintain</w:t>
            </w:r>
          </w:p>
        </w:tc>
        <w:tc>
          <w:tcPr>
            <w:tcW w:w="2621" w:type="dxa"/>
          </w:tcPr>
          <w:p w14:paraId="4FF41C0F" w14:textId="77777777" w:rsidR="00A11332" w:rsidRDefault="00477AB3">
            <w:pPr>
              <w:spacing w:before="60" w:after="60"/>
              <w:contextualSpacing w:val="0"/>
            </w:pPr>
            <w:r>
              <w:t>Test Stage Entry Quality Gate</w:t>
            </w:r>
          </w:p>
        </w:tc>
        <w:tc>
          <w:tcPr>
            <w:tcW w:w="873" w:type="dxa"/>
          </w:tcPr>
          <w:p w14:paraId="62E54EBA" w14:textId="77777777" w:rsidR="00A11332" w:rsidRDefault="00477AB3">
            <w:pPr>
              <w:spacing w:before="60" w:after="60"/>
              <w:contextualSpacing w:val="0"/>
            </w:pPr>
            <w:r>
              <w:t>Y</w:t>
            </w:r>
          </w:p>
        </w:tc>
        <w:tc>
          <w:tcPr>
            <w:tcW w:w="776" w:type="dxa"/>
          </w:tcPr>
          <w:p w14:paraId="120A2943" w14:textId="77777777" w:rsidR="00A11332" w:rsidRDefault="00477AB3">
            <w:pPr>
              <w:spacing w:before="60" w:after="60"/>
              <w:contextualSpacing w:val="0"/>
            </w:pPr>
            <w:r>
              <w:t>N</w:t>
            </w:r>
          </w:p>
        </w:tc>
        <w:tc>
          <w:tcPr>
            <w:tcW w:w="776" w:type="dxa"/>
          </w:tcPr>
          <w:p w14:paraId="2ADDB433" w14:textId="77777777" w:rsidR="00A11332" w:rsidRDefault="00477AB3">
            <w:pPr>
              <w:spacing w:before="60" w:after="60"/>
              <w:contextualSpacing w:val="0"/>
            </w:pPr>
            <w:r>
              <w:t>DCC</w:t>
            </w:r>
          </w:p>
        </w:tc>
      </w:tr>
    </w:tbl>
    <w:p w14:paraId="1DCCA69C" w14:textId="77777777" w:rsidR="00A11332" w:rsidRDefault="00A11332"/>
    <w:tbl>
      <w:tblPr>
        <w:tblStyle w:val="CMTabletable--borders"/>
        <w:tblW w:w="9905" w:type="dxa"/>
        <w:tblInd w:w="43" w:type="dxa"/>
        <w:tblLook w:val="04A0" w:firstRow="1" w:lastRow="0" w:firstColumn="1" w:lastColumn="0" w:noHBand="0" w:noVBand="1"/>
      </w:tblPr>
      <w:tblGrid>
        <w:gridCol w:w="387"/>
        <w:gridCol w:w="874"/>
        <w:gridCol w:w="1457"/>
        <w:gridCol w:w="1069"/>
        <w:gridCol w:w="1069"/>
        <w:gridCol w:w="2623"/>
        <w:gridCol w:w="874"/>
        <w:gridCol w:w="776"/>
        <w:gridCol w:w="776"/>
      </w:tblGrid>
      <w:tr w:rsidR="00A11332" w14:paraId="2C06A433" w14:textId="77777777">
        <w:tc>
          <w:tcPr>
            <w:tcW w:w="388" w:type="dxa"/>
          </w:tcPr>
          <w:p w14:paraId="4F2060B9" w14:textId="77777777" w:rsidR="00A11332" w:rsidRDefault="00477AB3">
            <w:pPr>
              <w:spacing w:before="60" w:after="60"/>
              <w:contextualSpacing w:val="0"/>
              <w:jc w:val="right"/>
            </w:pPr>
            <w:r>
              <w:t xml:space="preserve"> 8</w:t>
            </w:r>
          </w:p>
        </w:tc>
        <w:tc>
          <w:tcPr>
            <w:tcW w:w="873" w:type="dxa"/>
          </w:tcPr>
          <w:p w14:paraId="282B7FEF" w14:textId="77777777" w:rsidR="00A11332" w:rsidRDefault="00477AB3">
            <w:pPr>
              <w:spacing w:before="60" w:after="60"/>
              <w:contextualSpacing w:val="0"/>
            </w:pPr>
            <w:r>
              <w:t>Initiation</w:t>
            </w:r>
          </w:p>
        </w:tc>
        <w:tc>
          <w:tcPr>
            <w:tcW w:w="1456" w:type="dxa"/>
          </w:tcPr>
          <w:p w14:paraId="27D7CECA" w14:textId="77777777" w:rsidR="00A11332" w:rsidRDefault="00477AB3">
            <w:pPr>
              <w:spacing w:before="60" w:after="60"/>
              <w:contextualSpacing w:val="0"/>
            </w:pPr>
            <w:r>
              <w:t>Test Stage Entry Criteria (part of final Test Readiness Report)</w:t>
            </w:r>
          </w:p>
        </w:tc>
        <w:tc>
          <w:tcPr>
            <w:tcW w:w="1068" w:type="dxa"/>
          </w:tcPr>
          <w:p w14:paraId="1D24E27E" w14:textId="77777777" w:rsidR="00A11332" w:rsidRDefault="00477AB3">
            <w:pPr>
              <w:spacing w:before="60" w:after="60"/>
              <w:contextualSpacing w:val="0"/>
            </w:pPr>
            <w:r>
              <w:t>Review and Approve</w:t>
            </w:r>
          </w:p>
        </w:tc>
        <w:tc>
          <w:tcPr>
            <w:tcW w:w="1068" w:type="dxa"/>
          </w:tcPr>
          <w:p w14:paraId="2B11BDB6" w14:textId="77777777" w:rsidR="00A11332" w:rsidRDefault="00477AB3">
            <w:pPr>
              <w:spacing w:before="60" w:after="60"/>
              <w:contextualSpacing w:val="0"/>
            </w:pPr>
            <w:r>
              <w:t>Produce</w:t>
            </w:r>
          </w:p>
        </w:tc>
        <w:tc>
          <w:tcPr>
            <w:tcW w:w="2621" w:type="dxa"/>
          </w:tcPr>
          <w:p w14:paraId="62A7C2F6" w14:textId="77777777" w:rsidR="00A11332" w:rsidRDefault="00477AB3">
            <w:pPr>
              <w:spacing w:before="60" w:after="60"/>
              <w:contextualSpacing w:val="0"/>
            </w:pPr>
            <w:r>
              <w:t>Test Stage Entry Quality Gate</w:t>
            </w:r>
          </w:p>
        </w:tc>
        <w:tc>
          <w:tcPr>
            <w:tcW w:w="873" w:type="dxa"/>
          </w:tcPr>
          <w:p w14:paraId="58EF3B05" w14:textId="77777777" w:rsidR="00A11332" w:rsidRDefault="00477AB3">
            <w:pPr>
              <w:spacing w:before="60" w:after="60"/>
              <w:contextualSpacing w:val="0"/>
            </w:pPr>
            <w:r>
              <w:t>Y</w:t>
            </w:r>
          </w:p>
        </w:tc>
        <w:tc>
          <w:tcPr>
            <w:tcW w:w="776" w:type="dxa"/>
          </w:tcPr>
          <w:p w14:paraId="6CB81EFB" w14:textId="77777777" w:rsidR="00A11332" w:rsidRDefault="00477AB3">
            <w:pPr>
              <w:spacing w:before="60" w:after="60"/>
              <w:contextualSpacing w:val="0"/>
            </w:pPr>
            <w:r>
              <w:t>N</w:t>
            </w:r>
          </w:p>
        </w:tc>
        <w:tc>
          <w:tcPr>
            <w:tcW w:w="776" w:type="dxa"/>
          </w:tcPr>
          <w:p w14:paraId="6E898029" w14:textId="77777777" w:rsidR="00A11332" w:rsidRDefault="00477AB3">
            <w:pPr>
              <w:spacing w:before="60" w:after="60"/>
              <w:contextualSpacing w:val="0"/>
            </w:pPr>
            <w:r>
              <w:t>DCC</w:t>
            </w:r>
          </w:p>
        </w:tc>
      </w:tr>
    </w:tbl>
    <w:p w14:paraId="15D60362" w14:textId="77777777" w:rsidR="00A11332" w:rsidRDefault="00A11332"/>
    <w:tbl>
      <w:tblPr>
        <w:tblStyle w:val="CMTabletable--borders"/>
        <w:tblW w:w="9905" w:type="dxa"/>
        <w:tblInd w:w="43" w:type="dxa"/>
        <w:tblLook w:val="04A0" w:firstRow="1" w:lastRow="0" w:firstColumn="1" w:lastColumn="0" w:noHBand="0" w:noVBand="1"/>
        <w:tblPrChange w:id="468" w:author="Author">
          <w:tblPr>
            <w:tblStyle w:val="CMTabletable--borders"/>
            <w:tblW w:w="9905" w:type="dxa"/>
            <w:tblInd w:w="43" w:type="dxa"/>
            <w:tblLook w:val="04A0" w:firstRow="1" w:lastRow="0" w:firstColumn="1" w:lastColumn="0" w:noHBand="0" w:noVBand="1"/>
          </w:tblPr>
        </w:tblPrChange>
      </w:tblPr>
      <w:tblGrid>
        <w:gridCol w:w="367"/>
        <w:gridCol w:w="918"/>
        <w:gridCol w:w="1416"/>
        <w:gridCol w:w="1078"/>
        <w:gridCol w:w="1041"/>
        <w:gridCol w:w="2693"/>
        <w:gridCol w:w="851"/>
        <w:gridCol w:w="850"/>
        <w:gridCol w:w="691"/>
        <w:tblGridChange w:id="469">
          <w:tblGrid>
            <w:gridCol w:w="367"/>
            <w:gridCol w:w="918"/>
            <w:gridCol w:w="1416"/>
            <w:gridCol w:w="925"/>
            <w:gridCol w:w="925"/>
            <w:gridCol w:w="2485"/>
            <w:gridCol w:w="987"/>
            <w:gridCol w:w="941"/>
            <w:gridCol w:w="941"/>
          </w:tblGrid>
        </w:tblGridChange>
      </w:tblGrid>
      <w:tr w:rsidR="00A11332" w14:paraId="46F8C712" w14:textId="77777777" w:rsidTr="00633B67">
        <w:tc>
          <w:tcPr>
            <w:tcW w:w="367" w:type="dxa"/>
            <w:tcPrChange w:id="470" w:author="Author">
              <w:tcPr>
                <w:tcW w:w="366" w:type="dxa"/>
              </w:tcPr>
            </w:tcPrChange>
          </w:tcPr>
          <w:p w14:paraId="4E4C8BAF" w14:textId="77777777" w:rsidR="00A11332" w:rsidRDefault="00477AB3">
            <w:pPr>
              <w:spacing w:before="60" w:after="60"/>
              <w:contextualSpacing w:val="0"/>
              <w:jc w:val="right"/>
            </w:pPr>
            <w:r>
              <w:t>9</w:t>
            </w:r>
          </w:p>
        </w:tc>
        <w:tc>
          <w:tcPr>
            <w:tcW w:w="918" w:type="dxa"/>
            <w:tcPrChange w:id="471" w:author="Author">
              <w:tcPr>
                <w:tcW w:w="917" w:type="dxa"/>
              </w:tcPr>
            </w:tcPrChange>
          </w:tcPr>
          <w:p w14:paraId="6997A48B" w14:textId="77777777" w:rsidR="00A11332" w:rsidRDefault="00477AB3">
            <w:pPr>
              <w:spacing w:before="60" w:after="60"/>
              <w:contextualSpacing w:val="0"/>
            </w:pPr>
            <w:r>
              <w:t>Execution</w:t>
            </w:r>
          </w:p>
        </w:tc>
        <w:tc>
          <w:tcPr>
            <w:tcW w:w="1416" w:type="dxa"/>
            <w:tcPrChange w:id="472" w:author="Author">
              <w:tcPr>
                <w:tcW w:w="1415" w:type="dxa"/>
              </w:tcPr>
            </w:tcPrChange>
          </w:tcPr>
          <w:p w14:paraId="79905EE1" w14:textId="77777777" w:rsidR="00A11332" w:rsidRDefault="00477AB3">
            <w:pPr>
              <w:spacing w:before="60" w:after="60"/>
              <w:contextualSpacing w:val="0"/>
            </w:pPr>
            <w:r>
              <w:t>Test Execution Dashboard</w:t>
            </w:r>
          </w:p>
        </w:tc>
        <w:tc>
          <w:tcPr>
            <w:tcW w:w="1078" w:type="dxa"/>
            <w:tcPrChange w:id="473" w:author="Author">
              <w:tcPr>
                <w:tcW w:w="925" w:type="dxa"/>
              </w:tcPr>
            </w:tcPrChange>
          </w:tcPr>
          <w:p w14:paraId="3294DDA4" w14:textId="77777777" w:rsidR="00A11332" w:rsidRDefault="00477AB3">
            <w:pPr>
              <w:spacing w:before="60" w:after="60"/>
              <w:contextualSpacing w:val="0"/>
            </w:pPr>
            <w:r>
              <w:t>Review</w:t>
            </w:r>
          </w:p>
        </w:tc>
        <w:tc>
          <w:tcPr>
            <w:tcW w:w="1041" w:type="dxa"/>
            <w:tcPrChange w:id="474" w:author="Author">
              <w:tcPr>
                <w:tcW w:w="925" w:type="dxa"/>
              </w:tcPr>
            </w:tcPrChange>
          </w:tcPr>
          <w:p w14:paraId="1407B8D1" w14:textId="77777777" w:rsidR="00A11332" w:rsidRDefault="00477AB3">
            <w:pPr>
              <w:spacing w:before="60" w:after="60"/>
              <w:contextualSpacing w:val="0"/>
            </w:pPr>
            <w:r>
              <w:t>Produce and maintain</w:t>
            </w:r>
          </w:p>
        </w:tc>
        <w:tc>
          <w:tcPr>
            <w:tcW w:w="2693" w:type="dxa"/>
            <w:tcPrChange w:id="475" w:author="Author">
              <w:tcPr>
                <w:tcW w:w="2484" w:type="dxa"/>
              </w:tcPr>
            </w:tcPrChange>
          </w:tcPr>
          <w:p w14:paraId="0749F469" w14:textId="77777777" w:rsidR="00A11332" w:rsidRDefault="00477AB3">
            <w:pPr>
              <w:spacing w:before="60" w:after="60"/>
              <w:contextualSpacing w:val="0"/>
            </w:pPr>
            <w:r>
              <w:t>Produced and updated daily (or other schedule agreed with the DCC) during execution in preparation for Test Stage Exit Quality Gate</w:t>
            </w:r>
          </w:p>
        </w:tc>
        <w:tc>
          <w:tcPr>
            <w:tcW w:w="851" w:type="dxa"/>
            <w:tcPrChange w:id="476" w:author="Author">
              <w:tcPr>
                <w:tcW w:w="987" w:type="dxa"/>
              </w:tcPr>
            </w:tcPrChange>
          </w:tcPr>
          <w:p w14:paraId="3B320263" w14:textId="77777777" w:rsidR="00A11332" w:rsidRDefault="00477AB3">
            <w:pPr>
              <w:spacing w:before="60" w:after="60"/>
              <w:contextualSpacing w:val="0"/>
            </w:pPr>
            <w:r>
              <w:t>N</w:t>
            </w:r>
          </w:p>
        </w:tc>
        <w:tc>
          <w:tcPr>
            <w:tcW w:w="850" w:type="dxa"/>
            <w:tcPrChange w:id="477" w:author="Author">
              <w:tcPr>
                <w:tcW w:w="941" w:type="dxa"/>
              </w:tcPr>
            </w:tcPrChange>
          </w:tcPr>
          <w:p w14:paraId="08926A2F" w14:textId="77777777" w:rsidR="00A11332" w:rsidRDefault="00477AB3">
            <w:pPr>
              <w:spacing w:before="60" w:after="60"/>
              <w:contextualSpacing w:val="0"/>
            </w:pPr>
            <w:r>
              <w:t>Y</w:t>
            </w:r>
          </w:p>
        </w:tc>
        <w:tc>
          <w:tcPr>
            <w:tcW w:w="691" w:type="dxa"/>
            <w:tcPrChange w:id="478" w:author="Author">
              <w:tcPr>
                <w:tcW w:w="941" w:type="dxa"/>
              </w:tcPr>
            </w:tcPrChange>
          </w:tcPr>
          <w:p w14:paraId="740034DC" w14:textId="77777777" w:rsidR="00A11332" w:rsidRDefault="00477AB3">
            <w:pPr>
              <w:spacing w:before="60" w:after="60"/>
              <w:contextualSpacing w:val="0"/>
            </w:pPr>
            <w:r>
              <w:t>DCC</w:t>
            </w:r>
          </w:p>
        </w:tc>
      </w:tr>
    </w:tbl>
    <w:p w14:paraId="50F9CDC9" w14:textId="77777777" w:rsidR="00A11332" w:rsidRDefault="00A11332"/>
    <w:tbl>
      <w:tblPr>
        <w:tblStyle w:val="CMTabletable--borders"/>
        <w:tblW w:w="9905" w:type="dxa"/>
        <w:tblInd w:w="43" w:type="dxa"/>
        <w:tblLook w:val="04A0" w:firstRow="1" w:lastRow="0" w:firstColumn="1" w:lastColumn="0" w:noHBand="0" w:noVBand="1"/>
        <w:tblPrChange w:id="479" w:author="Author">
          <w:tblPr>
            <w:tblStyle w:val="CMTabletable--borders"/>
            <w:tblW w:w="9905" w:type="dxa"/>
            <w:tblInd w:w="43" w:type="dxa"/>
            <w:tblLook w:val="04A0" w:firstRow="1" w:lastRow="0" w:firstColumn="1" w:lastColumn="0" w:noHBand="0" w:noVBand="1"/>
          </w:tblPr>
        </w:tblPrChange>
      </w:tblPr>
      <w:tblGrid>
        <w:gridCol w:w="383"/>
        <w:gridCol w:w="901"/>
        <w:gridCol w:w="1410"/>
        <w:gridCol w:w="1134"/>
        <w:gridCol w:w="923"/>
        <w:gridCol w:w="2762"/>
        <w:gridCol w:w="851"/>
        <w:gridCol w:w="850"/>
        <w:gridCol w:w="691"/>
        <w:tblGridChange w:id="480">
          <w:tblGrid>
            <w:gridCol w:w="383"/>
            <w:gridCol w:w="901"/>
            <w:gridCol w:w="1232"/>
            <w:gridCol w:w="1003"/>
            <w:gridCol w:w="1232"/>
            <w:gridCol w:w="2485"/>
            <w:gridCol w:w="895"/>
            <w:gridCol w:w="925"/>
            <w:gridCol w:w="849"/>
          </w:tblGrid>
        </w:tblGridChange>
      </w:tblGrid>
      <w:tr w:rsidR="00A11332" w14:paraId="597933D6" w14:textId="77777777" w:rsidTr="00633B67">
        <w:tc>
          <w:tcPr>
            <w:tcW w:w="383" w:type="dxa"/>
            <w:tcPrChange w:id="481" w:author="Author">
              <w:tcPr>
                <w:tcW w:w="382" w:type="dxa"/>
              </w:tcPr>
            </w:tcPrChange>
          </w:tcPr>
          <w:p w14:paraId="1A588677" w14:textId="77777777" w:rsidR="00A11332" w:rsidRDefault="00477AB3">
            <w:pPr>
              <w:spacing w:before="60" w:after="60"/>
              <w:contextualSpacing w:val="0"/>
              <w:jc w:val="right"/>
            </w:pPr>
            <w:r>
              <w:t>10</w:t>
            </w:r>
          </w:p>
        </w:tc>
        <w:tc>
          <w:tcPr>
            <w:tcW w:w="901" w:type="dxa"/>
            <w:tcPrChange w:id="482" w:author="Author">
              <w:tcPr>
                <w:tcW w:w="901" w:type="dxa"/>
              </w:tcPr>
            </w:tcPrChange>
          </w:tcPr>
          <w:p w14:paraId="512B5307" w14:textId="77777777" w:rsidR="00A11332" w:rsidRDefault="00477AB3">
            <w:pPr>
              <w:spacing w:before="60" w:after="60"/>
              <w:contextualSpacing w:val="0"/>
            </w:pPr>
            <w:r>
              <w:t>Execution</w:t>
            </w:r>
          </w:p>
        </w:tc>
        <w:tc>
          <w:tcPr>
            <w:tcW w:w="1410" w:type="dxa"/>
            <w:tcPrChange w:id="483" w:author="Author">
              <w:tcPr>
                <w:tcW w:w="1231" w:type="dxa"/>
              </w:tcPr>
            </w:tcPrChange>
          </w:tcPr>
          <w:p w14:paraId="061D1E8B" w14:textId="77777777" w:rsidR="00A11332" w:rsidRDefault="00477AB3">
            <w:pPr>
              <w:spacing w:before="60" w:after="60"/>
              <w:contextualSpacing w:val="0"/>
            </w:pPr>
            <w:r>
              <w:t>Testing Issue Report (part of the Test Execution Dashboard)</w:t>
            </w:r>
          </w:p>
        </w:tc>
        <w:tc>
          <w:tcPr>
            <w:tcW w:w="1134" w:type="dxa"/>
            <w:tcPrChange w:id="484" w:author="Author">
              <w:tcPr>
                <w:tcW w:w="1002" w:type="dxa"/>
              </w:tcPr>
            </w:tcPrChange>
          </w:tcPr>
          <w:p w14:paraId="26297CA9" w14:textId="77777777" w:rsidR="00A11332" w:rsidRDefault="00477AB3">
            <w:pPr>
              <w:spacing w:before="60" w:after="60"/>
              <w:contextualSpacing w:val="0"/>
            </w:pPr>
            <w:r>
              <w:t>Review</w:t>
            </w:r>
          </w:p>
        </w:tc>
        <w:tc>
          <w:tcPr>
            <w:tcW w:w="923" w:type="dxa"/>
            <w:tcPrChange w:id="485" w:author="Author">
              <w:tcPr>
                <w:tcW w:w="1231" w:type="dxa"/>
              </w:tcPr>
            </w:tcPrChange>
          </w:tcPr>
          <w:p w14:paraId="20A021C9" w14:textId="77777777" w:rsidR="00A11332" w:rsidRDefault="00477AB3">
            <w:pPr>
              <w:spacing w:before="60" w:after="60"/>
              <w:contextualSpacing w:val="0"/>
            </w:pPr>
            <w:r>
              <w:t>Produce and maintain</w:t>
            </w:r>
          </w:p>
        </w:tc>
        <w:tc>
          <w:tcPr>
            <w:tcW w:w="2762" w:type="dxa"/>
            <w:tcPrChange w:id="486" w:author="Author">
              <w:tcPr>
                <w:tcW w:w="2484" w:type="dxa"/>
              </w:tcPr>
            </w:tcPrChange>
          </w:tcPr>
          <w:p w14:paraId="3A3CCCF3" w14:textId="77777777" w:rsidR="00A11332" w:rsidRDefault="00477AB3">
            <w:pPr>
              <w:spacing w:before="60" w:after="60"/>
              <w:contextualSpacing w:val="0"/>
            </w:pPr>
            <w:r>
              <w:t>Produced and updated daily (or other schedule agreed with the DCC) during execution in preparation for Test Stage Exit Quality Gate</w:t>
            </w:r>
          </w:p>
        </w:tc>
        <w:tc>
          <w:tcPr>
            <w:tcW w:w="851" w:type="dxa"/>
            <w:tcPrChange w:id="487" w:author="Author">
              <w:tcPr>
                <w:tcW w:w="895" w:type="dxa"/>
              </w:tcPr>
            </w:tcPrChange>
          </w:tcPr>
          <w:p w14:paraId="498F5135" w14:textId="77777777" w:rsidR="00A11332" w:rsidRDefault="00477AB3">
            <w:pPr>
              <w:spacing w:before="60" w:after="60"/>
              <w:contextualSpacing w:val="0"/>
            </w:pPr>
            <w:r>
              <w:t>N</w:t>
            </w:r>
          </w:p>
        </w:tc>
        <w:tc>
          <w:tcPr>
            <w:tcW w:w="850" w:type="dxa"/>
            <w:tcPrChange w:id="488" w:author="Author">
              <w:tcPr>
                <w:tcW w:w="925" w:type="dxa"/>
              </w:tcPr>
            </w:tcPrChange>
          </w:tcPr>
          <w:p w14:paraId="1A2B2A4F" w14:textId="77777777" w:rsidR="00A11332" w:rsidRDefault="00477AB3">
            <w:pPr>
              <w:spacing w:before="60" w:after="60"/>
              <w:contextualSpacing w:val="0"/>
            </w:pPr>
            <w:r>
              <w:t>Y</w:t>
            </w:r>
          </w:p>
        </w:tc>
        <w:tc>
          <w:tcPr>
            <w:tcW w:w="691" w:type="dxa"/>
            <w:tcPrChange w:id="489" w:author="Author">
              <w:tcPr>
                <w:tcW w:w="849" w:type="dxa"/>
              </w:tcPr>
            </w:tcPrChange>
          </w:tcPr>
          <w:p w14:paraId="0502DA31" w14:textId="77777777" w:rsidR="00A11332" w:rsidRDefault="00477AB3">
            <w:pPr>
              <w:spacing w:before="60" w:after="60"/>
              <w:contextualSpacing w:val="0"/>
            </w:pPr>
            <w:r>
              <w:t>DCC</w:t>
            </w:r>
          </w:p>
        </w:tc>
      </w:tr>
    </w:tbl>
    <w:p w14:paraId="19C66EC3" w14:textId="77777777" w:rsidR="00A11332" w:rsidRDefault="00A11332"/>
    <w:tbl>
      <w:tblPr>
        <w:tblStyle w:val="CMTabletable--borders"/>
        <w:tblW w:w="9905" w:type="dxa"/>
        <w:tblInd w:w="43" w:type="dxa"/>
        <w:tblLook w:val="04A0" w:firstRow="1" w:lastRow="0" w:firstColumn="1" w:lastColumn="0" w:noHBand="0" w:noVBand="1"/>
        <w:tblPrChange w:id="490" w:author="Author">
          <w:tblPr>
            <w:tblStyle w:val="CMTabletable--borders"/>
            <w:tblW w:w="9905" w:type="dxa"/>
            <w:tblInd w:w="43" w:type="dxa"/>
            <w:tblLook w:val="04A0" w:firstRow="1" w:lastRow="0" w:firstColumn="1" w:lastColumn="0" w:noHBand="0" w:noVBand="1"/>
          </w:tblPr>
        </w:tblPrChange>
      </w:tblPr>
      <w:tblGrid>
        <w:gridCol w:w="352"/>
        <w:gridCol w:w="933"/>
        <w:gridCol w:w="1409"/>
        <w:gridCol w:w="992"/>
        <w:gridCol w:w="1134"/>
        <w:gridCol w:w="2693"/>
        <w:gridCol w:w="851"/>
        <w:gridCol w:w="850"/>
        <w:gridCol w:w="691"/>
        <w:tblGridChange w:id="491">
          <w:tblGrid>
            <w:gridCol w:w="352"/>
            <w:gridCol w:w="933"/>
            <w:gridCol w:w="1140"/>
            <w:gridCol w:w="1124"/>
            <w:gridCol w:w="941"/>
            <w:gridCol w:w="2547"/>
            <w:gridCol w:w="864"/>
            <w:gridCol w:w="773"/>
            <w:gridCol w:w="1231"/>
          </w:tblGrid>
        </w:tblGridChange>
      </w:tblGrid>
      <w:tr w:rsidR="00A11332" w14:paraId="233DCE3C" w14:textId="77777777" w:rsidTr="00633B67">
        <w:tc>
          <w:tcPr>
            <w:tcW w:w="352" w:type="dxa"/>
            <w:tcPrChange w:id="492" w:author="Author">
              <w:tcPr>
                <w:tcW w:w="351" w:type="dxa"/>
              </w:tcPr>
            </w:tcPrChange>
          </w:tcPr>
          <w:p w14:paraId="6C93F665" w14:textId="77777777" w:rsidR="00A11332" w:rsidRDefault="00477AB3">
            <w:pPr>
              <w:spacing w:before="60" w:after="60"/>
              <w:contextualSpacing w:val="0"/>
              <w:jc w:val="right"/>
            </w:pPr>
            <w:r>
              <w:t>11</w:t>
            </w:r>
          </w:p>
        </w:tc>
        <w:tc>
          <w:tcPr>
            <w:tcW w:w="933" w:type="dxa"/>
            <w:tcPrChange w:id="493" w:author="Author">
              <w:tcPr>
                <w:tcW w:w="932" w:type="dxa"/>
              </w:tcPr>
            </w:tcPrChange>
          </w:tcPr>
          <w:p w14:paraId="03606C71" w14:textId="77777777" w:rsidR="00A11332" w:rsidRDefault="00477AB3">
            <w:pPr>
              <w:spacing w:before="60" w:after="60"/>
              <w:contextualSpacing w:val="0"/>
            </w:pPr>
            <w:r>
              <w:t>Execution</w:t>
            </w:r>
          </w:p>
        </w:tc>
        <w:tc>
          <w:tcPr>
            <w:tcW w:w="1409" w:type="dxa"/>
            <w:tcPrChange w:id="494" w:author="Author">
              <w:tcPr>
                <w:tcW w:w="1139" w:type="dxa"/>
              </w:tcPr>
            </w:tcPrChange>
          </w:tcPr>
          <w:p w14:paraId="252CE652" w14:textId="77777777" w:rsidR="00A11332" w:rsidRDefault="00477AB3">
            <w:pPr>
              <w:spacing w:before="60" w:after="60"/>
              <w:contextualSpacing w:val="0"/>
            </w:pPr>
            <w:r>
              <w:t>Test Completion Report</w:t>
            </w:r>
          </w:p>
        </w:tc>
        <w:tc>
          <w:tcPr>
            <w:tcW w:w="992" w:type="dxa"/>
            <w:tcPrChange w:id="495" w:author="Author">
              <w:tcPr>
                <w:tcW w:w="1124" w:type="dxa"/>
              </w:tcPr>
            </w:tcPrChange>
          </w:tcPr>
          <w:p w14:paraId="468CA544" w14:textId="77777777" w:rsidR="00A11332" w:rsidRDefault="00477AB3">
            <w:pPr>
              <w:spacing w:before="60" w:after="60"/>
              <w:contextualSpacing w:val="0"/>
            </w:pPr>
            <w:r>
              <w:t>Provide Template</w:t>
            </w:r>
          </w:p>
          <w:p w14:paraId="1CACF480" w14:textId="77777777" w:rsidR="00A11332" w:rsidRDefault="00477AB3">
            <w:pPr>
              <w:spacing w:before="60" w:after="60"/>
              <w:contextualSpacing w:val="0"/>
            </w:pPr>
            <w:r>
              <w:t>Review and Approve</w:t>
            </w:r>
          </w:p>
        </w:tc>
        <w:tc>
          <w:tcPr>
            <w:tcW w:w="1134" w:type="dxa"/>
            <w:tcPrChange w:id="496" w:author="Author">
              <w:tcPr>
                <w:tcW w:w="941" w:type="dxa"/>
              </w:tcPr>
            </w:tcPrChange>
          </w:tcPr>
          <w:p w14:paraId="322CA153" w14:textId="77777777" w:rsidR="00A11332" w:rsidRDefault="00477AB3">
            <w:pPr>
              <w:spacing w:before="60" w:after="60"/>
              <w:contextualSpacing w:val="0"/>
            </w:pPr>
            <w:r>
              <w:t>Produce and file</w:t>
            </w:r>
          </w:p>
        </w:tc>
        <w:tc>
          <w:tcPr>
            <w:tcW w:w="2693" w:type="dxa"/>
            <w:tcPrChange w:id="497" w:author="Author">
              <w:tcPr>
                <w:tcW w:w="2546" w:type="dxa"/>
              </w:tcPr>
            </w:tcPrChange>
          </w:tcPr>
          <w:p w14:paraId="7535CA49" w14:textId="77777777" w:rsidR="00A11332" w:rsidRDefault="00477AB3">
            <w:pPr>
              <w:spacing w:before="60" w:after="60"/>
              <w:contextualSpacing w:val="0"/>
            </w:pPr>
            <w:r>
              <w:t>Test Stage during execution in preparation for Test Stage Exit Quality Gate</w:t>
            </w:r>
          </w:p>
        </w:tc>
        <w:tc>
          <w:tcPr>
            <w:tcW w:w="851" w:type="dxa"/>
            <w:tcPrChange w:id="498" w:author="Author">
              <w:tcPr>
                <w:tcW w:w="864" w:type="dxa"/>
              </w:tcPr>
            </w:tcPrChange>
          </w:tcPr>
          <w:p w14:paraId="2B9E4A42" w14:textId="77777777" w:rsidR="00A11332" w:rsidRDefault="00477AB3">
            <w:pPr>
              <w:spacing w:before="60" w:after="60"/>
              <w:contextualSpacing w:val="0"/>
            </w:pPr>
            <w:r>
              <w:t>N</w:t>
            </w:r>
          </w:p>
        </w:tc>
        <w:tc>
          <w:tcPr>
            <w:tcW w:w="850" w:type="dxa"/>
            <w:tcPrChange w:id="499" w:author="Author">
              <w:tcPr>
                <w:tcW w:w="773" w:type="dxa"/>
              </w:tcPr>
            </w:tcPrChange>
          </w:tcPr>
          <w:p w14:paraId="729383A4" w14:textId="77777777" w:rsidR="00A11332" w:rsidRDefault="00477AB3">
            <w:pPr>
              <w:spacing w:before="60" w:after="60"/>
              <w:contextualSpacing w:val="0"/>
            </w:pPr>
            <w:r>
              <w:t>Y</w:t>
            </w:r>
          </w:p>
        </w:tc>
        <w:tc>
          <w:tcPr>
            <w:tcW w:w="691" w:type="dxa"/>
            <w:tcPrChange w:id="500" w:author="Author">
              <w:tcPr>
                <w:tcW w:w="1231" w:type="dxa"/>
              </w:tcPr>
            </w:tcPrChange>
          </w:tcPr>
          <w:p w14:paraId="202E173A" w14:textId="77777777" w:rsidR="00A11332" w:rsidRDefault="00477AB3">
            <w:pPr>
              <w:spacing w:before="60" w:after="60"/>
              <w:contextualSpacing w:val="0"/>
            </w:pPr>
            <w:r>
              <w:t>DCC</w:t>
            </w:r>
          </w:p>
        </w:tc>
      </w:tr>
    </w:tbl>
    <w:p w14:paraId="151D9630" w14:textId="77777777" w:rsidR="00A11332" w:rsidRDefault="00A11332"/>
    <w:tbl>
      <w:tblPr>
        <w:tblStyle w:val="CMTabletable--borders"/>
        <w:tblW w:w="9905" w:type="dxa"/>
        <w:tblInd w:w="43" w:type="dxa"/>
        <w:tblLook w:val="04A0" w:firstRow="1" w:lastRow="0" w:firstColumn="1" w:lastColumn="0" w:noHBand="0" w:noVBand="1"/>
        <w:tblPrChange w:id="501" w:author="Author">
          <w:tblPr>
            <w:tblStyle w:val="CMTabletable--borders"/>
            <w:tblW w:w="9905" w:type="dxa"/>
            <w:tblInd w:w="43" w:type="dxa"/>
            <w:tblLook w:val="04A0" w:firstRow="1" w:lastRow="0" w:firstColumn="1" w:lastColumn="0" w:noHBand="0" w:noVBand="1"/>
          </w:tblPr>
        </w:tblPrChange>
      </w:tblPr>
      <w:tblGrid>
        <w:gridCol w:w="351"/>
        <w:gridCol w:w="931"/>
        <w:gridCol w:w="1687"/>
        <w:gridCol w:w="741"/>
        <w:gridCol w:w="1144"/>
        <w:gridCol w:w="2674"/>
        <w:gridCol w:w="845"/>
        <w:gridCol w:w="844"/>
        <w:gridCol w:w="688"/>
        <w:tblGridChange w:id="502">
          <w:tblGrid>
            <w:gridCol w:w="352"/>
            <w:gridCol w:w="932"/>
            <w:gridCol w:w="1232"/>
            <w:gridCol w:w="1156"/>
            <w:gridCol w:w="1018"/>
            <w:gridCol w:w="2592"/>
            <w:gridCol w:w="956"/>
            <w:gridCol w:w="818"/>
            <w:gridCol w:w="849"/>
          </w:tblGrid>
        </w:tblGridChange>
      </w:tblGrid>
      <w:tr w:rsidR="00A11332" w14:paraId="414D1EBB" w14:textId="77777777" w:rsidTr="00633B67">
        <w:tc>
          <w:tcPr>
            <w:tcW w:w="352" w:type="dxa"/>
            <w:tcPrChange w:id="503" w:author="Author">
              <w:tcPr>
                <w:tcW w:w="351" w:type="dxa"/>
              </w:tcPr>
            </w:tcPrChange>
          </w:tcPr>
          <w:p w14:paraId="2B17605E" w14:textId="77777777" w:rsidR="00A11332" w:rsidRDefault="00477AB3">
            <w:pPr>
              <w:spacing w:before="60" w:after="60"/>
              <w:contextualSpacing w:val="0"/>
              <w:jc w:val="right"/>
            </w:pPr>
            <w:r>
              <w:t>12</w:t>
            </w:r>
          </w:p>
        </w:tc>
        <w:tc>
          <w:tcPr>
            <w:tcW w:w="932" w:type="dxa"/>
            <w:tcPrChange w:id="504" w:author="Author">
              <w:tcPr>
                <w:tcW w:w="932" w:type="dxa"/>
              </w:tcPr>
            </w:tcPrChange>
          </w:tcPr>
          <w:p w14:paraId="3AD8C114" w14:textId="77777777" w:rsidR="00A11332" w:rsidRDefault="00477AB3">
            <w:pPr>
              <w:spacing w:before="60" w:after="60"/>
              <w:contextualSpacing w:val="0"/>
            </w:pPr>
            <w:r>
              <w:t>Execution</w:t>
            </w:r>
          </w:p>
        </w:tc>
        <w:tc>
          <w:tcPr>
            <w:tcW w:w="1693" w:type="dxa"/>
            <w:tcPrChange w:id="505" w:author="Author">
              <w:tcPr>
                <w:tcW w:w="1231" w:type="dxa"/>
              </w:tcPr>
            </w:tcPrChange>
          </w:tcPr>
          <w:p w14:paraId="2873E852" w14:textId="77777777" w:rsidR="00A11332" w:rsidRDefault="00477AB3">
            <w:pPr>
              <w:spacing w:before="60" w:after="60"/>
              <w:contextualSpacing w:val="0"/>
            </w:pPr>
            <w:r>
              <w:t>Test Stage Quality Gate Exit Criteria (part of Test Completion Report)</w:t>
            </w:r>
          </w:p>
        </w:tc>
        <w:tc>
          <w:tcPr>
            <w:tcW w:w="695" w:type="dxa"/>
            <w:tcPrChange w:id="506" w:author="Author">
              <w:tcPr>
                <w:tcW w:w="1155" w:type="dxa"/>
              </w:tcPr>
            </w:tcPrChange>
          </w:tcPr>
          <w:p w14:paraId="01A45348" w14:textId="77777777" w:rsidR="00A11332" w:rsidRDefault="00477AB3">
            <w:pPr>
              <w:spacing w:before="60" w:after="60"/>
              <w:contextualSpacing w:val="0"/>
            </w:pPr>
            <w:r>
              <w:t>Review and Approve</w:t>
            </w:r>
          </w:p>
        </w:tc>
        <w:tc>
          <w:tcPr>
            <w:tcW w:w="1148" w:type="dxa"/>
            <w:tcPrChange w:id="507" w:author="Author">
              <w:tcPr>
                <w:tcW w:w="1017" w:type="dxa"/>
              </w:tcPr>
            </w:tcPrChange>
          </w:tcPr>
          <w:p w14:paraId="181B9B32" w14:textId="77777777" w:rsidR="00A11332" w:rsidRDefault="00477AB3">
            <w:pPr>
              <w:spacing w:before="60" w:after="60"/>
              <w:contextualSpacing w:val="0"/>
            </w:pPr>
            <w:r>
              <w:t>Produce</w:t>
            </w:r>
          </w:p>
        </w:tc>
        <w:tc>
          <w:tcPr>
            <w:tcW w:w="2693" w:type="dxa"/>
            <w:tcPrChange w:id="508" w:author="Author">
              <w:tcPr>
                <w:tcW w:w="2591" w:type="dxa"/>
              </w:tcPr>
            </w:tcPrChange>
          </w:tcPr>
          <w:p w14:paraId="761D7CD1" w14:textId="77777777" w:rsidR="00A11332" w:rsidRDefault="00477AB3">
            <w:pPr>
              <w:spacing w:before="60" w:after="60"/>
              <w:contextualSpacing w:val="0"/>
            </w:pPr>
            <w:r>
              <w:t>Test Stage Exit Quality Gate</w:t>
            </w:r>
          </w:p>
        </w:tc>
        <w:tc>
          <w:tcPr>
            <w:tcW w:w="851" w:type="dxa"/>
            <w:tcPrChange w:id="509" w:author="Author">
              <w:tcPr>
                <w:tcW w:w="956" w:type="dxa"/>
              </w:tcPr>
            </w:tcPrChange>
          </w:tcPr>
          <w:p w14:paraId="644A5758" w14:textId="77777777" w:rsidR="00A11332" w:rsidRDefault="00477AB3">
            <w:pPr>
              <w:spacing w:before="60" w:after="60"/>
              <w:contextualSpacing w:val="0"/>
            </w:pPr>
            <w:r>
              <w:t>N</w:t>
            </w:r>
          </w:p>
        </w:tc>
        <w:tc>
          <w:tcPr>
            <w:tcW w:w="850" w:type="dxa"/>
            <w:tcPrChange w:id="510" w:author="Author">
              <w:tcPr>
                <w:tcW w:w="818" w:type="dxa"/>
              </w:tcPr>
            </w:tcPrChange>
          </w:tcPr>
          <w:p w14:paraId="1305C57B" w14:textId="77777777" w:rsidR="00A11332" w:rsidRDefault="00477AB3">
            <w:pPr>
              <w:spacing w:before="60" w:after="60"/>
              <w:contextualSpacing w:val="0"/>
            </w:pPr>
            <w:r>
              <w:t>Y</w:t>
            </w:r>
          </w:p>
        </w:tc>
        <w:tc>
          <w:tcPr>
            <w:tcW w:w="691" w:type="dxa"/>
            <w:tcPrChange w:id="511" w:author="Author">
              <w:tcPr>
                <w:tcW w:w="849" w:type="dxa"/>
              </w:tcPr>
            </w:tcPrChange>
          </w:tcPr>
          <w:p w14:paraId="5F75B27C" w14:textId="77777777" w:rsidR="00A11332" w:rsidRDefault="00477AB3">
            <w:pPr>
              <w:spacing w:before="60" w:after="60"/>
              <w:contextualSpacing w:val="0"/>
            </w:pPr>
            <w:r>
              <w:t>DCC</w:t>
            </w:r>
          </w:p>
        </w:tc>
      </w:tr>
    </w:tbl>
    <w:p w14:paraId="46A0C40D" w14:textId="77777777" w:rsidR="00A11332" w:rsidRDefault="00477AB3">
      <w:pPr>
        <w:ind w:left="300"/>
        <w:contextualSpacing w:val="0"/>
        <w:jc w:val="center"/>
      </w:pPr>
      <w:r>
        <w:t>Table 7 Test Stage Supporting Documentation Set</w:t>
      </w:r>
    </w:p>
    <w:p w14:paraId="208DF194" w14:textId="77777777" w:rsidR="00A11332" w:rsidRDefault="00477AB3">
      <w:pPr>
        <w:ind w:left="300"/>
        <w:contextualSpacing w:val="0"/>
      </w:pPr>
      <w:r>
        <w:t xml:space="preserve"> Once these steps are complete the DCC will issue a Test Completion Certificate (see section 10).</w:t>
      </w:r>
    </w:p>
    <w:p w14:paraId="00797FDB" w14:textId="77777777" w:rsidR="00A11332" w:rsidRDefault="00477AB3">
      <w:pPr>
        <w:pStyle w:val="Heading2"/>
        <w:numPr>
          <w:ilvl w:val="0"/>
          <w:numId w:val="162"/>
        </w:numPr>
        <w:ind w:left="600"/>
        <w:contextualSpacing w:val="0"/>
      </w:pPr>
      <w:r>
        <w:t>Appendix B: Test Data</w:t>
      </w:r>
    </w:p>
    <w:p w14:paraId="502A93CE" w14:textId="77777777" w:rsidR="00A11332" w:rsidRDefault="00477AB3">
      <w:pPr>
        <w:ind w:left="300"/>
        <w:contextualSpacing w:val="0"/>
      </w:pPr>
      <w:r>
        <w:t>A Test Data Plan will be developed by the Relevant Party and coordinated with DCC in accordance with Section 5.4.1.3. The DCC and Relevant Party will be responsible for set up of Test Data on their respective system which must be defined in the Relevant Party Test Data Plan. The Data defined will be based on the following principles;</w:t>
      </w:r>
    </w:p>
    <w:p w14:paraId="0C7515DD" w14:textId="19414B8C" w:rsidR="00A11332" w:rsidRDefault="00477AB3">
      <w:pPr>
        <w:numPr>
          <w:ilvl w:val="0"/>
          <w:numId w:val="118"/>
        </w:numPr>
        <w:ind w:left="1200"/>
        <w:contextualSpacing w:val="0"/>
      </w:pPr>
      <w:r>
        <w:t>No personal data which identifies any individual will be used for testing, but anonymised live Data is acceptable</w:t>
      </w:r>
      <w:ins w:id="512" w:author="Author">
        <w:r w:rsidR="008C3669">
          <w:t>;</w:t>
        </w:r>
      </w:ins>
    </w:p>
    <w:p w14:paraId="02D47DEE" w14:textId="764557A0" w:rsidR="00A11332" w:rsidRDefault="00477AB3">
      <w:pPr>
        <w:numPr>
          <w:ilvl w:val="0"/>
          <w:numId w:val="119"/>
        </w:numPr>
        <w:ind w:left="1200"/>
        <w:contextualSpacing w:val="0"/>
      </w:pPr>
      <w:r>
        <w:t>Test Data will be representative of data likely to be used in the live environment once the Relevant Party is eligible in the relevant User Role</w:t>
      </w:r>
      <w:ins w:id="513" w:author="Author">
        <w:r w:rsidR="008C3669">
          <w:t>; and</w:t>
        </w:r>
      </w:ins>
    </w:p>
    <w:p w14:paraId="2CEFC13E" w14:textId="5D3F9254" w:rsidR="00A11332" w:rsidRDefault="00477AB3">
      <w:pPr>
        <w:numPr>
          <w:ilvl w:val="0"/>
          <w:numId w:val="120"/>
        </w:numPr>
        <w:ind w:left="1200"/>
        <w:contextualSpacing w:val="0"/>
      </w:pPr>
      <w:r>
        <w:t>A full range of Test Data covering all services to be tested will be used</w:t>
      </w:r>
      <w:ins w:id="514" w:author="Author">
        <w:r w:rsidR="008C3669">
          <w:t>.</w:t>
        </w:r>
      </w:ins>
    </w:p>
    <w:p w14:paraId="04D540B2" w14:textId="77777777" w:rsidR="00A11332" w:rsidRDefault="00477AB3">
      <w:pPr>
        <w:ind w:left="300"/>
        <w:contextualSpacing w:val="0"/>
      </w:pPr>
      <w:r>
        <w:t>The DCC shall ensure that data supplied by the DCC for the purposes of testing is segregated when testing is being conducted by multiple Relevant Parties.</w:t>
      </w:r>
    </w:p>
    <w:p w14:paraId="041F96A1" w14:textId="77777777" w:rsidR="00A11332" w:rsidRDefault="00477AB3">
      <w:pPr>
        <w:ind w:left="300"/>
        <w:contextualSpacing w:val="0"/>
      </w:pPr>
      <w:r>
        <w:lastRenderedPageBreak/>
        <w:t>Table 8 Test Data Responsibilities below outlines the responsibilities in regard to preparing Test Data required to support UEPT.</w:t>
      </w:r>
    </w:p>
    <w:tbl>
      <w:tblPr>
        <w:tblStyle w:val="CMTabletable--borders"/>
        <w:tblW w:w="9305" w:type="dxa"/>
        <w:tblInd w:w="643" w:type="dxa"/>
        <w:tblLook w:val="04A0" w:firstRow="1" w:lastRow="0" w:firstColumn="1" w:lastColumn="0" w:noHBand="0" w:noVBand="1"/>
      </w:tblPr>
      <w:tblGrid>
        <w:gridCol w:w="3256"/>
        <w:gridCol w:w="3536"/>
        <w:gridCol w:w="2513"/>
      </w:tblGrid>
      <w:tr w:rsidR="00A11332" w14:paraId="6449B039" w14:textId="77777777">
        <w:tc>
          <w:tcPr>
            <w:tcW w:w="3256" w:type="dxa"/>
            <w:shd w:val="clear" w:color="auto" w:fill="000000"/>
          </w:tcPr>
          <w:p w14:paraId="4AE2472D" w14:textId="77777777" w:rsidR="00A11332" w:rsidRDefault="00477AB3">
            <w:pPr>
              <w:spacing w:before="60" w:after="60"/>
              <w:contextualSpacing w:val="0"/>
            </w:pPr>
            <w:r>
              <w:rPr>
                <w:b/>
                <w:color w:val="FFFFFF"/>
              </w:rPr>
              <w:t>Deliverable / Activity</w:t>
            </w:r>
          </w:p>
        </w:tc>
        <w:tc>
          <w:tcPr>
            <w:tcW w:w="3535" w:type="dxa"/>
            <w:shd w:val="clear" w:color="auto" w:fill="000000"/>
          </w:tcPr>
          <w:p w14:paraId="65D15506" w14:textId="77777777" w:rsidR="00A11332" w:rsidRDefault="00477AB3">
            <w:pPr>
              <w:spacing w:before="60" w:after="60"/>
              <w:contextualSpacing w:val="0"/>
            </w:pPr>
            <w:r>
              <w:rPr>
                <w:b/>
                <w:color w:val="FFFFFF"/>
              </w:rPr>
              <w:t>Accountable / Responsible</w:t>
            </w:r>
          </w:p>
        </w:tc>
        <w:tc>
          <w:tcPr>
            <w:tcW w:w="2512" w:type="dxa"/>
            <w:shd w:val="clear" w:color="auto" w:fill="000000"/>
          </w:tcPr>
          <w:p w14:paraId="2AB7B28E" w14:textId="77777777" w:rsidR="00A11332" w:rsidRDefault="00477AB3">
            <w:pPr>
              <w:spacing w:before="60" w:after="60"/>
              <w:contextualSpacing w:val="0"/>
            </w:pPr>
            <w:r>
              <w:rPr>
                <w:b/>
                <w:color w:val="FFFFFF"/>
              </w:rPr>
              <w:t>Support</w:t>
            </w:r>
          </w:p>
        </w:tc>
      </w:tr>
    </w:tbl>
    <w:p w14:paraId="79FA7536"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3256"/>
        <w:gridCol w:w="3536"/>
        <w:gridCol w:w="2513"/>
      </w:tblGrid>
      <w:tr w:rsidR="00A11332" w14:paraId="0BB349A9" w14:textId="77777777">
        <w:tc>
          <w:tcPr>
            <w:tcW w:w="3256" w:type="dxa"/>
          </w:tcPr>
          <w:p w14:paraId="186F9826" w14:textId="77777777" w:rsidR="00A11332" w:rsidRDefault="00477AB3">
            <w:pPr>
              <w:spacing w:before="60" w:after="60"/>
              <w:contextualSpacing w:val="0"/>
            </w:pPr>
            <w:r>
              <w:t>Test Data Preparation</w:t>
            </w:r>
          </w:p>
        </w:tc>
        <w:tc>
          <w:tcPr>
            <w:tcW w:w="3535" w:type="dxa"/>
          </w:tcPr>
          <w:p w14:paraId="0C2CA347" w14:textId="77777777" w:rsidR="00A11332" w:rsidRDefault="00477AB3">
            <w:pPr>
              <w:spacing w:before="60" w:after="60"/>
              <w:contextualSpacing w:val="0"/>
            </w:pPr>
            <w:r>
              <w:t>DCC Licensee, Relevant Party or RDP</w:t>
            </w:r>
          </w:p>
        </w:tc>
        <w:tc>
          <w:tcPr>
            <w:tcW w:w="2512" w:type="dxa"/>
          </w:tcPr>
          <w:p w14:paraId="27809A7C" w14:textId="77777777" w:rsidR="00A11332" w:rsidRDefault="00477AB3">
            <w:pPr>
              <w:spacing w:before="60" w:after="60"/>
              <w:contextualSpacing w:val="0"/>
            </w:pPr>
            <w:r>
              <w:t>DSP</w:t>
            </w:r>
          </w:p>
        </w:tc>
      </w:tr>
    </w:tbl>
    <w:p w14:paraId="781D9E39" w14:textId="77777777" w:rsidR="00A11332" w:rsidRDefault="00477AB3">
      <w:pPr>
        <w:ind w:left="900"/>
        <w:contextualSpacing w:val="0"/>
        <w:jc w:val="center"/>
      </w:pPr>
      <w:r>
        <w:t>Table 8 Test Data Responsibilities</w:t>
      </w:r>
    </w:p>
    <w:p w14:paraId="234BFC00" w14:textId="616AFDEC" w:rsidR="00A11332" w:rsidRDefault="00477AB3">
      <w:pPr>
        <w:ind w:left="300"/>
        <w:contextualSpacing w:val="0"/>
      </w:pPr>
      <w:commentRangeStart w:id="515"/>
      <w:r>
        <w:t xml:space="preserve">The DCC shall not provide the Relevant Party or RDP with </w:t>
      </w:r>
      <w:del w:id="516" w:author="Author">
        <w:r w:rsidDel="008C3669">
          <w:delText xml:space="preserve">either IKI or Organisation </w:delText>
        </w:r>
      </w:del>
      <w:r>
        <w:t>Certificate Signing Requests (CSRs)</w:t>
      </w:r>
      <w:ins w:id="517" w:author="Author">
        <w:r w:rsidR="008C3669">
          <w:t xml:space="preserve"> in respect of either IKI Certificates or Organisation Certificates</w:t>
        </w:r>
        <w:commentRangeEnd w:id="515"/>
        <w:r w:rsidR="008C3669">
          <w:rPr>
            <w:rStyle w:val="CommentReference"/>
          </w:rPr>
          <w:commentReference w:id="515"/>
        </w:r>
      </w:ins>
      <w:r>
        <w:t xml:space="preserve">. Instead, a Relevant Party or RDP shall provide sufficient test data to be able to demonstrate its capability to produce CSRs for test Organisation Certificates in accordance with ETAD. The DCC shall provide Device CSRs for those Parties who are not able to provide their own to be able to undertake Device-related SMKI </w:t>
      </w:r>
      <w:ins w:id="518" w:author="Author">
        <w:r w:rsidR="008C3669">
          <w:t>i</w:t>
        </w:r>
      </w:ins>
      <w:del w:id="519" w:author="Author">
        <w:r w:rsidDel="008C3669">
          <w:delText>I</w:delText>
        </w:r>
      </w:del>
      <w:r>
        <w:t>nterface testing.</w:t>
      </w:r>
    </w:p>
    <w:p w14:paraId="350F5941" w14:textId="77777777" w:rsidR="00A11332" w:rsidRDefault="00477AB3">
      <w:pPr>
        <w:pStyle w:val="Heading2"/>
        <w:numPr>
          <w:ilvl w:val="0"/>
          <w:numId w:val="162"/>
        </w:numPr>
        <w:ind w:left="600"/>
        <w:contextualSpacing w:val="0"/>
      </w:pPr>
      <w:r>
        <w:t>Appendix C: Test Scenarios</w:t>
      </w:r>
    </w:p>
    <w:p w14:paraId="28DFD081" w14:textId="77777777" w:rsidR="00A11332" w:rsidRDefault="00477AB3">
      <w:pPr>
        <w:pStyle w:val="Heading3"/>
        <w:numPr>
          <w:ilvl w:val="1"/>
          <w:numId w:val="162"/>
        </w:numPr>
        <w:ind w:left="900"/>
        <w:contextualSpacing w:val="0"/>
      </w:pPr>
      <w:r>
        <w:t>SMKI &amp; Repository Entry Process Test Scenarios with DCC Gateway Connection</w:t>
      </w:r>
    </w:p>
    <w:p w14:paraId="2D4EC00D" w14:textId="77777777" w:rsidR="00A11332" w:rsidRDefault="00477AB3">
      <w:pPr>
        <w:ind w:left="600"/>
        <w:contextualSpacing w:val="0"/>
      </w:pPr>
      <w:r>
        <w:t>The following sub sections contain the SMKI &amp; Repository Entry Process Test Scenarios that are applicable to each prospective user of SMKI &amp; Repository Services that have access to a DCC Gateway Connection.</w:t>
      </w:r>
    </w:p>
    <w:p w14:paraId="412A8EBC" w14:textId="77777777" w:rsidR="00A11332" w:rsidRDefault="00477AB3">
      <w:pPr>
        <w:pStyle w:val="Heading4"/>
        <w:numPr>
          <w:ilvl w:val="2"/>
          <w:numId w:val="162"/>
        </w:numPr>
        <w:ind w:left="1200"/>
        <w:contextualSpacing w:val="0"/>
      </w:pPr>
      <w:r>
        <w:t>Security Credentials Access Tests for Test SMKI Service</w:t>
      </w:r>
    </w:p>
    <w:tbl>
      <w:tblPr>
        <w:tblStyle w:val="CMTabletable--borders"/>
        <w:tblW w:w="9005" w:type="dxa"/>
        <w:tblInd w:w="943" w:type="dxa"/>
        <w:tblLook w:val="04A0" w:firstRow="1" w:lastRow="0" w:firstColumn="1" w:lastColumn="0" w:noHBand="0" w:noVBand="1"/>
      </w:tblPr>
      <w:tblGrid>
        <w:gridCol w:w="3421"/>
        <w:gridCol w:w="5584"/>
      </w:tblGrid>
      <w:tr w:rsidR="00A11332" w14:paraId="5427904B" w14:textId="77777777">
        <w:tc>
          <w:tcPr>
            <w:tcW w:w="3421" w:type="dxa"/>
            <w:shd w:val="clear" w:color="auto" w:fill="000000"/>
          </w:tcPr>
          <w:p w14:paraId="18B29E3D" w14:textId="77777777" w:rsidR="00A11332" w:rsidRDefault="00477AB3">
            <w:pPr>
              <w:spacing w:before="60" w:after="60"/>
              <w:contextualSpacing w:val="0"/>
            </w:pPr>
            <w:r>
              <w:rPr>
                <w:b/>
                <w:color w:val="FFFFFF"/>
              </w:rPr>
              <w:t>ID</w:t>
            </w:r>
          </w:p>
        </w:tc>
        <w:tc>
          <w:tcPr>
            <w:tcW w:w="5583" w:type="dxa"/>
            <w:shd w:val="clear" w:color="auto" w:fill="000000"/>
          </w:tcPr>
          <w:p w14:paraId="176D38C5" w14:textId="77777777" w:rsidR="00A11332" w:rsidRDefault="00477AB3">
            <w:pPr>
              <w:spacing w:before="60" w:after="60"/>
              <w:contextualSpacing w:val="0"/>
            </w:pPr>
            <w:r>
              <w:rPr>
                <w:b/>
                <w:color w:val="FFFFFF"/>
              </w:rPr>
              <w:t>SMKI 02</w:t>
            </w:r>
          </w:p>
        </w:tc>
      </w:tr>
    </w:tbl>
    <w:p w14:paraId="0CD765F7"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2C94BBFD" w14:textId="77777777">
        <w:tc>
          <w:tcPr>
            <w:tcW w:w="3421" w:type="dxa"/>
          </w:tcPr>
          <w:p w14:paraId="3E6F6A9B" w14:textId="77777777" w:rsidR="00A11332" w:rsidRDefault="00477AB3">
            <w:pPr>
              <w:spacing w:before="60" w:after="60"/>
              <w:contextualSpacing w:val="0"/>
            </w:pPr>
            <w:r>
              <w:t>Title:</w:t>
            </w:r>
          </w:p>
        </w:tc>
        <w:tc>
          <w:tcPr>
            <w:tcW w:w="5583" w:type="dxa"/>
          </w:tcPr>
          <w:p w14:paraId="535986C9" w14:textId="29A37A93" w:rsidR="00A11332" w:rsidRDefault="00477AB3">
            <w:pPr>
              <w:spacing w:before="60" w:after="60"/>
              <w:contextualSpacing w:val="0"/>
            </w:pPr>
            <w:r>
              <w:t>Access the test SMKI Service, through the SMKI Portal interface over the DCC Gateway Connection</w:t>
            </w:r>
            <w:ins w:id="520" w:author="Author">
              <w:r w:rsidR="00B92108">
                <w:t>.</w:t>
              </w:r>
            </w:ins>
          </w:p>
        </w:tc>
      </w:tr>
    </w:tbl>
    <w:p w14:paraId="60FCB31F"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0B804A5E" w14:textId="77777777">
        <w:tc>
          <w:tcPr>
            <w:tcW w:w="3421" w:type="dxa"/>
          </w:tcPr>
          <w:p w14:paraId="5970A0C6" w14:textId="77777777" w:rsidR="00A11332" w:rsidRDefault="00477AB3">
            <w:pPr>
              <w:spacing w:before="60" w:after="60"/>
              <w:contextualSpacing w:val="0"/>
            </w:pPr>
            <w:r>
              <w:t>Description</w:t>
            </w:r>
          </w:p>
        </w:tc>
        <w:tc>
          <w:tcPr>
            <w:tcW w:w="5583" w:type="dxa"/>
          </w:tcPr>
          <w:p w14:paraId="50D4B714" w14:textId="5626C6CF" w:rsidR="00A11332" w:rsidRDefault="00477AB3">
            <w:pPr>
              <w:spacing w:before="60" w:after="60"/>
              <w:contextualSpacing w:val="0"/>
            </w:pPr>
            <w:r>
              <w:t>A Party / RDP</w:t>
            </w:r>
            <w:r>
              <w:t>’</w:t>
            </w:r>
            <w:r>
              <w:t>s SMKI Authorised Responsible Officer (SMKI ARO) accesses the Test SMKI Service</w:t>
            </w:r>
            <w:ins w:id="521" w:author="Author">
              <w:r w:rsidR="008C3669">
                <w:t>s</w:t>
              </w:r>
            </w:ins>
            <w:r>
              <w:t>, through the SMKI Portal interface via the DCC Gateway Connection, using the security credentials supplied by the DCC.</w:t>
            </w:r>
          </w:p>
        </w:tc>
      </w:tr>
    </w:tbl>
    <w:p w14:paraId="53B1B24B"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0259AC2B" w14:textId="77777777">
        <w:tc>
          <w:tcPr>
            <w:tcW w:w="3421" w:type="dxa"/>
          </w:tcPr>
          <w:p w14:paraId="6311BF49" w14:textId="77777777" w:rsidR="00A11332" w:rsidRDefault="00477AB3">
            <w:pPr>
              <w:spacing w:before="60" w:after="60"/>
              <w:contextualSpacing w:val="0"/>
            </w:pPr>
            <w:r>
              <w:t>Objective</w:t>
            </w:r>
          </w:p>
        </w:tc>
        <w:tc>
          <w:tcPr>
            <w:tcW w:w="5583" w:type="dxa"/>
          </w:tcPr>
          <w:p w14:paraId="3AE43DC5" w14:textId="7D86957B" w:rsidR="00A11332" w:rsidRDefault="00477AB3">
            <w:pPr>
              <w:numPr>
                <w:ilvl w:val="0"/>
                <w:numId w:val="121"/>
              </w:numPr>
              <w:spacing w:before="60" w:after="60"/>
              <w:ind w:left="600"/>
              <w:contextualSpacing w:val="0"/>
            </w:pPr>
            <w:r>
              <w:t>To prove that the SafeNet</w:t>
            </w:r>
            <w:r>
              <w:rPr>
                <w:rStyle w:val="FootnoteReference"/>
              </w:rPr>
              <w:footnoteReference w:id="1"/>
            </w:r>
            <w:del w:id="522" w:author="Author">
              <w:r w:rsidDel="008C3669">
                <w:delText> </w:delText>
              </w:r>
            </w:del>
            <w:r>
              <w:t> </w:t>
            </w:r>
            <w:r>
              <w:t>Client Installed on the SMKI ARO</w:t>
            </w:r>
            <w:r>
              <w:t>’</w:t>
            </w:r>
            <w:r>
              <w:t>s computer validates their security credentials</w:t>
            </w:r>
            <w:ins w:id="523" w:author="Author">
              <w:r w:rsidR="008C3669">
                <w:t>.</w:t>
              </w:r>
            </w:ins>
          </w:p>
          <w:p w14:paraId="612277C5" w14:textId="693887F2" w:rsidR="00A11332" w:rsidRDefault="00477AB3">
            <w:pPr>
              <w:numPr>
                <w:ilvl w:val="0"/>
                <w:numId w:val="121"/>
              </w:numPr>
              <w:spacing w:before="60" w:after="60"/>
              <w:ind w:left="600"/>
              <w:contextualSpacing w:val="0"/>
            </w:pPr>
            <w:r>
              <w:t>To prove that a Party / RDP</w:t>
            </w:r>
            <w:r>
              <w:t>’</w:t>
            </w:r>
            <w:r>
              <w:t>s ARO can use the FIPS Token which is registered to them and their organisation when accessing the SMKI Portal interface via the DCC Gateway Connection for Organisation</w:t>
            </w:r>
            <w:ins w:id="524" w:author="Author">
              <w:r w:rsidR="008C3669">
                <w:t xml:space="preserve"> Certificates</w:t>
              </w:r>
            </w:ins>
            <w:r>
              <w:t xml:space="preserve"> and / or Device Certificates (as required)</w:t>
            </w:r>
            <w:ins w:id="525" w:author="Author">
              <w:r w:rsidR="008C3669">
                <w:t>.</w:t>
              </w:r>
            </w:ins>
          </w:p>
        </w:tc>
      </w:tr>
    </w:tbl>
    <w:p w14:paraId="452E9ACE"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7FF51059" w14:textId="77777777">
        <w:tc>
          <w:tcPr>
            <w:tcW w:w="3421" w:type="dxa"/>
            <w:shd w:val="clear" w:color="auto" w:fill="000000"/>
          </w:tcPr>
          <w:p w14:paraId="27F5989F" w14:textId="77777777" w:rsidR="00A11332" w:rsidRDefault="00477AB3">
            <w:pPr>
              <w:spacing w:before="60" w:after="60"/>
              <w:contextualSpacing w:val="0"/>
            </w:pPr>
            <w:r>
              <w:rPr>
                <w:b/>
                <w:color w:val="FFFFFF"/>
              </w:rPr>
              <w:t>ID</w:t>
            </w:r>
          </w:p>
        </w:tc>
        <w:tc>
          <w:tcPr>
            <w:tcW w:w="5583" w:type="dxa"/>
            <w:shd w:val="clear" w:color="auto" w:fill="000000"/>
          </w:tcPr>
          <w:p w14:paraId="13ECD6B1" w14:textId="77777777" w:rsidR="00A11332" w:rsidRDefault="00477AB3">
            <w:pPr>
              <w:spacing w:before="60" w:after="60"/>
              <w:contextualSpacing w:val="0"/>
            </w:pPr>
            <w:r>
              <w:rPr>
                <w:b/>
                <w:color w:val="FFFFFF"/>
              </w:rPr>
              <w:t>SMKI 03</w:t>
            </w:r>
          </w:p>
        </w:tc>
      </w:tr>
    </w:tbl>
    <w:p w14:paraId="7781348B"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06074DD9" w14:textId="77777777">
        <w:tc>
          <w:tcPr>
            <w:tcW w:w="3421" w:type="dxa"/>
          </w:tcPr>
          <w:p w14:paraId="32C9AF69" w14:textId="77777777" w:rsidR="00A11332" w:rsidRDefault="00477AB3">
            <w:pPr>
              <w:spacing w:before="60" w:after="60"/>
              <w:contextualSpacing w:val="0"/>
            </w:pPr>
            <w:r>
              <w:t>Title:</w:t>
            </w:r>
          </w:p>
        </w:tc>
        <w:tc>
          <w:tcPr>
            <w:tcW w:w="5583" w:type="dxa"/>
          </w:tcPr>
          <w:p w14:paraId="7E5B0CCF" w14:textId="64C8EB21" w:rsidR="00A11332" w:rsidRDefault="00477AB3">
            <w:pPr>
              <w:spacing w:before="60" w:after="60"/>
              <w:contextualSpacing w:val="0"/>
            </w:pPr>
            <w:r>
              <w:t xml:space="preserve">Access the </w:t>
            </w:r>
            <w:ins w:id="526" w:author="Author">
              <w:r w:rsidR="008C3669">
                <w:t>T</w:t>
              </w:r>
            </w:ins>
            <w:del w:id="527" w:author="Author">
              <w:r w:rsidDel="008C3669">
                <w:delText>t</w:delText>
              </w:r>
            </w:del>
            <w:r>
              <w:t>est SMKI Service</w:t>
            </w:r>
            <w:ins w:id="528" w:author="Author">
              <w:r w:rsidR="008C3669">
                <w:t>s</w:t>
              </w:r>
            </w:ins>
            <w:r>
              <w:t>, through the Ad Hoc Device CSR Web Service interface and the Batched Device CSR Web Service interface, over a DCC Gateway Connection</w:t>
            </w:r>
            <w:ins w:id="529" w:author="Author">
              <w:r w:rsidR="008C3669">
                <w:t>.</w:t>
              </w:r>
            </w:ins>
          </w:p>
        </w:tc>
      </w:tr>
    </w:tbl>
    <w:p w14:paraId="61423FFE"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518851E2" w14:textId="77777777">
        <w:tc>
          <w:tcPr>
            <w:tcW w:w="3421" w:type="dxa"/>
          </w:tcPr>
          <w:p w14:paraId="459DDC06" w14:textId="77777777" w:rsidR="00A11332" w:rsidRDefault="00477AB3">
            <w:pPr>
              <w:spacing w:before="60" w:after="60"/>
              <w:contextualSpacing w:val="0"/>
            </w:pPr>
            <w:r>
              <w:lastRenderedPageBreak/>
              <w:t>Description</w:t>
            </w:r>
          </w:p>
        </w:tc>
        <w:tc>
          <w:tcPr>
            <w:tcW w:w="5583" w:type="dxa"/>
          </w:tcPr>
          <w:p w14:paraId="540EA978" w14:textId="31732626" w:rsidR="00A11332" w:rsidRDefault="00477AB3">
            <w:pPr>
              <w:spacing w:before="60" w:after="60"/>
              <w:contextualSpacing w:val="0"/>
            </w:pPr>
            <w:r>
              <w:t>A Party</w:t>
            </w:r>
            <w:ins w:id="530" w:author="Author">
              <w:r w:rsidR="008C3669">
                <w:t>’</w:t>
              </w:r>
              <w:r w:rsidR="008C3669">
                <w:t xml:space="preserve">s system </w:t>
              </w:r>
            </w:ins>
            <w:del w:id="531" w:author="Author">
              <w:r w:rsidDel="008C3669">
                <w:delText xml:space="preserve"> System </w:delText>
              </w:r>
            </w:del>
            <w:r>
              <w:t>using the IKI security credentials supplied by the DCC accesses the Test SMKI Services, through the Ad Hoc Device CSR Web Service interface and the Batched Device CSR Web Service interface over a DCC Gateway Connection</w:t>
            </w:r>
            <w:ins w:id="532" w:author="Author">
              <w:r w:rsidR="008C3669">
                <w:t>.</w:t>
              </w:r>
            </w:ins>
          </w:p>
        </w:tc>
      </w:tr>
    </w:tbl>
    <w:p w14:paraId="75BA3D84"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2B6A3344" w14:textId="77777777">
        <w:tc>
          <w:tcPr>
            <w:tcW w:w="3421" w:type="dxa"/>
          </w:tcPr>
          <w:p w14:paraId="04D6D8CF" w14:textId="77777777" w:rsidR="00A11332" w:rsidRDefault="00477AB3">
            <w:pPr>
              <w:spacing w:before="60" w:after="60"/>
              <w:contextualSpacing w:val="0"/>
            </w:pPr>
            <w:r>
              <w:t>Objective</w:t>
            </w:r>
          </w:p>
        </w:tc>
        <w:tc>
          <w:tcPr>
            <w:tcW w:w="5583" w:type="dxa"/>
          </w:tcPr>
          <w:p w14:paraId="41482762" w14:textId="298B3EBF" w:rsidR="00A11332" w:rsidRDefault="00477AB3">
            <w:pPr>
              <w:numPr>
                <w:ilvl w:val="0"/>
                <w:numId w:val="122"/>
              </w:numPr>
              <w:spacing w:before="60" w:after="60"/>
              <w:ind w:left="600"/>
              <w:contextualSpacing w:val="0"/>
            </w:pPr>
            <w:r>
              <w:t>To prove that the Party can access the Test SMKI Service</w:t>
            </w:r>
            <w:ins w:id="533" w:author="Author">
              <w:r w:rsidR="008C3669">
                <w:t>s</w:t>
              </w:r>
            </w:ins>
            <w:r>
              <w:t xml:space="preserve"> through the Ad Hoc Device CSR Web Service interface and Batched Device CSR Web Service interface, as required, using the relevant IKI credentials.</w:t>
            </w:r>
          </w:p>
          <w:p w14:paraId="081BBE8F" w14:textId="4FBBDBEF" w:rsidR="00A11332" w:rsidRDefault="00477AB3">
            <w:pPr>
              <w:numPr>
                <w:ilvl w:val="0"/>
                <w:numId w:val="122"/>
              </w:numPr>
              <w:spacing w:before="60" w:after="60"/>
              <w:ind w:left="600"/>
              <w:contextualSpacing w:val="0"/>
            </w:pPr>
            <w:r>
              <w:t xml:space="preserve">To prove IKI credentials correctly authenticate to </w:t>
            </w:r>
            <w:commentRangeStart w:id="534"/>
            <w:r>
              <w:t xml:space="preserve">the SMKI </w:t>
            </w:r>
            <w:del w:id="535" w:author="Author">
              <w:r w:rsidDel="008C3669">
                <w:delText>Device W</w:delText>
              </w:r>
            </w:del>
            <w:ins w:id="536" w:author="Author">
              <w:r w:rsidR="008C3669">
                <w:t>w</w:t>
              </w:r>
            </w:ins>
            <w:r>
              <w:t xml:space="preserve">eb </w:t>
            </w:r>
            <w:ins w:id="537" w:author="Author">
              <w:r w:rsidR="008C3669">
                <w:t>s</w:t>
              </w:r>
            </w:ins>
            <w:del w:id="538" w:author="Author">
              <w:r w:rsidDel="008C3669">
                <w:delText>S</w:delText>
              </w:r>
            </w:del>
            <w:r>
              <w:t>ervice interfaces.</w:t>
            </w:r>
            <w:commentRangeEnd w:id="534"/>
            <w:r w:rsidR="008C3669">
              <w:rPr>
                <w:rStyle w:val="CommentReference"/>
              </w:rPr>
              <w:commentReference w:id="534"/>
            </w:r>
          </w:p>
        </w:tc>
      </w:tr>
    </w:tbl>
    <w:p w14:paraId="243D7DD7" w14:textId="77777777" w:rsidR="00A11332" w:rsidRDefault="00477AB3">
      <w:pPr>
        <w:pStyle w:val="Heading4"/>
        <w:numPr>
          <w:ilvl w:val="2"/>
          <w:numId w:val="162"/>
        </w:numPr>
        <w:ind w:left="1200"/>
        <w:contextualSpacing w:val="0"/>
      </w:pPr>
      <w:r>
        <w:t>Security Credentials Access Tests to the test SMKI Repository</w:t>
      </w:r>
    </w:p>
    <w:tbl>
      <w:tblPr>
        <w:tblStyle w:val="CMTabletable--borders"/>
        <w:tblW w:w="9005" w:type="dxa"/>
        <w:tblInd w:w="943" w:type="dxa"/>
        <w:tblLook w:val="04A0" w:firstRow="1" w:lastRow="0" w:firstColumn="1" w:lastColumn="0" w:noHBand="0" w:noVBand="1"/>
      </w:tblPr>
      <w:tblGrid>
        <w:gridCol w:w="3602"/>
        <w:gridCol w:w="5403"/>
      </w:tblGrid>
      <w:tr w:rsidR="00A11332" w14:paraId="3B4045FD" w14:textId="77777777">
        <w:tc>
          <w:tcPr>
            <w:tcW w:w="3602" w:type="dxa"/>
            <w:shd w:val="clear" w:color="auto" w:fill="000000"/>
          </w:tcPr>
          <w:p w14:paraId="6611552E" w14:textId="77777777" w:rsidR="00A11332" w:rsidRDefault="00477AB3">
            <w:pPr>
              <w:spacing w:before="60" w:after="60"/>
              <w:contextualSpacing w:val="0"/>
            </w:pPr>
            <w:r>
              <w:rPr>
                <w:b/>
                <w:color w:val="FFFFFF"/>
              </w:rPr>
              <w:t>ID</w:t>
            </w:r>
          </w:p>
        </w:tc>
        <w:tc>
          <w:tcPr>
            <w:tcW w:w="5403" w:type="dxa"/>
            <w:shd w:val="clear" w:color="auto" w:fill="000000"/>
          </w:tcPr>
          <w:p w14:paraId="41FDA8C4" w14:textId="77777777" w:rsidR="00A11332" w:rsidRDefault="00477AB3">
            <w:pPr>
              <w:spacing w:before="60" w:after="60"/>
              <w:contextualSpacing w:val="0"/>
            </w:pPr>
            <w:r>
              <w:rPr>
                <w:b/>
                <w:color w:val="FFFFFF"/>
              </w:rPr>
              <w:t>SMKI 05</w:t>
            </w:r>
          </w:p>
        </w:tc>
      </w:tr>
    </w:tbl>
    <w:p w14:paraId="2BC9CC22"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602"/>
        <w:gridCol w:w="5403"/>
      </w:tblGrid>
      <w:tr w:rsidR="00A11332" w14:paraId="3E4C5C2F" w14:textId="77777777">
        <w:tc>
          <w:tcPr>
            <w:tcW w:w="3602" w:type="dxa"/>
          </w:tcPr>
          <w:p w14:paraId="77A90A4B" w14:textId="77777777" w:rsidR="00A11332" w:rsidRDefault="00477AB3">
            <w:pPr>
              <w:spacing w:before="60" w:after="60"/>
              <w:contextualSpacing w:val="0"/>
            </w:pPr>
            <w:r>
              <w:t>Title:</w:t>
            </w:r>
          </w:p>
        </w:tc>
        <w:tc>
          <w:tcPr>
            <w:tcW w:w="5403" w:type="dxa"/>
          </w:tcPr>
          <w:p w14:paraId="2AFCC633" w14:textId="7FA225AD" w:rsidR="00A11332" w:rsidRDefault="00477AB3">
            <w:pPr>
              <w:spacing w:before="60" w:after="60"/>
              <w:contextualSpacing w:val="0"/>
            </w:pPr>
            <w:r>
              <w:t>Access the test SMKI Repository through the SMKI Repository Portal interface over a DCC Gateway Connection</w:t>
            </w:r>
            <w:ins w:id="539" w:author="Author">
              <w:r w:rsidR="00B92108">
                <w:t>.</w:t>
              </w:r>
            </w:ins>
          </w:p>
        </w:tc>
      </w:tr>
    </w:tbl>
    <w:p w14:paraId="12793FC2"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602"/>
        <w:gridCol w:w="5403"/>
      </w:tblGrid>
      <w:tr w:rsidR="00A11332" w14:paraId="2F5CE1BD" w14:textId="77777777">
        <w:tc>
          <w:tcPr>
            <w:tcW w:w="3602" w:type="dxa"/>
          </w:tcPr>
          <w:p w14:paraId="508FB04B" w14:textId="77777777" w:rsidR="00A11332" w:rsidRDefault="00477AB3">
            <w:pPr>
              <w:spacing w:before="60" w:after="60"/>
              <w:contextualSpacing w:val="0"/>
            </w:pPr>
            <w:r>
              <w:t>Description</w:t>
            </w:r>
          </w:p>
        </w:tc>
        <w:tc>
          <w:tcPr>
            <w:tcW w:w="5403" w:type="dxa"/>
          </w:tcPr>
          <w:p w14:paraId="336B1DA4" w14:textId="4337FBE3" w:rsidR="00A11332" w:rsidRDefault="00477AB3">
            <w:pPr>
              <w:spacing w:before="60" w:after="60"/>
              <w:contextualSpacing w:val="0"/>
            </w:pPr>
            <w:r>
              <w:t>A Party / RDP</w:t>
            </w:r>
            <w:r>
              <w:t>’</w:t>
            </w:r>
            <w:r>
              <w:t>s SMKI ARO uses their individual IKI security credentials to access the test SMKI Repository through the SMKI Repository Portal interface</w:t>
            </w:r>
            <w:ins w:id="540" w:author="Author">
              <w:r w:rsidR="008C3669">
                <w:t>.</w:t>
              </w:r>
            </w:ins>
          </w:p>
        </w:tc>
      </w:tr>
    </w:tbl>
    <w:p w14:paraId="194CDC3D"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602"/>
        <w:gridCol w:w="5403"/>
      </w:tblGrid>
      <w:tr w:rsidR="00A11332" w14:paraId="17D65737" w14:textId="77777777">
        <w:tc>
          <w:tcPr>
            <w:tcW w:w="3602" w:type="dxa"/>
          </w:tcPr>
          <w:p w14:paraId="34A9DC10" w14:textId="77777777" w:rsidR="00A11332" w:rsidRDefault="00477AB3">
            <w:pPr>
              <w:spacing w:before="60" w:after="60"/>
              <w:contextualSpacing w:val="0"/>
            </w:pPr>
            <w:r>
              <w:t>Objective</w:t>
            </w:r>
          </w:p>
        </w:tc>
        <w:tc>
          <w:tcPr>
            <w:tcW w:w="5403" w:type="dxa"/>
          </w:tcPr>
          <w:p w14:paraId="736C2BB9" w14:textId="5C791B4B" w:rsidR="00A11332" w:rsidRDefault="00477AB3">
            <w:pPr>
              <w:numPr>
                <w:ilvl w:val="0"/>
                <w:numId w:val="123"/>
              </w:numPr>
              <w:spacing w:before="60" w:after="60"/>
              <w:ind w:left="600"/>
              <w:contextualSpacing w:val="0"/>
            </w:pPr>
            <w:r>
              <w:t>To prove access for the Party / RDP</w:t>
            </w:r>
            <w:r>
              <w:t>’</w:t>
            </w:r>
            <w:r>
              <w:t xml:space="preserve">s ARO to the test SMKI Repository using the SMKI Repository Portal interface using the SMKI </w:t>
            </w:r>
            <w:ins w:id="541" w:author="Author">
              <w:r w:rsidR="008C3669">
                <w:t xml:space="preserve">Repository </w:t>
              </w:r>
            </w:ins>
            <w:r>
              <w:t>URL, username and password</w:t>
            </w:r>
            <w:ins w:id="542" w:author="Author">
              <w:r w:rsidR="008C3669">
                <w:t>.</w:t>
              </w:r>
            </w:ins>
          </w:p>
        </w:tc>
      </w:tr>
    </w:tbl>
    <w:p w14:paraId="14DC87F7"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602"/>
        <w:gridCol w:w="5403"/>
      </w:tblGrid>
      <w:tr w:rsidR="00A11332" w14:paraId="06C395CC" w14:textId="77777777">
        <w:tc>
          <w:tcPr>
            <w:tcW w:w="3602" w:type="dxa"/>
            <w:shd w:val="clear" w:color="auto" w:fill="000000"/>
          </w:tcPr>
          <w:p w14:paraId="6B58BDEF" w14:textId="77777777" w:rsidR="00A11332" w:rsidRDefault="00477AB3">
            <w:pPr>
              <w:spacing w:before="60" w:after="60"/>
              <w:contextualSpacing w:val="0"/>
            </w:pPr>
            <w:r>
              <w:rPr>
                <w:b/>
                <w:color w:val="FFFFFF"/>
              </w:rPr>
              <w:t>ID</w:t>
            </w:r>
          </w:p>
        </w:tc>
        <w:tc>
          <w:tcPr>
            <w:tcW w:w="5403" w:type="dxa"/>
            <w:shd w:val="clear" w:color="auto" w:fill="000000"/>
          </w:tcPr>
          <w:p w14:paraId="467B644C" w14:textId="77777777" w:rsidR="00A11332" w:rsidRDefault="00477AB3">
            <w:pPr>
              <w:spacing w:before="60" w:after="60"/>
              <w:contextualSpacing w:val="0"/>
            </w:pPr>
            <w:r>
              <w:rPr>
                <w:b/>
                <w:color w:val="FFFFFF"/>
              </w:rPr>
              <w:t>SMKI 06</w:t>
            </w:r>
          </w:p>
        </w:tc>
      </w:tr>
    </w:tbl>
    <w:p w14:paraId="185672F3"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602"/>
        <w:gridCol w:w="5403"/>
      </w:tblGrid>
      <w:tr w:rsidR="00A11332" w14:paraId="05D41DFD" w14:textId="77777777">
        <w:tc>
          <w:tcPr>
            <w:tcW w:w="3602" w:type="dxa"/>
          </w:tcPr>
          <w:p w14:paraId="4784A4D3" w14:textId="77777777" w:rsidR="00A11332" w:rsidRDefault="00477AB3">
            <w:pPr>
              <w:spacing w:before="60" w:after="60"/>
              <w:contextualSpacing w:val="0"/>
            </w:pPr>
            <w:r>
              <w:t>Title:</w:t>
            </w:r>
          </w:p>
        </w:tc>
        <w:tc>
          <w:tcPr>
            <w:tcW w:w="5403" w:type="dxa"/>
          </w:tcPr>
          <w:p w14:paraId="46B4169B" w14:textId="2D18FFF0" w:rsidR="00A11332" w:rsidRDefault="00477AB3">
            <w:pPr>
              <w:spacing w:before="60" w:after="60"/>
              <w:contextualSpacing w:val="0"/>
            </w:pPr>
            <w:r>
              <w:t>Access the test SMKI Repository via the SMKI Repository Web Service interface over a DCC Gateway Connection</w:t>
            </w:r>
            <w:ins w:id="543" w:author="Author">
              <w:r w:rsidR="008C3669">
                <w:t>.</w:t>
              </w:r>
            </w:ins>
          </w:p>
        </w:tc>
      </w:tr>
    </w:tbl>
    <w:p w14:paraId="358F390B"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602"/>
        <w:gridCol w:w="5403"/>
      </w:tblGrid>
      <w:tr w:rsidR="00A11332" w14:paraId="34C95606" w14:textId="77777777">
        <w:tc>
          <w:tcPr>
            <w:tcW w:w="3602" w:type="dxa"/>
          </w:tcPr>
          <w:p w14:paraId="528C356F" w14:textId="77777777" w:rsidR="00A11332" w:rsidRDefault="00477AB3">
            <w:pPr>
              <w:spacing w:before="60" w:after="60"/>
              <w:contextualSpacing w:val="0"/>
            </w:pPr>
            <w:r>
              <w:t>Description</w:t>
            </w:r>
          </w:p>
        </w:tc>
        <w:tc>
          <w:tcPr>
            <w:tcW w:w="5403" w:type="dxa"/>
          </w:tcPr>
          <w:p w14:paraId="67EAC661" w14:textId="331F5F0C" w:rsidR="00A11332" w:rsidRDefault="00477AB3">
            <w:pPr>
              <w:spacing w:before="60" w:after="60"/>
              <w:contextualSpacing w:val="0"/>
            </w:pPr>
            <w:r>
              <w:t>The Party</w:t>
            </w:r>
            <w:r>
              <w:t>’</w:t>
            </w:r>
            <w:r>
              <w:t>s system uses the API Key issued by the DCC to access the test SMKI Repository using the SMKI Repository Web Service interface</w:t>
            </w:r>
            <w:ins w:id="544" w:author="Author">
              <w:r w:rsidR="008C3669">
                <w:t>.</w:t>
              </w:r>
            </w:ins>
          </w:p>
        </w:tc>
      </w:tr>
    </w:tbl>
    <w:p w14:paraId="2AF5F567"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602"/>
        <w:gridCol w:w="5403"/>
      </w:tblGrid>
      <w:tr w:rsidR="00A11332" w14:paraId="7A461260" w14:textId="77777777">
        <w:tc>
          <w:tcPr>
            <w:tcW w:w="3602" w:type="dxa"/>
          </w:tcPr>
          <w:p w14:paraId="38D4465D" w14:textId="77777777" w:rsidR="00A11332" w:rsidRDefault="00477AB3">
            <w:pPr>
              <w:spacing w:before="60" w:after="60"/>
              <w:contextualSpacing w:val="0"/>
            </w:pPr>
            <w:r>
              <w:t>Objective</w:t>
            </w:r>
          </w:p>
        </w:tc>
        <w:tc>
          <w:tcPr>
            <w:tcW w:w="5403" w:type="dxa"/>
          </w:tcPr>
          <w:p w14:paraId="429C1E60" w14:textId="558E266D" w:rsidR="00A11332" w:rsidRDefault="00477AB3">
            <w:pPr>
              <w:numPr>
                <w:ilvl w:val="0"/>
                <w:numId w:val="124"/>
              </w:numPr>
              <w:spacing w:before="60" w:after="60"/>
              <w:ind w:left="600"/>
              <w:contextualSpacing w:val="0"/>
            </w:pPr>
            <w:r>
              <w:t>To prove that the Party</w:t>
            </w:r>
            <w:r>
              <w:t>’</w:t>
            </w:r>
            <w:r>
              <w:t>s system can access the test SMKI Repository using the SMKI Repository Web Service interface</w:t>
            </w:r>
            <w:ins w:id="545" w:author="Author">
              <w:r w:rsidR="008C3669">
                <w:t>.</w:t>
              </w:r>
            </w:ins>
          </w:p>
        </w:tc>
      </w:tr>
    </w:tbl>
    <w:p w14:paraId="6D3BF458"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602"/>
        <w:gridCol w:w="5403"/>
      </w:tblGrid>
      <w:tr w:rsidR="00A11332" w14:paraId="60F9C087" w14:textId="77777777">
        <w:tc>
          <w:tcPr>
            <w:tcW w:w="3602" w:type="dxa"/>
            <w:shd w:val="clear" w:color="auto" w:fill="000000"/>
          </w:tcPr>
          <w:p w14:paraId="3019BD65" w14:textId="77777777" w:rsidR="00A11332" w:rsidRDefault="00477AB3">
            <w:pPr>
              <w:spacing w:before="60" w:after="60"/>
              <w:contextualSpacing w:val="0"/>
            </w:pPr>
            <w:r>
              <w:rPr>
                <w:b/>
                <w:color w:val="FFFFFF"/>
              </w:rPr>
              <w:t>ID</w:t>
            </w:r>
          </w:p>
        </w:tc>
        <w:tc>
          <w:tcPr>
            <w:tcW w:w="5403" w:type="dxa"/>
            <w:shd w:val="clear" w:color="auto" w:fill="000000"/>
          </w:tcPr>
          <w:p w14:paraId="6683950B" w14:textId="77777777" w:rsidR="00A11332" w:rsidRDefault="00477AB3">
            <w:pPr>
              <w:spacing w:before="60" w:after="60"/>
              <w:contextualSpacing w:val="0"/>
            </w:pPr>
            <w:r>
              <w:rPr>
                <w:b/>
                <w:color w:val="FFFFFF"/>
              </w:rPr>
              <w:t>SMKI 07</w:t>
            </w:r>
          </w:p>
        </w:tc>
      </w:tr>
    </w:tbl>
    <w:p w14:paraId="685BECB5"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602"/>
        <w:gridCol w:w="5403"/>
      </w:tblGrid>
      <w:tr w:rsidR="00A11332" w14:paraId="455A947E" w14:textId="77777777">
        <w:tc>
          <w:tcPr>
            <w:tcW w:w="3602" w:type="dxa"/>
          </w:tcPr>
          <w:p w14:paraId="2994CAA6" w14:textId="77777777" w:rsidR="00A11332" w:rsidRDefault="00477AB3">
            <w:pPr>
              <w:spacing w:before="60" w:after="60"/>
              <w:contextualSpacing w:val="0"/>
            </w:pPr>
            <w:r>
              <w:t>Title:</w:t>
            </w:r>
          </w:p>
        </w:tc>
        <w:tc>
          <w:tcPr>
            <w:tcW w:w="5403" w:type="dxa"/>
          </w:tcPr>
          <w:p w14:paraId="4C2F158D" w14:textId="4964FFFC" w:rsidR="00A11332" w:rsidRDefault="00477AB3">
            <w:pPr>
              <w:spacing w:before="60" w:after="60"/>
              <w:contextualSpacing w:val="0"/>
            </w:pPr>
            <w:r>
              <w:t>Access the test SMKI Repository through the SSH File Transfer Protocol (SFTP) interface over a DCC Gateway Connection</w:t>
            </w:r>
            <w:ins w:id="546" w:author="Author">
              <w:r w:rsidR="008C3669">
                <w:t>.</w:t>
              </w:r>
            </w:ins>
          </w:p>
        </w:tc>
      </w:tr>
    </w:tbl>
    <w:p w14:paraId="3EFF908C"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602"/>
        <w:gridCol w:w="5403"/>
      </w:tblGrid>
      <w:tr w:rsidR="00A11332" w14:paraId="20A32F92" w14:textId="77777777">
        <w:tc>
          <w:tcPr>
            <w:tcW w:w="3602" w:type="dxa"/>
          </w:tcPr>
          <w:p w14:paraId="6D591E7A" w14:textId="77777777" w:rsidR="00A11332" w:rsidRDefault="00477AB3">
            <w:pPr>
              <w:spacing w:before="60" w:after="60"/>
              <w:contextualSpacing w:val="0"/>
            </w:pPr>
            <w:r>
              <w:t>Description</w:t>
            </w:r>
          </w:p>
        </w:tc>
        <w:tc>
          <w:tcPr>
            <w:tcW w:w="5403" w:type="dxa"/>
          </w:tcPr>
          <w:p w14:paraId="0EF32370" w14:textId="77777777" w:rsidR="00A11332" w:rsidRDefault="00477AB3">
            <w:pPr>
              <w:spacing w:before="60" w:after="60"/>
              <w:contextualSpacing w:val="0"/>
            </w:pPr>
            <w:r>
              <w:t>The Party / RDP</w:t>
            </w:r>
            <w:r>
              <w:t>’</w:t>
            </w:r>
            <w:r>
              <w:t>s system or ARO uses the security credentials provided by the DCC to access the test SMKI Repository through the SMKI Repository SFTP (SSH File Transfer Protocol) interface</w:t>
            </w:r>
          </w:p>
        </w:tc>
      </w:tr>
    </w:tbl>
    <w:p w14:paraId="2F64AA23"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602"/>
        <w:gridCol w:w="5403"/>
      </w:tblGrid>
      <w:tr w:rsidR="00A11332" w14:paraId="1B3E9847" w14:textId="77777777">
        <w:tc>
          <w:tcPr>
            <w:tcW w:w="3602" w:type="dxa"/>
          </w:tcPr>
          <w:p w14:paraId="43DFE019" w14:textId="77777777" w:rsidR="00A11332" w:rsidRDefault="00477AB3">
            <w:pPr>
              <w:spacing w:before="60" w:after="60"/>
              <w:contextualSpacing w:val="0"/>
            </w:pPr>
            <w:r>
              <w:lastRenderedPageBreak/>
              <w:t>Objective</w:t>
            </w:r>
          </w:p>
        </w:tc>
        <w:tc>
          <w:tcPr>
            <w:tcW w:w="5403" w:type="dxa"/>
          </w:tcPr>
          <w:p w14:paraId="7EA501AF" w14:textId="42BD3EF6" w:rsidR="00A11332" w:rsidRDefault="00477AB3">
            <w:pPr>
              <w:numPr>
                <w:ilvl w:val="0"/>
                <w:numId w:val="125"/>
              </w:numPr>
              <w:spacing w:before="60" w:after="60"/>
              <w:ind w:left="600"/>
              <w:contextualSpacing w:val="0"/>
            </w:pPr>
            <w:r>
              <w:t>To prove that the Party / RDP</w:t>
            </w:r>
            <w:r>
              <w:t>’</w:t>
            </w:r>
            <w:r>
              <w:t>s system or ARO can access the test SMKI Repository through the SMKI Repository SSH (Secure File Transfer Protocol) interface</w:t>
            </w:r>
            <w:ins w:id="547" w:author="Author">
              <w:r w:rsidR="008C3669">
                <w:t>.</w:t>
              </w:r>
            </w:ins>
          </w:p>
        </w:tc>
      </w:tr>
    </w:tbl>
    <w:p w14:paraId="4B649F74" w14:textId="71254A17" w:rsidR="00A11332" w:rsidRDefault="00477AB3">
      <w:pPr>
        <w:pStyle w:val="Heading4"/>
        <w:numPr>
          <w:ilvl w:val="2"/>
          <w:numId w:val="162"/>
        </w:numPr>
        <w:ind w:left="1200"/>
        <w:contextualSpacing w:val="0"/>
      </w:pPr>
      <w:r>
        <w:t>Submission of CSR</w:t>
      </w:r>
      <w:ins w:id="548" w:author="Author">
        <w:r w:rsidR="008C3669">
          <w:t>s</w:t>
        </w:r>
      </w:ins>
      <w:r>
        <w:t xml:space="preserve"> and Receipt of Certificates</w:t>
      </w:r>
    </w:p>
    <w:tbl>
      <w:tblPr>
        <w:tblStyle w:val="CMTabletable--borders"/>
        <w:tblW w:w="9005" w:type="dxa"/>
        <w:tblInd w:w="943" w:type="dxa"/>
        <w:tblLook w:val="04A0" w:firstRow="1" w:lastRow="0" w:firstColumn="1" w:lastColumn="0" w:noHBand="0" w:noVBand="1"/>
      </w:tblPr>
      <w:tblGrid>
        <w:gridCol w:w="3241"/>
        <w:gridCol w:w="5764"/>
      </w:tblGrid>
      <w:tr w:rsidR="00A11332" w14:paraId="79549BD1" w14:textId="77777777">
        <w:tc>
          <w:tcPr>
            <w:tcW w:w="3241" w:type="dxa"/>
            <w:shd w:val="clear" w:color="auto" w:fill="000000"/>
          </w:tcPr>
          <w:p w14:paraId="6E45FFCD" w14:textId="77777777" w:rsidR="00A11332" w:rsidRDefault="00477AB3">
            <w:pPr>
              <w:spacing w:before="60" w:after="60"/>
              <w:contextualSpacing w:val="0"/>
            </w:pPr>
            <w:r>
              <w:rPr>
                <w:b/>
                <w:color w:val="FFFFFF"/>
              </w:rPr>
              <w:t>ID</w:t>
            </w:r>
          </w:p>
        </w:tc>
        <w:tc>
          <w:tcPr>
            <w:tcW w:w="5763" w:type="dxa"/>
            <w:shd w:val="clear" w:color="auto" w:fill="000000"/>
          </w:tcPr>
          <w:p w14:paraId="0E735370" w14:textId="77777777" w:rsidR="00A11332" w:rsidRDefault="00477AB3">
            <w:pPr>
              <w:spacing w:before="60" w:after="60"/>
              <w:contextualSpacing w:val="0"/>
            </w:pPr>
            <w:r>
              <w:rPr>
                <w:b/>
                <w:color w:val="FFFFFF"/>
              </w:rPr>
              <w:t>SMKI 22</w:t>
            </w:r>
          </w:p>
        </w:tc>
      </w:tr>
    </w:tbl>
    <w:p w14:paraId="3DEAA09B"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241"/>
        <w:gridCol w:w="5764"/>
      </w:tblGrid>
      <w:tr w:rsidR="00A11332" w14:paraId="1CC0F7FA" w14:textId="77777777">
        <w:tc>
          <w:tcPr>
            <w:tcW w:w="3241" w:type="dxa"/>
          </w:tcPr>
          <w:p w14:paraId="6D202190" w14:textId="77777777" w:rsidR="00A11332" w:rsidRDefault="00477AB3">
            <w:pPr>
              <w:spacing w:before="60" w:after="60"/>
              <w:contextualSpacing w:val="0"/>
            </w:pPr>
            <w:r>
              <w:t>Title:</w:t>
            </w:r>
          </w:p>
        </w:tc>
        <w:tc>
          <w:tcPr>
            <w:tcW w:w="5763" w:type="dxa"/>
          </w:tcPr>
          <w:p w14:paraId="04B4878E" w14:textId="740E3DEF" w:rsidR="00A11332" w:rsidRDefault="00477AB3">
            <w:pPr>
              <w:spacing w:before="60" w:after="60"/>
              <w:contextualSpacing w:val="0"/>
            </w:pPr>
            <w:r>
              <w:t xml:space="preserve">Submit Organisation Certificate Signing Requests and receive </w:t>
            </w:r>
            <w:ins w:id="549" w:author="Author">
              <w:r w:rsidR="008C3669">
                <w:t xml:space="preserve">the resulting </w:t>
              </w:r>
            </w:ins>
            <w:r>
              <w:t>Organisation Certificates through the SMKI Portal interface over a DCC Gateway Connection</w:t>
            </w:r>
            <w:ins w:id="550" w:author="Author">
              <w:r w:rsidR="008C3669">
                <w:t>.</w:t>
              </w:r>
            </w:ins>
          </w:p>
        </w:tc>
      </w:tr>
    </w:tbl>
    <w:p w14:paraId="31F5FDCC"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241"/>
        <w:gridCol w:w="5764"/>
      </w:tblGrid>
      <w:tr w:rsidR="00A11332" w14:paraId="2F3C8864" w14:textId="77777777">
        <w:tc>
          <w:tcPr>
            <w:tcW w:w="3241" w:type="dxa"/>
          </w:tcPr>
          <w:p w14:paraId="45165BFE" w14:textId="77777777" w:rsidR="00A11332" w:rsidRDefault="00477AB3">
            <w:pPr>
              <w:spacing w:before="60" w:after="60"/>
              <w:contextualSpacing w:val="0"/>
            </w:pPr>
            <w:r>
              <w:t>Description</w:t>
            </w:r>
          </w:p>
        </w:tc>
        <w:tc>
          <w:tcPr>
            <w:tcW w:w="5763" w:type="dxa"/>
          </w:tcPr>
          <w:p w14:paraId="05D3F3CC" w14:textId="1C9ED32B" w:rsidR="00A11332" w:rsidRDefault="00477AB3">
            <w:pPr>
              <w:spacing w:before="60" w:after="60"/>
              <w:contextualSpacing w:val="0"/>
            </w:pPr>
            <w:r>
              <w:t>A Party / RDP</w:t>
            </w:r>
            <w:r>
              <w:t>’</w:t>
            </w:r>
            <w:r>
              <w:t>s SMKI Authorised Responsible Officer (SMKI ARO) submits an Organisation C</w:t>
            </w:r>
            <w:ins w:id="551" w:author="Author">
              <w:r w:rsidR="008C3669">
                <w:t xml:space="preserve">SR </w:t>
              </w:r>
            </w:ins>
            <w:del w:id="552" w:author="Author">
              <w:r w:rsidDel="008C3669">
                <w:delText xml:space="preserve">ertificate Signing Request (CSR) </w:delText>
              </w:r>
            </w:del>
            <w:r>
              <w:t>and receives an Organisation Certificate</w:t>
            </w:r>
            <w:del w:id="553" w:author="Author">
              <w:r w:rsidDel="008C3669">
                <w:delText>s</w:delText>
              </w:r>
            </w:del>
            <w:r>
              <w:t xml:space="preserve"> for that CSR through the SMKI Portal interface</w:t>
            </w:r>
            <w:ins w:id="554" w:author="Author">
              <w:r w:rsidR="008C3669">
                <w:t>.</w:t>
              </w:r>
            </w:ins>
          </w:p>
        </w:tc>
      </w:tr>
    </w:tbl>
    <w:p w14:paraId="40492F68"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241"/>
        <w:gridCol w:w="5764"/>
      </w:tblGrid>
      <w:tr w:rsidR="00A11332" w14:paraId="205A9A3F" w14:textId="77777777">
        <w:tc>
          <w:tcPr>
            <w:tcW w:w="3241" w:type="dxa"/>
          </w:tcPr>
          <w:p w14:paraId="52AC82C5" w14:textId="77777777" w:rsidR="00A11332" w:rsidRDefault="00477AB3">
            <w:pPr>
              <w:spacing w:before="60" w:after="60"/>
              <w:contextualSpacing w:val="0"/>
            </w:pPr>
            <w:r>
              <w:t>Objective</w:t>
            </w:r>
          </w:p>
        </w:tc>
        <w:tc>
          <w:tcPr>
            <w:tcW w:w="5763" w:type="dxa"/>
          </w:tcPr>
          <w:p w14:paraId="3F219F2D" w14:textId="39270D05" w:rsidR="00A11332" w:rsidRDefault="00477AB3">
            <w:pPr>
              <w:numPr>
                <w:ilvl w:val="0"/>
                <w:numId w:val="126"/>
              </w:numPr>
              <w:spacing w:before="60" w:after="60"/>
              <w:ind w:left="600"/>
              <w:contextualSpacing w:val="0"/>
            </w:pPr>
            <w:r>
              <w:t>To prove a Party / RDP can generate and submit an Organisation CSR in the format specified in the SMKI Interface Design Specification</w:t>
            </w:r>
            <w:ins w:id="555" w:author="Author">
              <w:r w:rsidR="008C3669">
                <w:t>.</w:t>
              </w:r>
            </w:ins>
          </w:p>
          <w:p w14:paraId="07E45280" w14:textId="36DCE1FA" w:rsidR="00A11332" w:rsidRDefault="00477AB3">
            <w:pPr>
              <w:numPr>
                <w:ilvl w:val="0"/>
                <w:numId w:val="126"/>
              </w:numPr>
              <w:spacing w:before="60" w:after="60"/>
              <w:ind w:left="600"/>
              <w:contextualSpacing w:val="0"/>
            </w:pPr>
            <w:r>
              <w:t>To prove that a Party / RDP can download Organisation Certificates issued in respect of the submitted CSRs, and to confirm the information contained in the issued Organisation Certificate is consistent with the information contained within the corresponding CSR</w:t>
            </w:r>
            <w:ins w:id="556" w:author="Author">
              <w:r w:rsidR="008C3669">
                <w:t>.</w:t>
              </w:r>
            </w:ins>
          </w:p>
          <w:p w14:paraId="5D3DA11C" w14:textId="52D5F7C8" w:rsidR="00A11332" w:rsidRDefault="00477AB3">
            <w:pPr>
              <w:numPr>
                <w:ilvl w:val="0"/>
                <w:numId w:val="126"/>
              </w:numPr>
              <w:spacing w:before="60" w:after="60"/>
              <w:ind w:left="600"/>
              <w:contextualSpacing w:val="0"/>
            </w:pPr>
            <w:r>
              <w:t>To prove that an Organisation Certificate can be rejected by the Party / RDP (according to the mechanism set out in the SMKI RAPP and / or specified in the SMKI Interface Design Specification)</w:t>
            </w:r>
            <w:ins w:id="557" w:author="Author">
              <w:r w:rsidR="008C3669">
                <w:t>.</w:t>
              </w:r>
            </w:ins>
          </w:p>
        </w:tc>
      </w:tr>
    </w:tbl>
    <w:p w14:paraId="2040E4BA" w14:textId="562FC5AB" w:rsidR="008C3669" w:rsidRDefault="008C3669">
      <w:pPr>
        <w:ind w:left="900"/>
        <w:rPr>
          <w:ins w:id="558" w:author="Author"/>
        </w:rPr>
      </w:pPr>
      <w:ins w:id="559" w:author="Author">
        <w:r>
          <w:br w:type="page"/>
        </w:r>
      </w:ins>
    </w:p>
    <w:p w14:paraId="01BF1275" w14:textId="77777777" w:rsidR="008C3669" w:rsidRDefault="008C3669">
      <w:pPr>
        <w:ind w:left="900"/>
      </w:pPr>
    </w:p>
    <w:tbl>
      <w:tblPr>
        <w:tblStyle w:val="CMTabletable--borders"/>
        <w:tblW w:w="9005" w:type="dxa"/>
        <w:tblInd w:w="943" w:type="dxa"/>
        <w:tblLook w:val="04A0" w:firstRow="1" w:lastRow="0" w:firstColumn="1" w:lastColumn="0" w:noHBand="0" w:noVBand="1"/>
      </w:tblPr>
      <w:tblGrid>
        <w:gridCol w:w="3241"/>
        <w:gridCol w:w="5764"/>
      </w:tblGrid>
      <w:tr w:rsidR="00A11332" w14:paraId="55BFDE2A" w14:textId="77777777">
        <w:tc>
          <w:tcPr>
            <w:tcW w:w="3241" w:type="dxa"/>
            <w:shd w:val="clear" w:color="auto" w:fill="000000"/>
          </w:tcPr>
          <w:p w14:paraId="6F917A14" w14:textId="77777777" w:rsidR="00A11332" w:rsidRDefault="00477AB3">
            <w:pPr>
              <w:spacing w:before="60" w:after="60"/>
              <w:contextualSpacing w:val="0"/>
            </w:pPr>
            <w:r>
              <w:rPr>
                <w:b/>
                <w:color w:val="FFFFFF"/>
              </w:rPr>
              <w:t>ID</w:t>
            </w:r>
          </w:p>
        </w:tc>
        <w:tc>
          <w:tcPr>
            <w:tcW w:w="5763" w:type="dxa"/>
            <w:shd w:val="clear" w:color="auto" w:fill="000000"/>
          </w:tcPr>
          <w:p w14:paraId="3B054F4C" w14:textId="77777777" w:rsidR="00A11332" w:rsidRDefault="00477AB3">
            <w:pPr>
              <w:spacing w:before="60" w:after="60"/>
              <w:contextualSpacing w:val="0"/>
            </w:pPr>
            <w:r>
              <w:rPr>
                <w:b/>
                <w:color w:val="FFFFFF"/>
              </w:rPr>
              <w:t>SMKI 23</w:t>
            </w:r>
          </w:p>
        </w:tc>
      </w:tr>
    </w:tbl>
    <w:p w14:paraId="3CBADD01"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241"/>
        <w:gridCol w:w="5764"/>
      </w:tblGrid>
      <w:tr w:rsidR="00A11332" w14:paraId="1A589B8D" w14:textId="77777777">
        <w:tc>
          <w:tcPr>
            <w:tcW w:w="3241" w:type="dxa"/>
          </w:tcPr>
          <w:p w14:paraId="67BD50D8" w14:textId="77777777" w:rsidR="00A11332" w:rsidRDefault="00477AB3">
            <w:pPr>
              <w:spacing w:before="60" w:after="60"/>
              <w:contextualSpacing w:val="0"/>
            </w:pPr>
            <w:r>
              <w:t>Title:</w:t>
            </w:r>
          </w:p>
        </w:tc>
        <w:tc>
          <w:tcPr>
            <w:tcW w:w="5763" w:type="dxa"/>
          </w:tcPr>
          <w:p w14:paraId="64D3545F" w14:textId="3F123925" w:rsidR="00A11332" w:rsidRDefault="00477AB3">
            <w:pPr>
              <w:spacing w:before="60" w:after="60"/>
              <w:contextualSpacing w:val="0"/>
            </w:pPr>
            <w:r>
              <w:t>Submit a Device Certificate Signing Request and receive a Device Certificate through the SMKI Portal interface over a DCC Gateway Connection</w:t>
            </w:r>
            <w:ins w:id="560" w:author="Author">
              <w:r w:rsidR="008C3669">
                <w:t>.</w:t>
              </w:r>
            </w:ins>
          </w:p>
        </w:tc>
      </w:tr>
    </w:tbl>
    <w:p w14:paraId="54543E4C"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241"/>
        <w:gridCol w:w="5764"/>
      </w:tblGrid>
      <w:tr w:rsidR="00A11332" w14:paraId="1B11FE15" w14:textId="77777777">
        <w:tc>
          <w:tcPr>
            <w:tcW w:w="3241" w:type="dxa"/>
          </w:tcPr>
          <w:p w14:paraId="3EE6CDCA" w14:textId="77777777" w:rsidR="00A11332" w:rsidRDefault="00477AB3">
            <w:pPr>
              <w:spacing w:before="60" w:after="60"/>
              <w:contextualSpacing w:val="0"/>
            </w:pPr>
            <w:r>
              <w:t>Description</w:t>
            </w:r>
          </w:p>
        </w:tc>
        <w:tc>
          <w:tcPr>
            <w:tcW w:w="5763" w:type="dxa"/>
          </w:tcPr>
          <w:p w14:paraId="3771929A" w14:textId="52D48C2B" w:rsidR="00A11332" w:rsidRDefault="00477AB3">
            <w:pPr>
              <w:spacing w:before="60" w:after="60"/>
              <w:contextualSpacing w:val="0"/>
            </w:pPr>
            <w:r>
              <w:t>A Party</w:t>
            </w:r>
            <w:r>
              <w:t>’</w:t>
            </w:r>
            <w:r>
              <w:t xml:space="preserve">s SMKI ARO submits a Device </w:t>
            </w:r>
            <w:ins w:id="561" w:author="Author">
              <w:r w:rsidR="008C3669">
                <w:t xml:space="preserve">CSR </w:t>
              </w:r>
            </w:ins>
            <w:del w:id="562" w:author="Author">
              <w:r w:rsidDel="008C3669">
                <w:delText>Certificate Signing Request (CSR)</w:delText>
              </w:r>
            </w:del>
            <w:r>
              <w:t xml:space="preserve"> and receives a Device Certificate for that Device CSR through the SMKI Portal interface</w:t>
            </w:r>
            <w:ins w:id="563" w:author="Author">
              <w:r w:rsidR="008C3669">
                <w:t>.</w:t>
              </w:r>
            </w:ins>
          </w:p>
        </w:tc>
      </w:tr>
    </w:tbl>
    <w:p w14:paraId="1C4D20D5"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241"/>
        <w:gridCol w:w="5764"/>
      </w:tblGrid>
      <w:tr w:rsidR="00A11332" w14:paraId="342397DA" w14:textId="77777777">
        <w:tc>
          <w:tcPr>
            <w:tcW w:w="3241" w:type="dxa"/>
          </w:tcPr>
          <w:p w14:paraId="55F13D81" w14:textId="77777777" w:rsidR="00A11332" w:rsidRDefault="00477AB3">
            <w:pPr>
              <w:spacing w:before="60" w:after="60"/>
              <w:contextualSpacing w:val="0"/>
            </w:pPr>
            <w:r>
              <w:t>Objective</w:t>
            </w:r>
          </w:p>
        </w:tc>
        <w:tc>
          <w:tcPr>
            <w:tcW w:w="5763" w:type="dxa"/>
          </w:tcPr>
          <w:p w14:paraId="22D16B8F" w14:textId="3164D516" w:rsidR="00A11332" w:rsidRDefault="00477AB3">
            <w:pPr>
              <w:numPr>
                <w:ilvl w:val="0"/>
                <w:numId w:val="127"/>
              </w:numPr>
              <w:spacing w:before="60" w:after="60"/>
              <w:ind w:left="600"/>
              <w:contextualSpacing w:val="0"/>
            </w:pPr>
            <w:r>
              <w:t>To prove that the Party</w:t>
            </w:r>
            <w:r>
              <w:t>’</w:t>
            </w:r>
            <w:r>
              <w:t>s ARO can use the SMKI Portal Interface to submit a</w:t>
            </w:r>
            <w:del w:id="564" w:author="Author">
              <w:r w:rsidDel="008C3669">
                <w:delText>n Ad Hoc</w:delText>
              </w:r>
            </w:del>
            <w:r>
              <w:t xml:space="preserve"> Device Certificate Signing Request</w:t>
            </w:r>
            <w:ins w:id="565" w:author="Author">
              <w:r w:rsidR="008C3669">
                <w:t>.</w:t>
              </w:r>
            </w:ins>
          </w:p>
          <w:p w14:paraId="571823CA" w14:textId="044F7633" w:rsidR="00A11332" w:rsidRDefault="00477AB3">
            <w:pPr>
              <w:numPr>
                <w:ilvl w:val="0"/>
                <w:numId w:val="127"/>
              </w:numPr>
              <w:spacing w:before="60" w:after="60"/>
              <w:ind w:left="600"/>
              <w:contextualSpacing w:val="0"/>
            </w:pPr>
            <w:r>
              <w:t>To prove that the Party can use the SMKI Portal Interface to download individual Device Certificates and confirm the information contained in the issued Device Certificate is consistent with the information contained within the corresponding submitted Device CSR</w:t>
            </w:r>
            <w:ins w:id="566" w:author="Author">
              <w:r w:rsidR="008C3669">
                <w:t>.</w:t>
              </w:r>
            </w:ins>
          </w:p>
          <w:p w14:paraId="5421EA3A" w14:textId="777647C2" w:rsidR="00A11332" w:rsidRDefault="00477AB3">
            <w:pPr>
              <w:numPr>
                <w:ilvl w:val="0"/>
                <w:numId w:val="127"/>
              </w:numPr>
              <w:spacing w:before="60" w:after="60"/>
              <w:ind w:left="600"/>
              <w:contextualSpacing w:val="0"/>
            </w:pPr>
            <w:r>
              <w:t>To prove that the issued Device Certificate can be rejected by the Party (according to the mechanism set out in the SMKI RAPP and / or specified in the Portal specification)</w:t>
            </w:r>
            <w:ins w:id="567" w:author="Author">
              <w:r w:rsidR="008C3669">
                <w:t>.</w:t>
              </w:r>
            </w:ins>
          </w:p>
        </w:tc>
      </w:tr>
    </w:tbl>
    <w:p w14:paraId="5485456F"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331"/>
        <w:gridCol w:w="5674"/>
      </w:tblGrid>
      <w:tr w:rsidR="00A11332" w14:paraId="3066EBCC" w14:textId="77777777">
        <w:tc>
          <w:tcPr>
            <w:tcW w:w="3331" w:type="dxa"/>
            <w:shd w:val="clear" w:color="auto" w:fill="000000"/>
          </w:tcPr>
          <w:p w14:paraId="17C598DB" w14:textId="77777777" w:rsidR="00A11332" w:rsidRDefault="00477AB3">
            <w:pPr>
              <w:spacing w:before="60" w:after="60"/>
              <w:contextualSpacing w:val="0"/>
            </w:pPr>
            <w:r>
              <w:rPr>
                <w:b/>
                <w:color w:val="FFFFFF"/>
              </w:rPr>
              <w:t>ID</w:t>
            </w:r>
          </w:p>
        </w:tc>
        <w:tc>
          <w:tcPr>
            <w:tcW w:w="5673" w:type="dxa"/>
            <w:shd w:val="clear" w:color="auto" w:fill="000000"/>
          </w:tcPr>
          <w:p w14:paraId="1285C1C2" w14:textId="77777777" w:rsidR="00A11332" w:rsidRDefault="00477AB3">
            <w:pPr>
              <w:spacing w:before="60" w:after="60"/>
              <w:contextualSpacing w:val="0"/>
            </w:pPr>
            <w:r>
              <w:rPr>
                <w:b/>
                <w:color w:val="FFFFFF"/>
              </w:rPr>
              <w:t>SMKI 24</w:t>
            </w:r>
          </w:p>
        </w:tc>
      </w:tr>
    </w:tbl>
    <w:p w14:paraId="7770AD0D"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331"/>
        <w:gridCol w:w="5674"/>
      </w:tblGrid>
      <w:tr w:rsidR="00A11332" w14:paraId="5049E950" w14:textId="77777777">
        <w:tc>
          <w:tcPr>
            <w:tcW w:w="3331" w:type="dxa"/>
          </w:tcPr>
          <w:p w14:paraId="38ABB18D" w14:textId="77777777" w:rsidR="00A11332" w:rsidRDefault="00477AB3">
            <w:pPr>
              <w:spacing w:before="60" w:after="60"/>
              <w:contextualSpacing w:val="0"/>
            </w:pPr>
            <w:r>
              <w:t>Title:</w:t>
            </w:r>
          </w:p>
        </w:tc>
        <w:tc>
          <w:tcPr>
            <w:tcW w:w="5673" w:type="dxa"/>
          </w:tcPr>
          <w:p w14:paraId="2DC7425E" w14:textId="48E9A725" w:rsidR="00A11332" w:rsidRDefault="00477AB3">
            <w:pPr>
              <w:spacing w:before="60" w:after="60"/>
              <w:contextualSpacing w:val="0"/>
            </w:pPr>
            <w:r>
              <w:t xml:space="preserve">Submit </w:t>
            </w:r>
            <w:commentRangeStart w:id="568"/>
            <w:r>
              <w:t xml:space="preserve">Batched </w:t>
            </w:r>
            <w:del w:id="569" w:author="Author">
              <w:r w:rsidDel="008C3669">
                <w:delText xml:space="preserve">Device </w:delText>
              </w:r>
            </w:del>
            <w:r>
              <w:t xml:space="preserve">Certificate Signing Requests </w:t>
            </w:r>
            <w:commentRangeEnd w:id="568"/>
            <w:r w:rsidR="008C3669">
              <w:rPr>
                <w:rStyle w:val="CommentReference"/>
              </w:rPr>
              <w:commentReference w:id="568"/>
            </w:r>
            <w:r>
              <w:t>and receive Device Certificates through the SMKI Portal interface over a DCC Gateway Connection</w:t>
            </w:r>
            <w:ins w:id="570" w:author="Author">
              <w:r w:rsidR="008C3669">
                <w:t>.</w:t>
              </w:r>
            </w:ins>
          </w:p>
        </w:tc>
      </w:tr>
    </w:tbl>
    <w:p w14:paraId="3E8881BF"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331"/>
        <w:gridCol w:w="5674"/>
      </w:tblGrid>
      <w:tr w:rsidR="00A11332" w14:paraId="24498EEE" w14:textId="77777777">
        <w:tc>
          <w:tcPr>
            <w:tcW w:w="3331" w:type="dxa"/>
          </w:tcPr>
          <w:p w14:paraId="15E65481" w14:textId="77777777" w:rsidR="00A11332" w:rsidRDefault="00477AB3">
            <w:pPr>
              <w:spacing w:before="60" w:after="60"/>
              <w:contextualSpacing w:val="0"/>
            </w:pPr>
            <w:r>
              <w:t>Description</w:t>
            </w:r>
          </w:p>
        </w:tc>
        <w:tc>
          <w:tcPr>
            <w:tcW w:w="5673" w:type="dxa"/>
          </w:tcPr>
          <w:p w14:paraId="4044A3B8" w14:textId="73B50458" w:rsidR="00A11332" w:rsidRDefault="00477AB3">
            <w:pPr>
              <w:spacing w:before="60" w:after="60"/>
              <w:contextualSpacing w:val="0"/>
            </w:pPr>
            <w:commentRangeStart w:id="571"/>
            <w:r>
              <w:t>A Party</w:t>
            </w:r>
            <w:r>
              <w:t>’</w:t>
            </w:r>
            <w:r>
              <w:t xml:space="preserve">s SMKI ARO submits a Batched </w:t>
            </w:r>
            <w:del w:id="572" w:author="Author">
              <w:r w:rsidDel="008C3669">
                <w:delText xml:space="preserve">Device </w:delText>
              </w:r>
            </w:del>
            <w:r>
              <w:t xml:space="preserve">Certificate Signing Request </w:t>
            </w:r>
            <w:del w:id="573" w:author="Author">
              <w:r w:rsidDel="008C3669">
                <w:delText xml:space="preserve">(CSR) </w:delText>
              </w:r>
            </w:del>
            <w:r>
              <w:t>and receives Device Certificates for each valid Device CSR through the SMKI Portal interface</w:t>
            </w:r>
            <w:ins w:id="574" w:author="Author">
              <w:r w:rsidR="008C3669">
                <w:t>.</w:t>
              </w:r>
              <w:commentRangeEnd w:id="571"/>
              <w:r w:rsidR="008C3669">
                <w:rPr>
                  <w:rStyle w:val="CommentReference"/>
                </w:rPr>
                <w:commentReference w:id="571"/>
              </w:r>
            </w:ins>
          </w:p>
        </w:tc>
      </w:tr>
    </w:tbl>
    <w:p w14:paraId="34FD0612"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331"/>
        <w:gridCol w:w="5674"/>
      </w:tblGrid>
      <w:tr w:rsidR="00A11332" w14:paraId="34078010" w14:textId="77777777">
        <w:tc>
          <w:tcPr>
            <w:tcW w:w="3331" w:type="dxa"/>
          </w:tcPr>
          <w:p w14:paraId="69DEB08F" w14:textId="77777777" w:rsidR="00A11332" w:rsidRDefault="00477AB3">
            <w:pPr>
              <w:spacing w:before="60" w:after="60"/>
              <w:contextualSpacing w:val="0"/>
            </w:pPr>
            <w:r>
              <w:t>Objective</w:t>
            </w:r>
          </w:p>
        </w:tc>
        <w:tc>
          <w:tcPr>
            <w:tcW w:w="5673" w:type="dxa"/>
          </w:tcPr>
          <w:p w14:paraId="1F285DDB" w14:textId="3FCA7BD2" w:rsidR="00A11332" w:rsidRDefault="00477AB3">
            <w:pPr>
              <w:numPr>
                <w:ilvl w:val="0"/>
                <w:numId w:val="128"/>
              </w:numPr>
              <w:spacing w:before="60" w:after="60"/>
              <w:ind w:left="600"/>
              <w:contextualSpacing w:val="0"/>
            </w:pPr>
            <w:r>
              <w:t>To prove that the Party</w:t>
            </w:r>
            <w:r>
              <w:t>’</w:t>
            </w:r>
            <w:r>
              <w:t xml:space="preserve">s </w:t>
            </w:r>
            <w:ins w:id="575" w:author="Author">
              <w:r w:rsidR="008C3669">
                <w:t xml:space="preserve">SMKI </w:t>
              </w:r>
            </w:ins>
            <w:r>
              <w:t xml:space="preserve">ARO can use the SMKI Portal Interface to submit </w:t>
            </w:r>
            <w:commentRangeStart w:id="576"/>
            <w:r>
              <w:t xml:space="preserve">Batched </w:t>
            </w:r>
            <w:del w:id="577" w:author="Author">
              <w:r w:rsidDel="008C3669">
                <w:delText xml:space="preserve">Device </w:delText>
              </w:r>
            </w:del>
            <w:r>
              <w:t>C</w:t>
            </w:r>
            <w:ins w:id="578" w:author="Author">
              <w:r w:rsidR="008C3669">
                <w:t xml:space="preserve">ertificate </w:t>
              </w:r>
            </w:ins>
            <w:r>
              <w:t>S</w:t>
            </w:r>
            <w:ins w:id="579" w:author="Author">
              <w:r w:rsidR="008C3669">
                <w:t xml:space="preserve">igning </w:t>
              </w:r>
            </w:ins>
            <w:r>
              <w:t>R</w:t>
            </w:r>
            <w:ins w:id="580" w:author="Author">
              <w:r w:rsidR="008C3669">
                <w:t>equest.</w:t>
              </w:r>
              <w:commentRangeEnd w:id="576"/>
              <w:r w:rsidR="008C3669">
                <w:rPr>
                  <w:rStyle w:val="CommentReference"/>
                </w:rPr>
                <w:commentReference w:id="576"/>
              </w:r>
            </w:ins>
          </w:p>
          <w:p w14:paraId="6AA5505B" w14:textId="77777777" w:rsidR="00A11332" w:rsidRDefault="00477AB3">
            <w:pPr>
              <w:numPr>
                <w:ilvl w:val="0"/>
                <w:numId w:val="128"/>
              </w:numPr>
              <w:spacing w:before="60" w:after="60"/>
              <w:ind w:left="600"/>
              <w:contextualSpacing w:val="0"/>
            </w:pPr>
            <w:r>
              <w:t>To prove that Device CSRs are batched correctly by the Party</w:t>
            </w:r>
          </w:p>
          <w:p w14:paraId="63089CEE" w14:textId="260A0CA5" w:rsidR="00A11332" w:rsidRDefault="00477AB3">
            <w:pPr>
              <w:numPr>
                <w:ilvl w:val="0"/>
                <w:numId w:val="128"/>
              </w:numPr>
              <w:spacing w:before="60" w:after="60"/>
              <w:ind w:left="600"/>
              <w:contextualSpacing w:val="0"/>
            </w:pPr>
            <w:r>
              <w:t xml:space="preserve">To prove that the Party can use the SMKI Portal Interface to download Device Certificates issued from the Batched </w:t>
            </w:r>
            <w:del w:id="581" w:author="Author">
              <w:r w:rsidDel="008C3669">
                <w:delText xml:space="preserve">Device </w:delText>
              </w:r>
            </w:del>
            <w:r>
              <w:t>C</w:t>
            </w:r>
            <w:ins w:id="582" w:author="Author">
              <w:r w:rsidR="008C3669">
                <w:t xml:space="preserve">ertificate </w:t>
              </w:r>
            </w:ins>
            <w:r>
              <w:t>S</w:t>
            </w:r>
            <w:ins w:id="583" w:author="Author">
              <w:r w:rsidR="008C3669">
                <w:t xml:space="preserve">igning </w:t>
              </w:r>
            </w:ins>
            <w:r>
              <w:t>R</w:t>
            </w:r>
            <w:ins w:id="584" w:author="Author">
              <w:r w:rsidR="008C3669">
                <w:t>equest.</w:t>
              </w:r>
            </w:ins>
            <w:del w:id="585" w:author="Author">
              <w:r w:rsidDel="008C3669">
                <w:delText>s</w:delText>
              </w:r>
            </w:del>
          </w:p>
          <w:p w14:paraId="5C79498D" w14:textId="6A93CB5D" w:rsidR="00A11332" w:rsidRDefault="00477AB3">
            <w:pPr>
              <w:numPr>
                <w:ilvl w:val="0"/>
                <w:numId w:val="128"/>
              </w:numPr>
              <w:spacing w:before="60" w:after="60"/>
              <w:ind w:left="600"/>
              <w:contextualSpacing w:val="0"/>
            </w:pPr>
            <w:r>
              <w:t>To prove that the issued Device Certificates are also lodged in the test SMKI Repository</w:t>
            </w:r>
            <w:ins w:id="586" w:author="Author">
              <w:r w:rsidR="008C3669">
                <w:t>.</w:t>
              </w:r>
            </w:ins>
          </w:p>
        </w:tc>
      </w:tr>
    </w:tbl>
    <w:p w14:paraId="1EC8B77D"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511"/>
        <w:gridCol w:w="5494"/>
      </w:tblGrid>
      <w:tr w:rsidR="00A11332" w14:paraId="28FA4BC3" w14:textId="77777777">
        <w:tc>
          <w:tcPr>
            <w:tcW w:w="3511" w:type="dxa"/>
            <w:shd w:val="clear" w:color="auto" w:fill="000000"/>
          </w:tcPr>
          <w:p w14:paraId="1533E970" w14:textId="77777777" w:rsidR="00A11332" w:rsidRDefault="00477AB3">
            <w:pPr>
              <w:spacing w:before="60" w:after="60"/>
              <w:contextualSpacing w:val="0"/>
            </w:pPr>
            <w:r>
              <w:rPr>
                <w:b/>
                <w:color w:val="FFFFFF"/>
              </w:rPr>
              <w:t>ID</w:t>
            </w:r>
          </w:p>
        </w:tc>
        <w:tc>
          <w:tcPr>
            <w:tcW w:w="5493" w:type="dxa"/>
            <w:shd w:val="clear" w:color="auto" w:fill="000000"/>
          </w:tcPr>
          <w:p w14:paraId="038F3BEB" w14:textId="77777777" w:rsidR="00A11332" w:rsidRDefault="00477AB3">
            <w:pPr>
              <w:spacing w:before="60" w:after="60"/>
              <w:contextualSpacing w:val="0"/>
            </w:pPr>
            <w:r>
              <w:rPr>
                <w:b/>
                <w:color w:val="FFFFFF"/>
              </w:rPr>
              <w:t>SMKI 25</w:t>
            </w:r>
          </w:p>
        </w:tc>
      </w:tr>
    </w:tbl>
    <w:p w14:paraId="253943D2"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511"/>
        <w:gridCol w:w="5494"/>
      </w:tblGrid>
      <w:tr w:rsidR="00A11332" w14:paraId="705FCE7C" w14:textId="77777777">
        <w:tc>
          <w:tcPr>
            <w:tcW w:w="3511" w:type="dxa"/>
          </w:tcPr>
          <w:p w14:paraId="20EB89CF" w14:textId="77777777" w:rsidR="00A11332" w:rsidRDefault="00477AB3">
            <w:pPr>
              <w:spacing w:before="60" w:after="60"/>
              <w:contextualSpacing w:val="0"/>
            </w:pPr>
            <w:r>
              <w:t>Title:</w:t>
            </w:r>
          </w:p>
        </w:tc>
        <w:tc>
          <w:tcPr>
            <w:tcW w:w="5493" w:type="dxa"/>
          </w:tcPr>
          <w:p w14:paraId="07129EB9" w14:textId="42ED9C2E" w:rsidR="00A11332" w:rsidRDefault="00477AB3">
            <w:pPr>
              <w:spacing w:before="60" w:after="60"/>
              <w:contextualSpacing w:val="0"/>
            </w:pPr>
            <w:r>
              <w:t>Submit a Device Certificate Signing Request and receive Device Certificate through the Ad Hoc Device Web Service interface over a DCC Gateway Connection</w:t>
            </w:r>
            <w:ins w:id="587" w:author="Author">
              <w:r w:rsidR="008C3669">
                <w:t>.</w:t>
              </w:r>
            </w:ins>
          </w:p>
        </w:tc>
      </w:tr>
    </w:tbl>
    <w:p w14:paraId="26815C7D"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511"/>
        <w:gridCol w:w="5494"/>
      </w:tblGrid>
      <w:tr w:rsidR="00A11332" w14:paraId="6B116FAF" w14:textId="77777777">
        <w:tc>
          <w:tcPr>
            <w:tcW w:w="3511" w:type="dxa"/>
          </w:tcPr>
          <w:p w14:paraId="4BC6018C" w14:textId="77777777" w:rsidR="00A11332" w:rsidRDefault="00477AB3">
            <w:pPr>
              <w:spacing w:before="60" w:after="60"/>
              <w:contextualSpacing w:val="0"/>
            </w:pPr>
            <w:r>
              <w:lastRenderedPageBreak/>
              <w:t>Description</w:t>
            </w:r>
          </w:p>
        </w:tc>
        <w:tc>
          <w:tcPr>
            <w:tcW w:w="5493" w:type="dxa"/>
          </w:tcPr>
          <w:p w14:paraId="06364569" w14:textId="6598297A" w:rsidR="00A11332" w:rsidRDefault="00477AB3">
            <w:pPr>
              <w:spacing w:before="60" w:after="60"/>
              <w:contextualSpacing w:val="0"/>
            </w:pPr>
            <w:r>
              <w:t>A Party</w:t>
            </w:r>
            <w:r>
              <w:t>’</w:t>
            </w:r>
            <w:r>
              <w:t>s system submits a Device C</w:t>
            </w:r>
            <w:ins w:id="588" w:author="Author">
              <w:r w:rsidR="008C3669">
                <w:t>SR</w:t>
              </w:r>
            </w:ins>
            <w:del w:id="589" w:author="Author">
              <w:r w:rsidDel="008C3669">
                <w:delText>ertificate Signing Request (CSR)</w:delText>
              </w:r>
            </w:del>
            <w:r>
              <w:t xml:space="preserve"> and receives a Device Certificate</w:t>
            </w:r>
            <w:del w:id="590" w:author="Author">
              <w:r w:rsidDel="008C3669">
                <w:delText>s</w:delText>
              </w:r>
            </w:del>
            <w:r>
              <w:t xml:space="preserve"> through the Ad Hoc Device </w:t>
            </w:r>
            <w:ins w:id="591" w:author="Author">
              <w:r w:rsidR="008C3669">
                <w:t xml:space="preserve">CSR </w:t>
              </w:r>
            </w:ins>
            <w:r>
              <w:t>Web Service interface</w:t>
            </w:r>
            <w:ins w:id="592" w:author="Author">
              <w:r w:rsidR="008C3669">
                <w:t>.</w:t>
              </w:r>
            </w:ins>
          </w:p>
        </w:tc>
      </w:tr>
    </w:tbl>
    <w:p w14:paraId="16F682AA"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511"/>
        <w:gridCol w:w="5494"/>
      </w:tblGrid>
      <w:tr w:rsidR="00A11332" w14:paraId="375324DE" w14:textId="77777777">
        <w:tc>
          <w:tcPr>
            <w:tcW w:w="3511" w:type="dxa"/>
          </w:tcPr>
          <w:p w14:paraId="09FF716D" w14:textId="77777777" w:rsidR="00A11332" w:rsidRDefault="00477AB3">
            <w:pPr>
              <w:spacing w:before="60" w:after="60"/>
              <w:contextualSpacing w:val="0"/>
            </w:pPr>
            <w:r>
              <w:t>Objective</w:t>
            </w:r>
          </w:p>
        </w:tc>
        <w:tc>
          <w:tcPr>
            <w:tcW w:w="5493" w:type="dxa"/>
          </w:tcPr>
          <w:p w14:paraId="27AF28E2" w14:textId="6E7CD315" w:rsidR="00A11332" w:rsidRDefault="00477AB3">
            <w:pPr>
              <w:numPr>
                <w:ilvl w:val="0"/>
                <w:numId w:val="129"/>
              </w:numPr>
              <w:spacing w:before="60" w:after="60"/>
              <w:ind w:left="600"/>
              <w:contextualSpacing w:val="0"/>
            </w:pPr>
            <w:r>
              <w:t>To prove that the Party</w:t>
            </w:r>
            <w:r>
              <w:t>’</w:t>
            </w:r>
            <w:r>
              <w:t>s system can submit a Device CSR through the Ad Hoc Device Web Service interface</w:t>
            </w:r>
            <w:ins w:id="593" w:author="Author">
              <w:r w:rsidR="008C3669">
                <w:t>.</w:t>
              </w:r>
            </w:ins>
          </w:p>
          <w:p w14:paraId="05C0281E" w14:textId="45BACA6F" w:rsidR="00A11332" w:rsidRDefault="00477AB3">
            <w:pPr>
              <w:numPr>
                <w:ilvl w:val="0"/>
                <w:numId w:val="129"/>
              </w:numPr>
              <w:spacing w:before="60" w:after="60"/>
              <w:ind w:left="600"/>
              <w:contextualSpacing w:val="0"/>
            </w:pPr>
            <w:r>
              <w:t xml:space="preserve">To prove that the Party can receive </w:t>
            </w:r>
            <w:ins w:id="594" w:author="Author">
              <w:r w:rsidR="008C3669">
                <w:t xml:space="preserve">a </w:t>
              </w:r>
            </w:ins>
            <w:r>
              <w:t>Device Certificate</w:t>
            </w:r>
            <w:del w:id="595" w:author="Author">
              <w:r w:rsidDel="008C3669">
                <w:delText>s</w:delText>
              </w:r>
            </w:del>
            <w:r>
              <w:t xml:space="preserve"> issued in respect of the submitted Device CSR from the Ad Hoc Device Web Service</w:t>
            </w:r>
            <w:ins w:id="596" w:author="Author">
              <w:r w:rsidR="008C3669">
                <w:t>.</w:t>
              </w:r>
            </w:ins>
          </w:p>
          <w:p w14:paraId="37CFBB59" w14:textId="29F4DD44" w:rsidR="00A11332" w:rsidRDefault="00477AB3">
            <w:pPr>
              <w:numPr>
                <w:ilvl w:val="0"/>
                <w:numId w:val="129"/>
              </w:numPr>
              <w:spacing w:before="60" w:after="60"/>
              <w:ind w:left="600"/>
              <w:contextualSpacing w:val="0"/>
            </w:pPr>
            <w:r>
              <w:t>To prove that the issued Device Certificate is lodged in the test SMKI Repository</w:t>
            </w:r>
            <w:ins w:id="597" w:author="Author">
              <w:r w:rsidR="008C3669">
                <w:t>.</w:t>
              </w:r>
            </w:ins>
          </w:p>
        </w:tc>
      </w:tr>
    </w:tbl>
    <w:p w14:paraId="0BBA22D5"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511"/>
        <w:gridCol w:w="5494"/>
      </w:tblGrid>
      <w:tr w:rsidR="00A11332" w14:paraId="4FFB65AA" w14:textId="77777777">
        <w:tc>
          <w:tcPr>
            <w:tcW w:w="3511" w:type="dxa"/>
            <w:shd w:val="clear" w:color="auto" w:fill="000000"/>
          </w:tcPr>
          <w:p w14:paraId="7ED6F21C" w14:textId="77777777" w:rsidR="00A11332" w:rsidRDefault="00477AB3">
            <w:pPr>
              <w:spacing w:before="60" w:after="60"/>
              <w:contextualSpacing w:val="0"/>
            </w:pPr>
            <w:r>
              <w:rPr>
                <w:b/>
                <w:color w:val="FFFFFF"/>
              </w:rPr>
              <w:t>ID</w:t>
            </w:r>
          </w:p>
        </w:tc>
        <w:tc>
          <w:tcPr>
            <w:tcW w:w="5493" w:type="dxa"/>
            <w:shd w:val="clear" w:color="auto" w:fill="000000"/>
          </w:tcPr>
          <w:p w14:paraId="171306DF" w14:textId="77777777" w:rsidR="00A11332" w:rsidRDefault="00477AB3">
            <w:pPr>
              <w:spacing w:before="60" w:after="60"/>
              <w:contextualSpacing w:val="0"/>
            </w:pPr>
            <w:r>
              <w:rPr>
                <w:b/>
                <w:color w:val="FFFFFF"/>
              </w:rPr>
              <w:t>SMKI 57</w:t>
            </w:r>
            <w:r>
              <w:rPr>
                <w:rStyle w:val="FootnoteReference"/>
                <w:b/>
                <w:color w:val="FFFFFF"/>
              </w:rPr>
              <w:footnoteReference w:id="2"/>
            </w:r>
            <w:r>
              <w:rPr>
                <w:b/>
                <w:color w:val="FFFFFF"/>
              </w:rPr>
              <w:t> </w:t>
            </w:r>
          </w:p>
        </w:tc>
      </w:tr>
    </w:tbl>
    <w:p w14:paraId="7A77FDA0"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511"/>
        <w:gridCol w:w="5494"/>
      </w:tblGrid>
      <w:tr w:rsidR="00A11332" w14:paraId="4181979A" w14:textId="77777777">
        <w:tc>
          <w:tcPr>
            <w:tcW w:w="3511" w:type="dxa"/>
          </w:tcPr>
          <w:p w14:paraId="6849DF47" w14:textId="77777777" w:rsidR="00A11332" w:rsidRDefault="00477AB3">
            <w:pPr>
              <w:spacing w:before="60" w:after="60"/>
              <w:contextualSpacing w:val="0"/>
            </w:pPr>
            <w:r>
              <w:t>Title:</w:t>
            </w:r>
          </w:p>
        </w:tc>
        <w:tc>
          <w:tcPr>
            <w:tcW w:w="5493" w:type="dxa"/>
          </w:tcPr>
          <w:p w14:paraId="7507A63E" w14:textId="197C1BFE" w:rsidR="00A11332" w:rsidRDefault="00477AB3">
            <w:pPr>
              <w:spacing w:before="60" w:after="60"/>
              <w:contextualSpacing w:val="0"/>
            </w:pPr>
            <w:r>
              <w:t xml:space="preserve">Submit Batched </w:t>
            </w:r>
            <w:del w:id="598" w:author="Author">
              <w:r w:rsidDel="008C3669">
                <w:delText xml:space="preserve">Device </w:delText>
              </w:r>
            </w:del>
            <w:r>
              <w:t xml:space="preserve">Certificate Signing Requests and receive Device Certificates through the Batched Device </w:t>
            </w:r>
            <w:ins w:id="599" w:author="Author">
              <w:r w:rsidR="008C3669">
                <w:t xml:space="preserve">CSR </w:t>
              </w:r>
            </w:ins>
            <w:r>
              <w:t>Web Service interface over a DCC Gateway Connection</w:t>
            </w:r>
            <w:ins w:id="600" w:author="Author">
              <w:r w:rsidR="008C3669">
                <w:t>.</w:t>
              </w:r>
            </w:ins>
          </w:p>
        </w:tc>
      </w:tr>
    </w:tbl>
    <w:p w14:paraId="23A1CB2F"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511"/>
        <w:gridCol w:w="5494"/>
      </w:tblGrid>
      <w:tr w:rsidR="00A11332" w14:paraId="40683604" w14:textId="77777777">
        <w:tc>
          <w:tcPr>
            <w:tcW w:w="3511" w:type="dxa"/>
          </w:tcPr>
          <w:p w14:paraId="10FC948E" w14:textId="77777777" w:rsidR="00A11332" w:rsidRDefault="00477AB3">
            <w:pPr>
              <w:spacing w:before="60" w:after="60"/>
              <w:contextualSpacing w:val="0"/>
            </w:pPr>
            <w:r>
              <w:t>Description</w:t>
            </w:r>
          </w:p>
        </w:tc>
        <w:tc>
          <w:tcPr>
            <w:tcW w:w="5493" w:type="dxa"/>
          </w:tcPr>
          <w:p w14:paraId="44DBD431" w14:textId="59C186C0" w:rsidR="00A11332" w:rsidRDefault="00477AB3">
            <w:pPr>
              <w:spacing w:before="60" w:after="60"/>
              <w:contextualSpacing w:val="0"/>
            </w:pPr>
            <w:r>
              <w:t>A Party</w:t>
            </w:r>
            <w:r>
              <w:t>’</w:t>
            </w:r>
            <w:r>
              <w:t xml:space="preserve">s system submits Batched Certificate Signing Requests </w:t>
            </w:r>
            <w:del w:id="601" w:author="Author">
              <w:r w:rsidDel="008C3669">
                <w:delText xml:space="preserve">(CSRs) </w:delText>
              </w:r>
            </w:del>
            <w:r>
              <w:t>and receives Device Certificates through the Batched Device CSR Web Service interface</w:t>
            </w:r>
            <w:ins w:id="602" w:author="Author">
              <w:r w:rsidR="008C3669">
                <w:t>.</w:t>
              </w:r>
            </w:ins>
          </w:p>
        </w:tc>
      </w:tr>
    </w:tbl>
    <w:p w14:paraId="78ED059A"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511"/>
        <w:gridCol w:w="5494"/>
      </w:tblGrid>
      <w:tr w:rsidR="00A11332" w14:paraId="422712FE" w14:textId="77777777">
        <w:tc>
          <w:tcPr>
            <w:tcW w:w="3511" w:type="dxa"/>
          </w:tcPr>
          <w:p w14:paraId="37FCD018" w14:textId="77777777" w:rsidR="00A11332" w:rsidRDefault="00477AB3">
            <w:pPr>
              <w:spacing w:before="60" w:after="60"/>
              <w:contextualSpacing w:val="0"/>
            </w:pPr>
            <w:r>
              <w:t>Objective</w:t>
            </w:r>
          </w:p>
        </w:tc>
        <w:tc>
          <w:tcPr>
            <w:tcW w:w="5493" w:type="dxa"/>
          </w:tcPr>
          <w:p w14:paraId="78C7F8F7" w14:textId="56E5A699" w:rsidR="00A11332" w:rsidRDefault="00477AB3">
            <w:pPr>
              <w:numPr>
                <w:ilvl w:val="0"/>
                <w:numId w:val="130"/>
              </w:numPr>
              <w:spacing w:before="60" w:after="60"/>
              <w:ind w:left="600"/>
              <w:contextualSpacing w:val="0"/>
            </w:pPr>
            <w:r>
              <w:t>To prove that the Party</w:t>
            </w:r>
            <w:r>
              <w:t>’</w:t>
            </w:r>
            <w:r>
              <w:t xml:space="preserve">s system can use the Batched Device </w:t>
            </w:r>
            <w:ins w:id="603" w:author="Author">
              <w:r w:rsidR="008C3669">
                <w:t xml:space="preserve">CSR </w:t>
              </w:r>
            </w:ins>
            <w:r>
              <w:t xml:space="preserve">Web Service </w:t>
            </w:r>
            <w:ins w:id="604" w:author="Author">
              <w:r w:rsidR="008C3669">
                <w:t>i</w:t>
              </w:r>
            </w:ins>
            <w:del w:id="605" w:author="Author">
              <w:r w:rsidDel="008C3669">
                <w:delText>I</w:delText>
              </w:r>
            </w:del>
            <w:r>
              <w:t xml:space="preserve">nterface to submit Batched </w:t>
            </w:r>
            <w:del w:id="606" w:author="Author">
              <w:r w:rsidDel="008C3669">
                <w:delText xml:space="preserve">Device </w:delText>
              </w:r>
            </w:del>
            <w:r>
              <w:t>C</w:t>
            </w:r>
            <w:ins w:id="607" w:author="Author">
              <w:r w:rsidR="008C3669">
                <w:t xml:space="preserve">ertificate </w:t>
              </w:r>
            </w:ins>
            <w:r>
              <w:t>S</w:t>
            </w:r>
            <w:ins w:id="608" w:author="Author">
              <w:r w:rsidR="008C3669">
                <w:t xml:space="preserve">igning </w:t>
              </w:r>
            </w:ins>
            <w:r>
              <w:t>R</w:t>
            </w:r>
            <w:ins w:id="609" w:author="Author">
              <w:r w:rsidR="008C3669">
                <w:t>equest</w:t>
              </w:r>
            </w:ins>
            <w:r>
              <w:t>s</w:t>
            </w:r>
            <w:ins w:id="610" w:author="Author">
              <w:r w:rsidR="008C3669">
                <w:t>.</w:t>
              </w:r>
            </w:ins>
          </w:p>
          <w:p w14:paraId="2AA70A2D" w14:textId="433529CD" w:rsidR="00A11332" w:rsidRDefault="00477AB3">
            <w:pPr>
              <w:numPr>
                <w:ilvl w:val="0"/>
                <w:numId w:val="130"/>
              </w:numPr>
              <w:spacing w:before="60" w:after="60"/>
              <w:ind w:left="600"/>
              <w:contextualSpacing w:val="0"/>
            </w:pPr>
            <w:r>
              <w:t>To prove that Device CSRs are batched correctly by the Party</w:t>
            </w:r>
            <w:ins w:id="611" w:author="Author">
              <w:r w:rsidR="008C3669">
                <w:t>.</w:t>
              </w:r>
            </w:ins>
          </w:p>
          <w:p w14:paraId="653E304B" w14:textId="02A2DC57" w:rsidR="00A11332" w:rsidRDefault="00477AB3">
            <w:pPr>
              <w:numPr>
                <w:ilvl w:val="0"/>
                <w:numId w:val="130"/>
              </w:numPr>
              <w:spacing w:before="60" w:after="60"/>
              <w:ind w:left="600"/>
              <w:contextualSpacing w:val="0"/>
            </w:pPr>
            <w:r>
              <w:t xml:space="preserve">To prove that Parties can download their Device Certificates issued in respect of Batched </w:t>
            </w:r>
            <w:del w:id="612" w:author="Author">
              <w:r w:rsidDel="008C3669">
                <w:delText xml:space="preserve">Device </w:delText>
              </w:r>
            </w:del>
            <w:r>
              <w:t>C</w:t>
            </w:r>
            <w:ins w:id="613" w:author="Author">
              <w:r w:rsidR="008C3669">
                <w:t xml:space="preserve">ertificate </w:t>
              </w:r>
            </w:ins>
            <w:r>
              <w:t>S</w:t>
            </w:r>
            <w:ins w:id="614" w:author="Author">
              <w:r w:rsidR="008C3669">
                <w:t xml:space="preserve">igning </w:t>
              </w:r>
            </w:ins>
            <w:r>
              <w:t>R</w:t>
            </w:r>
            <w:ins w:id="615" w:author="Author">
              <w:r w:rsidR="008C3669">
                <w:t>equest</w:t>
              </w:r>
            </w:ins>
            <w:r>
              <w:t>s</w:t>
            </w:r>
            <w:ins w:id="616" w:author="Author">
              <w:r w:rsidR="008C3669">
                <w:t>.</w:t>
              </w:r>
            </w:ins>
          </w:p>
          <w:p w14:paraId="1DCFA62F" w14:textId="3CEBB4B2" w:rsidR="00A11332" w:rsidRDefault="00477AB3">
            <w:pPr>
              <w:numPr>
                <w:ilvl w:val="0"/>
                <w:numId w:val="130"/>
              </w:numPr>
              <w:spacing w:before="60" w:after="60"/>
              <w:ind w:left="600"/>
              <w:contextualSpacing w:val="0"/>
            </w:pPr>
            <w:r>
              <w:t>To prove that the issued Device Certificates are also lodged in the test SMKI Repository</w:t>
            </w:r>
            <w:ins w:id="617" w:author="Author">
              <w:r w:rsidR="008C3669">
                <w:t>.</w:t>
              </w:r>
            </w:ins>
          </w:p>
        </w:tc>
      </w:tr>
    </w:tbl>
    <w:p w14:paraId="701083C5" w14:textId="77777777" w:rsidR="00A11332" w:rsidRDefault="00477AB3">
      <w:pPr>
        <w:pStyle w:val="Heading4"/>
        <w:numPr>
          <w:ilvl w:val="2"/>
          <w:numId w:val="162"/>
        </w:numPr>
        <w:ind w:left="1200"/>
        <w:contextualSpacing w:val="0"/>
      </w:pPr>
      <w:r>
        <w:t>Download Certificates from the test SMKI Repository</w:t>
      </w:r>
    </w:p>
    <w:tbl>
      <w:tblPr>
        <w:tblStyle w:val="CMTabletable--borders"/>
        <w:tblW w:w="9005" w:type="dxa"/>
        <w:tblInd w:w="943" w:type="dxa"/>
        <w:tblLook w:val="04A0" w:firstRow="1" w:lastRow="0" w:firstColumn="1" w:lastColumn="0" w:noHBand="0" w:noVBand="1"/>
      </w:tblPr>
      <w:tblGrid>
        <w:gridCol w:w="3421"/>
        <w:gridCol w:w="5584"/>
      </w:tblGrid>
      <w:tr w:rsidR="00A11332" w14:paraId="226D826B" w14:textId="77777777">
        <w:tc>
          <w:tcPr>
            <w:tcW w:w="3421" w:type="dxa"/>
            <w:shd w:val="clear" w:color="auto" w:fill="000000"/>
          </w:tcPr>
          <w:p w14:paraId="449C132E" w14:textId="77777777" w:rsidR="00A11332" w:rsidRDefault="00477AB3">
            <w:pPr>
              <w:spacing w:before="60" w:after="60"/>
              <w:contextualSpacing w:val="0"/>
            </w:pPr>
            <w:r>
              <w:rPr>
                <w:b/>
                <w:color w:val="FFFFFF"/>
              </w:rPr>
              <w:t>ID</w:t>
            </w:r>
          </w:p>
        </w:tc>
        <w:tc>
          <w:tcPr>
            <w:tcW w:w="5583" w:type="dxa"/>
            <w:shd w:val="clear" w:color="auto" w:fill="000000"/>
          </w:tcPr>
          <w:p w14:paraId="329893DE" w14:textId="77777777" w:rsidR="00A11332" w:rsidRDefault="00477AB3">
            <w:pPr>
              <w:spacing w:before="60" w:after="60"/>
              <w:contextualSpacing w:val="0"/>
            </w:pPr>
            <w:r>
              <w:rPr>
                <w:b/>
                <w:color w:val="FFFFFF"/>
              </w:rPr>
              <w:t>SMKI 29</w:t>
            </w:r>
          </w:p>
        </w:tc>
      </w:tr>
    </w:tbl>
    <w:p w14:paraId="5E310362"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62D1169E" w14:textId="77777777">
        <w:tc>
          <w:tcPr>
            <w:tcW w:w="3421" w:type="dxa"/>
          </w:tcPr>
          <w:p w14:paraId="195BAF81" w14:textId="77777777" w:rsidR="00A11332" w:rsidRDefault="00477AB3">
            <w:pPr>
              <w:spacing w:before="60" w:after="60"/>
              <w:contextualSpacing w:val="0"/>
            </w:pPr>
            <w:r>
              <w:t>Title:</w:t>
            </w:r>
          </w:p>
        </w:tc>
        <w:tc>
          <w:tcPr>
            <w:tcW w:w="5583" w:type="dxa"/>
          </w:tcPr>
          <w:p w14:paraId="6D68A6BA" w14:textId="397FE842" w:rsidR="00A11332" w:rsidRDefault="00477AB3">
            <w:pPr>
              <w:spacing w:before="60" w:after="60"/>
              <w:contextualSpacing w:val="0"/>
            </w:pPr>
            <w:r>
              <w:t xml:space="preserve">Download a copy of all </w:t>
            </w:r>
            <w:r>
              <w:t>‘</w:t>
            </w:r>
            <w:r>
              <w:t>In Use</w:t>
            </w:r>
            <w:r>
              <w:t>’</w:t>
            </w:r>
            <w:r>
              <w:t xml:space="preserve"> SMKI Test Certificates from the test SMKI Repository through the SFTP (SSH File Transfer Protocol) interface over a DCC Gateway Connection</w:t>
            </w:r>
            <w:ins w:id="618" w:author="Author">
              <w:r w:rsidR="008C3669">
                <w:t>.</w:t>
              </w:r>
            </w:ins>
          </w:p>
        </w:tc>
      </w:tr>
    </w:tbl>
    <w:p w14:paraId="0A5D9EB7"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28BA02BC" w14:textId="77777777">
        <w:tc>
          <w:tcPr>
            <w:tcW w:w="3421" w:type="dxa"/>
          </w:tcPr>
          <w:p w14:paraId="449E9ADC" w14:textId="77777777" w:rsidR="00A11332" w:rsidRDefault="00477AB3">
            <w:pPr>
              <w:spacing w:before="60" w:after="60"/>
              <w:contextualSpacing w:val="0"/>
            </w:pPr>
            <w:r>
              <w:t>Description</w:t>
            </w:r>
          </w:p>
        </w:tc>
        <w:tc>
          <w:tcPr>
            <w:tcW w:w="5583" w:type="dxa"/>
          </w:tcPr>
          <w:p w14:paraId="13A7D599" w14:textId="14B42EA0" w:rsidR="00A11332" w:rsidRDefault="00477AB3">
            <w:pPr>
              <w:spacing w:before="60" w:after="60"/>
              <w:contextualSpacing w:val="0"/>
            </w:pPr>
            <w:r>
              <w:t>Using a file transfer client the Party downloads a copy of all in use SMKI Certificates from the test SMKI Repository via SFTP (SSH File Transfer Protocol) interface</w:t>
            </w:r>
            <w:ins w:id="619" w:author="Author">
              <w:r w:rsidR="008C3669">
                <w:t>.</w:t>
              </w:r>
            </w:ins>
          </w:p>
        </w:tc>
      </w:tr>
    </w:tbl>
    <w:p w14:paraId="0307A9F6"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6F4FB36B" w14:textId="77777777">
        <w:tc>
          <w:tcPr>
            <w:tcW w:w="3421" w:type="dxa"/>
          </w:tcPr>
          <w:p w14:paraId="580FF6AA" w14:textId="77777777" w:rsidR="00A11332" w:rsidRDefault="00477AB3">
            <w:pPr>
              <w:spacing w:before="60" w:after="60"/>
              <w:contextualSpacing w:val="0"/>
            </w:pPr>
            <w:r>
              <w:t>Objective</w:t>
            </w:r>
          </w:p>
        </w:tc>
        <w:tc>
          <w:tcPr>
            <w:tcW w:w="5583" w:type="dxa"/>
          </w:tcPr>
          <w:p w14:paraId="7776CFB8" w14:textId="33F180C9" w:rsidR="00A11332" w:rsidRDefault="00477AB3">
            <w:pPr>
              <w:numPr>
                <w:ilvl w:val="0"/>
                <w:numId w:val="131"/>
              </w:numPr>
              <w:spacing w:before="60" w:after="60"/>
              <w:ind w:left="600"/>
              <w:contextualSpacing w:val="0"/>
            </w:pPr>
            <w:r>
              <w:t xml:space="preserve">To prove that the Party / RDP can use a file transfer client that supports SFTP in accordance with the standards in the SMKI Repository Interface Design Specification to access the </w:t>
            </w:r>
            <w:r>
              <w:lastRenderedPageBreak/>
              <w:t>SFTP interface</w:t>
            </w:r>
            <w:ins w:id="620" w:author="Author">
              <w:r w:rsidR="008C3669">
                <w:t>.</w:t>
              </w:r>
            </w:ins>
          </w:p>
          <w:p w14:paraId="240BAF45" w14:textId="52E663A7" w:rsidR="00A11332" w:rsidRDefault="00477AB3">
            <w:pPr>
              <w:numPr>
                <w:ilvl w:val="0"/>
                <w:numId w:val="131"/>
              </w:numPr>
              <w:spacing w:before="60" w:after="60"/>
              <w:ind w:left="600"/>
              <w:contextualSpacing w:val="0"/>
            </w:pPr>
            <w:r>
              <w:t>To prove that the Party / RDP</w:t>
            </w:r>
            <w:r>
              <w:t>’</w:t>
            </w:r>
            <w:r>
              <w:t>s file transfer client can download a complete copy of all in use Certificates (including OCA and DCA Certificates)</w:t>
            </w:r>
            <w:ins w:id="621" w:author="Author">
              <w:r w:rsidR="008C3669">
                <w:t>.</w:t>
              </w:r>
            </w:ins>
          </w:p>
        </w:tc>
      </w:tr>
    </w:tbl>
    <w:p w14:paraId="5FA30967"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739955B4" w14:textId="77777777">
        <w:tc>
          <w:tcPr>
            <w:tcW w:w="3421" w:type="dxa"/>
            <w:shd w:val="clear" w:color="auto" w:fill="000000"/>
          </w:tcPr>
          <w:p w14:paraId="0CACA63D" w14:textId="77777777" w:rsidR="00A11332" w:rsidRDefault="00477AB3">
            <w:pPr>
              <w:spacing w:before="60" w:after="60"/>
              <w:contextualSpacing w:val="0"/>
            </w:pPr>
            <w:r>
              <w:rPr>
                <w:b/>
                <w:color w:val="FFFFFF"/>
              </w:rPr>
              <w:t>ID</w:t>
            </w:r>
          </w:p>
        </w:tc>
        <w:tc>
          <w:tcPr>
            <w:tcW w:w="5583" w:type="dxa"/>
            <w:shd w:val="clear" w:color="auto" w:fill="000000"/>
          </w:tcPr>
          <w:p w14:paraId="56722243" w14:textId="77777777" w:rsidR="00A11332" w:rsidRDefault="00477AB3">
            <w:pPr>
              <w:spacing w:before="60" w:after="60"/>
              <w:contextualSpacing w:val="0"/>
            </w:pPr>
            <w:r>
              <w:rPr>
                <w:b/>
                <w:color w:val="FFFFFF"/>
              </w:rPr>
              <w:t>SMKI 30</w:t>
            </w:r>
          </w:p>
        </w:tc>
      </w:tr>
    </w:tbl>
    <w:p w14:paraId="5C79D3C6"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767CBE1D" w14:textId="77777777">
        <w:tc>
          <w:tcPr>
            <w:tcW w:w="3421" w:type="dxa"/>
          </w:tcPr>
          <w:p w14:paraId="48BE36A9" w14:textId="77777777" w:rsidR="00A11332" w:rsidRDefault="00477AB3">
            <w:pPr>
              <w:spacing w:before="60" w:after="60"/>
              <w:contextualSpacing w:val="0"/>
            </w:pPr>
            <w:r>
              <w:t>Title:</w:t>
            </w:r>
          </w:p>
        </w:tc>
        <w:tc>
          <w:tcPr>
            <w:tcW w:w="5583" w:type="dxa"/>
          </w:tcPr>
          <w:p w14:paraId="4443C22B" w14:textId="6B89F1B1" w:rsidR="00A11332" w:rsidRDefault="00477AB3">
            <w:pPr>
              <w:spacing w:before="60" w:after="60"/>
              <w:contextualSpacing w:val="0"/>
            </w:pPr>
            <w:r>
              <w:t>Download a daily delta file of SMKI Test Certificates through the SFTP interface over a DCC Gateway Connection</w:t>
            </w:r>
            <w:ins w:id="622" w:author="Author">
              <w:r w:rsidR="008C3669">
                <w:t>.</w:t>
              </w:r>
            </w:ins>
          </w:p>
        </w:tc>
      </w:tr>
    </w:tbl>
    <w:p w14:paraId="2A965E37"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7FD18BDE" w14:textId="77777777">
        <w:tc>
          <w:tcPr>
            <w:tcW w:w="3421" w:type="dxa"/>
          </w:tcPr>
          <w:p w14:paraId="65A92B3C" w14:textId="77777777" w:rsidR="00A11332" w:rsidRDefault="00477AB3">
            <w:pPr>
              <w:spacing w:before="60" w:after="60"/>
              <w:contextualSpacing w:val="0"/>
            </w:pPr>
            <w:r>
              <w:t>Description</w:t>
            </w:r>
          </w:p>
        </w:tc>
        <w:tc>
          <w:tcPr>
            <w:tcW w:w="5583" w:type="dxa"/>
          </w:tcPr>
          <w:p w14:paraId="25EC9309" w14:textId="260A0ABD" w:rsidR="00A11332" w:rsidRDefault="00477AB3">
            <w:pPr>
              <w:spacing w:before="60" w:after="60"/>
              <w:contextualSpacing w:val="0"/>
            </w:pPr>
            <w:r>
              <w:t xml:space="preserve">Using a file transfer client the Party / RDP downloads a partial / daily </w:t>
            </w:r>
            <w:r>
              <w:t>‘</w:t>
            </w:r>
            <w:r>
              <w:t>delta file</w:t>
            </w:r>
            <w:r>
              <w:t>’</w:t>
            </w:r>
            <w:r>
              <w:t xml:space="preserve"> copy of all SMKI Certificates issued in the preceding twenty four hours from the test SMKI Repository via SFTP (SSH File Transfer Protocol) interface</w:t>
            </w:r>
            <w:ins w:id="623" w:author="Author">
              <w:r w:rsidR="008C3669">
                <w:t>.</w:t>
              </w:r>
            </w:ins>
          </w:p>
        </w:tc>
      </w:tr>
    </w:tbl>
    <w:p w14:paraId="24EFCE6B"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55948B72" w14:textId="77777777">
        <w:tc>
          <w:tcPr>
            <w:tcW w:w="3421" w:type="dxa"/>
          </w:tcPr>
          <w:p w14:paraId="1ECEA1A2" w14:textId="77777777" w:rsidR="00A11332" w:rsidRDefault="00477AB3">
            <w:pPr>
              <w:spacing w:before="60" w:after="60"/>
              <w:contextualSpacing w:val="0"/>
            </w:pPr>
            <w:r>
              <w:t>Objective</w:t>
            </w:r>
          </w:p>
        </w:tc>
        <w:tc>
          <w:tcPr>
            <w:tcW w:w="5583" w:type="dxa"/>
          </w:tcPr>
          <w:p w14:paraId="781B979E" w14:textId="6A4ABCD0" w:rsidR="00A11332" w:rsidRDefault="00477AB3">
            <w:pPr>
              <w:numPr>
                <w:ilvl w:val="0"/>
                <w:numId w:val="132"/>
              </w:numPr>
              <w:spacing w:before="60" w:after="60"/>
              <w:ind w:left="600"/>
              <w:contextualSpacing w:val="0"/>
            </w:pPr>
            <w:r>
              <w:t>To prove that the Party / RDP</w:t>
            </w:r>
            <w:r>
              <w:t>’</w:t>
            </w:r>
            <w:r>
              <w:t>s file transfer client can download a partial/</w:t>
            </w:r>
            <w:r>
              <w:t>’</w:t>
            </w:r>
            <w:r>
              <w:t>Daily Delta File</w:t>
            </w:r>
            <w:r>
              <w:t>’</w:t>
            </w:r>
            <w:r>
              <w:t xml:space="preserve"> batch containing Certificates published to the test SMKI Repository during the preceding twenty four hours (including OCA and DCA Certificates)</w:t>
            </w:r>
            <w:ins w:id="624" w:author="Author">
              <w:r w:rsidR="008C3669">
                <w:t>.</w:t>
              </w:r>
            </w:ins>
          </w:p>
        </w:tc>
      </w:tr>
    </w:tbl>
    <w:p w14:paraId="3EB688C7" w14:textId="77777777" w:rsidR="00A11332" w:rsidRDefault="00477AB3">
      <w:pPr>
        <w:pStyle w:val="Heading4"/>
        <w:numPr>
          <w:ilvl w:val="2"/>
          <w:numId w:val="162"/>
        </w:numPr>
        <w:ind w:left="1200"/>
        <w:contextualSpacing w:val="0"/>
      </w:pPr>
      <w:r>
        <w:t>Query the test SMKI Repository and Retrieve Certificates</w:t>
      </w:r>
    </w:p>
    <w:tbl>
      <w:tblPr>
        <w:tblStyle w:val="CMTabletable--borders"/>
        <w:tblW w:w="9005" w:type="dxa"/>
        <w:tblInd w:w="943" w:type="dxa"/>
        <w:tblLook w:val="04A0" w:firstRow="1" w:lastRow="0" w:firstColumn="1" w:lastColumn="0" w:noHBand="0" w:noVBand="1"/>
      </w:tblPr>
      <w:tblGrid>
        <w:gridCol w:w="3421"/>
        <w:gridCol w:w="5584"/>
      </w:tblGrid>
      <w:tr w:rsidR="00A11332" w14:paraId="10FA12BA" w14:textId="77777777">
        <w:tc>
          <w:tcPr>
            <w:tcW w:w="3421" w:type="dxa"/>
            <w:shd w:val="clear" w:color="auto" w:fill="000000"/>
          </w:tcPr>
          <w:p w14:paraId="7BAA1780" w14:textId="77777777" w:rsidR="00A11332" w:rsidRDefault="00477AB3">
            <w:pPr>
              <w:spacing w:before="60" w:after="60"/>
              <w:contextualSpacing w:val="0"/>
            </w:pPr>
            <w:r>
              <w:rPr>
                <w:b/>
                <w:color w:val="FFFFFF"/>
              </w:rPr>
              <w:t>ID</w:t>
            </w:r>
          </w:p>
        </w:tc>
        <w:tc>
          <w:tcPr>
            <w:tcW w:w="5583" w:type="dxa"/>
            <w:shd w:val="clear" w:color="auto" w:fill="000000"/>
          </w:tcPr>
          <w:p w14:paraId="47548834" w14:textId="77777777" w:rsidR="00A11332" w:rsidRDefault="00477AB3">
            <w:pPr>
              <w:spacing w:before="60" w:after="60"/>
              <w:contextualSpacing w:val="0"/>
            </w:pPr>
            <w:r>
              <w:rPr>
                <w:b/>
                <w:color w:val="FFFFFF"/>
              </w:rPr>
              <w:t>SMKI 31</w:t>
            </w:r>
          </w:p>
        </w:tc>
      </w:tr>
    </w:tbl>
    <w:p w14:paraId="64AD2942"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26BB3DE3" w14:textId="77777777">
        <w:tc>
          <w:tcPr>
            <w:tcW w:w="3421" w:type="dxa"/>
          </w:tcPr>
          <w:p w14:paraId="6214B1F3" w14:textId="77777777" w:rsidR="00A11332" w:rsidRDefault="00477AB3">
            <w:pPr>
              <w:spacing w:before="60" w:after="60"/>
              <w:contextualSpacing w:val="0"/>
            </w:pPr>
            <w:r>
              <w:t>Title:</w:t>
            </w:r>
          </w:p>
        </w:tc>
        <w:tc>
          <w:tcPr>
            <w:tcW w:w="5583" w:type="dxa"/>
          </w:tcPr>
          <w:p w14:paraId="4EFBA379" w14:textId="503A74B1" w:rsidR="00A11332" w:rsidRDefault="00477AB3">
            <w:pPr>
              <w:spacing w:before="60" w:after="60"/>
              <w:contextualSpacing w:val="0"/>
            </w:pPr>
            <w:r>
              <w:t>Query the test SMKI Repository for Organisation Certificates through the SMKI Repository Portal interface over a DCC Gateway Connection</w:t>
            </w:r>
            <w:ins w:id="625" w:author="Author">
              <w:r w:rsidR="008C3669">
                <w:t>.</w:t>
              </w:r>
            </w:ins>
          </w:p>
        </w:tc>
      </w:tr>
    </w:tbl>
    <w:p w14:paraId="7841FAA3"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45183DBA" w14:textId="77777777">
        <w:tc>
          <w:tcPr>
            <w:tcW w:w="3421" w:type="dxa"/>
          </w:tcPr>
          <w:p w14:paraId="163942DE" w14:textId="77777777" w:rsidR="00A11332" w:rsidRDefault="00477AB3">
            <w:pPr>
              <w:spacing w:before="60" w:after="60"/>
              <w:contextualSpacing w:val="0"/>
            </w:pPr>
            <w:r>
              <w:t xml:space="preserve"> Description</w:t>
            </w:r>
          </w:p>
        </w:tc>
        <w:tc>
          <w:tcPr>
            <w:tcW w:w="5583" w:type="dxa"/>
          </w:tcPr>
          <w:p w14:paraId="2DC6F7AC" w14:textId="7435DA1D" w:rsidR="00A11332" w:rsidRDefault="00477AB3">
            <w:pPr>
              <w:spacing w:before="60" w:after="60"/>
              <w:contextualSpacing w:val="0"/>
            </w:pPr>
            <w:r>
              <w:t>A Party / RDP</w:t>
            </w:r>
            <w:r>
              <w:t>’</w:t>
            </w:r>
            <w:r>
              <w:t>s SMKI ARO uses the SMKI Repository Portal Interface to query the test SMKI Repository for an Organisation Certificate and downloads the Organisation Certificate</w:t>
            </w:r>
            <w:ins w:id="626" w:author="Author">
              <w:r w:rsidR="008C3669">
                <w:t>.</w:t>
              </w:r>
            </w:ins>
          </w:p>
        </w:tc>
      </w:tr>
    </w:tbl>
    <w:p w14:paraId="4E04E3E8"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6281E66A" w14:textId="77777777">
        <w:tc>
          <w:tcPr>
            <w:tcW w:w="3421" w:type="dxa"/>
          </w:tcPr>
          <w:p w14:paraId="2CA8253B" w14:textId="77777777" w:rsidR="00A11332" w:rsidRDefault="00477AB3">
            <w:pPr>
              <w:spacing w:before="60" w:after="60"/>
              <w:contextualSpacing w:val="0"/>
            </w:pPr>
            <w:r>
              <w:t>Objective</w:t>
            </w:r>
          </w:p>
        </w:tc>
        <w:tc>
          <w:tcPr>
            <w:tcW w:w="5583" w:type="dxa"/>
          </w:tcPr>
          <w:p w14:paraId="49A91C21" w14:textId="50FD7395" w:rsidR="00A11332" w:rsidRDefault="00477AB3">
            <w:pPr>
              <w:numPr>
                <w:ilvl w:val="0"/>
                <w:numId w:val="133"/>
              </w:numPr>
              <w:spacing w:before="60" w:after="60"/>
              <w:ind w:left="600"/>
              <w:contextualSpacing w:val="0"/>
            </w:pPr>
            <w:r>
              <w:t>To prove the Party / RDP</w:t>
            </w:r>
            <w:r>
              <w:t>’</w:t>
            </w:r>
            <w:r>
              <w:t>s ARO is able to use the SMKI Repository Portal Interface</w:t>
            </w:r>
            <w:ins w:id="627" w:author="Author">
              <w:r w:rsidR="008C3669">
                <w:t>.</w:t>
              </w:r>
            </w:ins>
          </w:p>
          <w:p w14:paraId="77A8F3B4" w14:textId="26480E72" w:rsidR="00A11332" w:rsidRDefault="00477AB3">
            <w:pPr>
              <w:numPr>
                <w:ilvl w:val="0"/>
                <w:numId w:val="133"/>
              </w:numPr>
              <w:spacing w:before="60" w:after="60"/>
              <w:ind w:left="600"/>
              <w:contextualSpacing w:val="0"/>
            </w:pPr>
            <w:r>
              <w:t>To prove that the Party / RDP</w:t>
            </w:r>
            <w:r>
              <w:t>’</w:t>
            </w:r>
            <w:r>
              <w:t>s ARO can query the test SMKI Repository using the SMKI Repository Portal interface to locate an Organisation Certificate in the test SMKI Repository</w:t>
            </w:r>
            <w:ins w:id="628" w:author="Author">
              <w:r w:rsidR="008C3669">
                <w:t>.</w:t>
              </w:r>
            </w:ins>
          </w:p>
          <w:p w14:paraId="279A38CD" w14:textId="355EF3CC" w:rsidR="00A11332" w:rsidRDefault="00477AB3">
            <w:pPr>
              <w:numPr>
                <w:ilvl w:val="0"/>
                <w:numId w:val="133"/>
              </w:numPr>
              <w:spacing w:before="60" w:after="60"/>
              <w:ind w:left="600"/>
              <w:contextualSpacing w:val="0"/>
            </w:pPr>
            <w:r>
              <w:t>To prove a Party / RDP</w:t>
            </w:r>
            <w:r>
              <w:t>’</w:t>
            </w:r>
            <w:r>
              <w:t>s ARO is able to download the located Organisation Certificate</w:t>
            </w:r>
            <w:ins w:id="629" w:author="Author">
              <w:r w:rsidR="008C3669">
                <w:t>.</w:t>
              </w:r>
            </w:ins>
          </w:p>
        </w:tc>
      </w:tr>
    </w:tbl>
    <w:p w14:paraId="2C715776"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6AFF0AD2" w14:textId="77777777">
        <w:tc>
          <w:tcPr>
            <w:tcW w:w="3421" w:type="dxa"/>
            <w:shd w:val="clear" w:color="auto" w:fill="000000"/>
          </w:tcPr>
          <w:p w14:paraId="13351360" w14:textId="77777777" w:rsidR="00A11332" w:rsidRDefault="00477AB3">
            <w:pPr>
              <w:spacing w:before="60" w:after="60"/>
              <w:contextualSpacing w:val="0"/>
            </w:pPr>
            <w:r>
              <w:rPr>
                <w:b/>
                <w:color w:val="FFFFFF"/>
              </w:rPr>
              <w:t>ID</w:t>
            </w:r>
          </w:p>
        </w:tc>
        <w:tc>
          <w:tcPr>
            <w:tcW w:w="5583" w:type="dxa"/>
            <w:shd w:val="clear" w:color="auto" w:fill="000000"/>
          </w:tcPr>
          <w:p w14:paraId="7635049E" w14:textId="77777777" w:rsidR="00A11332" w:rsidRDefault="00477AB3">
            <w:pPr>
              <w:spacing w:before="60" w:after="60"/>
              <w:contextualSpacing w:val="0"/>
            </w:pPr>
            <w:r>
              <w:rPr>
                <w:b/>
                <w:color w:val="FFFFFF"/>
              </w:rPr>
              <w:t>SMKI 32</w:t>
            </w:r>
          </w:p>
        </w:tc>
      </w:tr>
    </w:tbl>
    <w:p w14:paraId="554F0A02"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23F6AD58" w14:textId="77777777">
        <w:tc>
          <w:tcPr>
            <w:tcW w:w="3421" w:type="dxa"/>
          </w:tcPr>
          <w:p w14:paraId="543FC1F9" w14:textId="77777777" w:rsidR="00A11332" w:rsidRDefault="00477AB3">
            <w:pPr>
              <w:spacing w:before="60" w:after="60"/>
              <w:contextualSpacing w:val="0"/>
            </w:pPr>
            <w:r>
              <w:t>Title:</w:t>
            </w:r>
          </w:p>
        </w:tc>
        <w:tc>
          <w:tcPr>
            <w:tcW w:w="5583" w:type="dxa"/>
          </w:tcPr>
          <w:p w14:paraId="2D013FBB" w14:textId="16BB9E6C" w:rsidR="00A11332" w:rsidRDefault="00477AB3">
            <w:pPr>
              <w:spacing w:before="60" w:after="60"/>
              <w:contextualSpacing w:val="0"/>
            </w:pPr>
            <w:r>
              <w:t>Query the test SMKI Repository for Organisation Certificates through the SMKI Repository Web Service interface over a DCC Gateway Connection</w:t>
            </w:r>
            <w:ins w:id="630" w:author="Author">
              <w:r w:rsidR="008C3669">
                <w:t>.</w:t>
              </w:r>
            </w:ins>
          </w:p>
        </w:tc>
      </w:tr>
    </w:tbl>
    <w:p w14:paraId="4964DC97"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293660D1" w14:textId="77777777">
        <w:tc>
          <w:tcPr>
            <w:tcW w:w="3421" w:type="dxa"/>
          </w:tcPr>
          <w:p w14:paraId="3D6F5B9B" w14:textId="77777777" w:rsidR="00A11332" w:rsidRDefault="00477AB3">
            <w:pPr>
              <w:spacing w:before="60" w:after="60"/>
              <w:contextualSpacing w:val="0"/>
            </w:pPr>
            <w:r>
              <w:t>Description</w:t>
            </w:r>
          </w:p>
        </w:tc>
        <w:tc>
          <w:tcPr>
            <w:tcW w:w="5583" w:type="dxa"/>
          </w:tcPr>
          <w:p w14:paraId="741A1F79" w14:textId="36B94963" w:rsidR="00A11332" w:rsidRDefault="00477AB3">
            <w:pPr>
              <w:spacing w:before="60" w:after="60"/>
              <w:contextualSpacing w:val="0"/>
            </w:pPr>
            <w:r>
              <w:t>A Party / RDP</w:t>
            </w:r>
            <w:r>
              <w:t>’</w:t>
            </w:r>
            <w:r>
              <w:t xml:space="preserve">s system queries the test SMKI Repository for an </w:t>
            </w:r>
            <w:r>
              <w:lastRenderedPageBreak/>
              <w:t>Organisation Certificate via the SMKI Repository Web Service interface and retrieves the Organisation Certificate</w:t>
            </w:r>
            <w:ins w:id="631" w:author="Author">
              <w:r w:rsidR="008C3669">
                <w:t>.</w:t>
              </w:r>
            </w:ins>
          </w:p>
        </w:tc>
      </w:tr>
    </w:tbl>
    <w:p w14:paraId="262CEF25"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0453F334" w14:textId="77777777">
        <w:tc>
          <w:tcPr>
            <w:tcW w:w="3421" w:type="dxa"/>
          </w:tcPr>
          <w:p w14:paraId="24DF2148" w14:textId="77777777" w:rsidR="00A11332" w:rsidRDefault="00477AB3">
            <w:pPr>
              <w:spacing w:before="60" w:after="60"/>
              <w:contextualSpacing w:val="0"/>
            </w:pPr>
            <w:r>
              <w:t>Objective</w:t>
            </w:r>
          </w:p>
        </w:tc>
        <w:tc>
          <w:tcPr>
            <w:tcW w:w="5583" w:type="dxa"/>
          </w:tcPr>
          <w:p w14:paraId="1F0C7B89" w14:textId="6FF9D9C1" w:rsidR="00A11332" w:rsidRDefault="00477AB3">
            <w:pPr>
              <w:numPr>
                <w:ilvl w:val="0"/>
                <w:numId w:val="134"/>
              </w:numPr>
              <w:spacing w:before="60" w:after="60"/>
              <w:ind w:left="600"/>
              <w:contextualSpacing w:val="0"/>
            </w:pPr>
            <w:r>
              <w:t>To prove the Party / RDP</w:t>
            </w:r>
            <w:r>
              <w:t>’</w:t>
            </w:r>
            <w:r>
              <w:t>s system is able to use the SMKI Repository Web Service</w:t>
            </w:r>
            <w:ins w:id="632" w:author="Author">
              <w:r w:rsidR="008C3669">
                <w:t xml:space="preserve"> interface.</w:t>
              </w:r>
            </w:ins>
          </w:p>
          <w:p w14:paraId="3CEBE8F9" w14:textId="7577C350" w:rsidR="00A11332" w:rsidRDefault="00477AB3">
            <w:pPr>
              <w:numPr>
                <w:ilvl w:val="0"/>
                <w:numId w:val="134"/>
              </w:numPr>
              <w:spacing w:before="60" w:after="60"/>
              <w:ind w:left="600"/>
              <w:contextualSpacing w:val="0"/>
            </w:pPr>
            <w:r>
              <w:t>To prove that the Party / RDP</w:t>
            </w:r>
            <w:r>
              <w:t>’</w:t>
            </w:r>
            <w:r>
              <w:t xml:space="preserve">s system can query the test SMKI Repository using the SMKI Repository Web Service interface to locate an </w:t>
            </w:r>
            <w:ins w:id="633" w:author="Author">
              <w:r w:rsidR="008C3669">
                <w:t>O</w:t>
              </w:r>
            </w:ins>
            <w:del w:id="634" w:author="Author">
              <w:r w:rsidDel="008C3669">
                <w:delText>o</w:delText>
              </w:r>
            </w:del>
            <w:r>
              <w:t>rganisation Certificate in the test SMKI Repository</w:t>
            </w:r>
            <w:ins w:id="635" w:author="Author">
              <w:r w:rsidR="008C3669">
                <w:t>.</w:t>
              </w:r>
            </w:ins>
          </w:p>
          <w:p w14:paraId="415566C2" w14:textId="0E8CD3E5" w:rsidR="00A11332" w:rsidRDefault="00477AB3">
            <w:pPr>
              <w:numPr>
                <w:ilvl w:val="0"/>
                <w:numId w:val="134"/>
              </w:numPr>
              <w:spacing w:before="60" w:after="60"/>
              <w:ind w:left="600"/>
              <w:contextualSpacing w:val="0"/>
            </w:pPr>
            <w:r>
              <w:t>To prove the Party / RDP</w:t>
            </w:r>
            <w:r>
              <w:t>’</w:t>
            </w:r>
            <w:r>
              <w:t>s system can receive the located Organisation Certificate</w:t>
            </w:r>
            <w:ins w:id="636" w:author="Author">
              <w:r w:rsidR="008C3669">
                <w:t>.</w:t>
              </w:r>
            </w:ins>
          </w:p>
        </w:tc>
      </w:tr>
    </w:tbl>
    <w:p w14:paraId="23A5B363"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078A55C7" w14:textId="77777777">
        <w:tc>
          <w:tcPr>
            <w:tcW w:w="3421" w:type="dxa"/>
            <w:shd w:val="clear" w:color="auto" w:fill="000000"/>
          </w:tcPr>
          <w:p w14:paraId="26DF97DC" w14:textId="77777777" w:rsidR="00A11332" w:rsidRDefault="00477AB3">
            <w:pPr>
              <w:spacing w:before="60" w:after="60"/>
              <w:contextualSpacing w:val="0"/>
            </w:pPr>
            <w:r>
              <w:rPr>
                <w:b/>
                <w:color w:val="FFFFFF"/>
              </w:rPr>
              <w:t>ID</w:t>
            </w:r>
          </w:p>
        </w:tc>
        <w:tc>
          <w:tcPr>
            <w:tcW w:w="5583" w:type="dxa"/>
            <w:shd w:val="clear" w:color="auto" w:fill="000000"/>
          </w:tcPr>
          <w:p w14:paraId="6AD1A3EB" w14:textId="77777777" w:rsidR="00A11332" w:rsidRDefault="00477AB3">
            <w:pPr>
              <w:spacing w:before="60" w:after="60"/>
              <w:contextualSpacing w:val="0"/>
            </w:pPr>
            <w:r>
              <w:rPr>
                <w:b/>
                <w:color w:val="FFFFFF"/>
              </w:rPr>
              <w:t>SMKI 33</w:t>
            </w:r>
          </w:p>
        </w:tc>
      </w:tr>
    </w:tbl>
    <w:p w14:paraId="610959E1"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4CBF4292" w14:textId="77777777">
        <w:tc>
          <w:tcPr>
            <w:tcW w:w="3421" w:type="dxa"/>
          </w:tcPr>
          <w:p w14:paraId="3EC9FB7C" w14:textId="77777777" w:rsidR="00A11332" w:rsidRDefault="00477AB3">
            <w:pPr>
              <w:spacing w:before="60" w:after="60"/>
              <w:contextualSpacing w:val="0"/>
            </w:pPr>
            <w:r>
              <w:t>Title:</w:t>
            </w:r>
          </w:p>
        </w:tc>
        <w:tc>
          <w:tcPr>
            <w:tcW w:w="5583" w:type="dxa"/>
          </w:tcPr>
          <w:p w14:paraId="65C1895B" w14:textId="4BA9A72C" w:rsidR="00A11332" w:rsidRDefault="00477AB3">
            <w:pPr>
              <w:spacing w:before="60" w:after="60"/>
              <w:contextualSpacing w:val="0"/>
            </w:pPr>
            <w:r>
              <w:t>Query the test SMKI Repository for Device Certificates through the SMKI Repository Portal interface over a DCC Gateway Connection</w:t>
            </w:r>
            <w:ins w:id="637" w:author="Author">
              <w:r w:rsidR="008C3669">
                <w:t>.</w:t>
              </w:r>
            </w:ins>
          </w:p>
        </w:tc>
      </w:tr>
    </w:tbl>
    <w:p w14:paraId="6069C510"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376437CB" w14:textId="77777777">
        <w:tc>
          <w:tcPr>
            <w:tcW w:w="3421" w:type="dxa"/>
          </w:tcPr>
          <w:p w14:paraId="54B9D17A" w14:textId="77777777" w:rsidR="00A11332" w:rsidRDefault="00477AB3">
            <w:pPr>
              <w:spacing w:before="60" w:after="60"/>
              <w:contextualSpacing w:val="0"/>
            </w:pPr>
            <w:r>
              <w:t>Description</w:t>
            </w:r>
          </w:p>
        </w:tc>
        <w:tc>
          <w:tcPr>
            <w:tcW w:w="5583" w:type="dxa"/>
          </w:tcPr>
          <w:p w14:paraId="77A606EA" w14:textId="6F18C829" w:rsidR="00A11332" w:rsidRDefault="00477AB3">
            <w:pPr>
              <w:spacing w:before="60" w:after="60"/>
              <w:contextualSpacing w:val="0"/>
            </w:pPr>
            <w:r>
              <w:t>A Party</w:t>
            </w:r>
            <w:r>
              <w:t>’</w:t>
            </w:r>
            <w:r>
              <w:t xml:space="preserve">s SMKI ARO uses the SMKI Repository Portal </w:t>
            </w:r>
            <w:ins w:id="638" w:author="Author">
              <w:r w:rsidR="008C3669">
                <w:t>i</w:t>
              </w:r>
            </w:ins>
            <w:del w:id="639" w:author="Author">
              <w:r w:rsidDel="008C3669">
                <w:delText>I</w:delText>
              </w:r>
            </w:del>
            <w:r>
              <w:t>nterface to query the test SMKI Repository for a Device Certificate and downloads the Device Certificate</w:t>
            </w:r>
            <w:ins w:id="640" w:author="Author">
              <w:r w:rsidR="008C3669">
                <w:t>.</w:t>
              </w:r>
            </w:ins>
          </w:p>
        </w:tc>
      </w:tr>
    </w:tbl>
    <w:p w14:paraId="1ABD3918"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4E00C53A" w14:textId="77777777">
        <w:tc>
          <w:tcPr>
            <w:tcW w:w="3421" w:type="dxa"/>
          </w:tcPr>
          <w:p w14:paraId="68441918" w14:textId="77777777" w:rsidR="00A11332" w:rsidRDefault="00477AB3">
            <w:pPr>
              <w:spacing w:before="60" w:after="60"/>
              <w:contextualSpacing w:val="0"/>
            </w:pPr>
            <w:r>
              <w:t>Objective</w:t>
            </w:r>
          </w:p>
        </w:tc>
        <w:tc>
          <w:tcPr>
            <w:tcW w:w="5583" w:type="dxa"/>
          </w:tcPr>
          <w:p w14:paraId="1783A395" w14:textId="0BAE3FCB" w:rsidR="00A11332" w:rsidRDefault="00477AB3">
            <w:pPr>
              <w:numPr>
                <w:ilvl w:val="0"/>
                <w:numId w:val="135"/>
              </w:numPr>
              <w:spacing w:before="60" w:after="60"/>
              <w:ind w:left="600"/>
              <w:contextualSpacing w:val="0"/>
            </w:pPr>
            <w:r>
              <w:t>To prove the Party</w:t>
            </w:r>
            <w:r>
              <w:t>’</w:t>
            </w:r>
            <w:r>
              <w:t>s ARO is able to use the SMKI Repository Portal Interface (if not already done as part of SMKI 31)</w:t>
            </w:r>
            <w:ins w:id="641" w:author="Author">
              <w:r w:rsidR="008C3669">
                <w:t>.</w:t>
              </w:r>
            </w:ins>
          </w:p>
          <w:p w14:paraId="30275A41" w14:textId="36D1FAE1" w:rsidR="00A11332" w:rsidRDefault="00477AB3">
            <w:pPr>
              <w:numPr>
                <w:ilvl w:val="0"/>
                <w:numId w:val="135"/>
              </w:numPr>
              <w:spacing w:before="60" w:after="60"/>
              <w:ind w:left="600"/>
              <w:contextualSpacing w:val="0"/>
            </w:pPr>
            <w:r>
              <w:t>To prove that the Party</w:t>
            </w:r>
            <w:r>
              <w:t>’</w:t>
            </w:r>
            <w:r>
              <w:t>s ARO can query the test SMKI Repository using the SMKI Repository Portal interface to locate a Device Certificate in the test SMKI Repository</w:t>
            </w:r>
            <w:ins w:id="642" w:author="Author">
              <w:r w:rsidR="008C3669">
                <w:t>.</w:t>
              </w:r>
            </w:ins>
          </w:p>
          <w:p w14:paraId="70BE4242" w14:textId="56F08373" w:rsidR="00A11332" w:rsidRDefault="00477AB3">
            <w:pPr>
              <w:numPr>
                <w:ilvl w:val="0"/>
                <w:numId w:val="135"/>
              </w:numPr>
              <w:spacing w:before="60" w:after="60"/>
              <w:ind w:left="600"/>
              <w:contextualSpacing w:val="0"/>
            </w:pPr>
            <w:r>
              <w:t>To prove a Party</w:t>
            </w:r>
            <w:r>
              <w:t>’</w:t>
            </w:r>
            <w:r>
              <w:t xml:space="preserve">s ARO is able to download </w:t>
            </w:r>
            <w:commentRangeStart w:id="643"/>
            <w:r>
              <w:t>the</w:t>
            </w:r>
            <w:ins w:id="644" w:author="Author">
              <w:r w:rsidR="008C3669">
                <w:t xml:space="preserve"> located Device Certificate.</w:t>
              </w:r>
              <w:commentRangeEnd w:id="643"/>
              <w:r w:rsidR="008C3669">
                <w:rPr>
                  <w:rStyle w:val="CommentReference"/>
                </w:rPr>
                <w:commentReference w:id="643"/>
              </w:r>
            </w:ins>
          </w:p>
        </w:tc>
      </w:tr>
    </w:tbl>
    <w:p w14:paraId="0E9B279A"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602"/>
        <w:gridCol w:w="5403"/>
      </w:tblGrid>
      <w:tr w:rsidR="00A11332" w14:paraId="3C8EAEDC" w14:textId="77777777">
        <w:tc>
          <w:tcPr>
            <w:tcW w:w="3602" w:type="dxa"/>
            <w:shd w:val="clear" w:color="auto" w:fill="000000"/>
          </w:tcPr>
          <w:p w14:paraId="714AF724" w14:textId="77777777" w:rsidR="00A11332" w:rsidRDefault="00477AB3">
            <w:pPr>
              <w:spacing w:before="60" w:after="60"/>
              <w:contextualSpacing w:val="0"/>
            </w:pPr>
            <w:r>
              <w:rPr>
                <w:b/>
                <w:color w:val="FFFFFF"/>
              </w:rPr>
              <w:t>ID</w:t>
            </w:r>
          </w:p>
        </w:tc>
        <w:tc>
          <w:tcPr>
            <w:tcW w:w="5403" w:type="dxa"/>
            <w:shd w:val="clear" w:color="auto" w:fill="000000"/>
          </w:tcPr>
          <w:p w14:paraId="63F802C2" w14:textId="77777777" w:rsidR="00A11332" w:rsidRDefault="00477AB3">
            <w:pPr>
              <w:spacing w:before="60" w:after="60"/>
              <w:contextualSpacing w:val="0"/>
            </w:pPr>
            <w:r>
              <w:rPr>
                <w:b/>
                <w:color w:val="FFFFFF"/>
              </w:rPr>
              <w:t>SMKI 34</w:t>
            </w:r>
          </w:p>
        </w:tc>
      </w:tr>
    </w:tbl>
    <w:p w14:paraId="48D6F45B"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602"/>
        <w:gridCol w:w="5403"/>
      </w:tblGrid>
      <w:tr w:rsidR="00A11332" w14:paraId="73F4960A" w14:textId="77777777">
        <w:tc>
          <w:tcPr>
            <w:tcW w:w="3602" w:type="dxa"/>
          </w:tcPr>
          <w:p w14:paraId="79691701" w14:textId="77777777" w:rsidR="00A11332" w:rsidRDefault="00477AB3">
            <w:pPr>
              <w:spacing w:before="60" w:after="60"/>
              <w:contextualSpacing w:val="0"/>
            </w:pPr>
            <w:r>
              <w:t>Title:</w:t>
            </w:r>
          </w:p>
        </w:tc>
        <w:tc>
          <w:tcPr>
            <w:tcW w:w="5403" w:type="dxa"/>
          </w:tcPr>
          <w:p w14:paraId="4FA47A4C" w14:textId="0D136CDF" w:rsidR="00A11332" w:rsidRDefault="00477AB3">
            <w:pPr>
              <w:spacing w:before="60" w:after="60"/>
              <w:contextualSpacing w:val="0"/>
            </w:pPr>
            <w:r>
              <w:t>Query test SMKI Repository for Device Certificates through the SMKI Repository Web Service interface over a DCC Gateway Connection</w:t>
            </w:r>
            <w:ins w:id="645" w:author="Author">
              <w:r w:rsidR="008C3669">
                <w:t>.</w:t>
              </w:r>
            </w:ins>
          </w:p>
        </w:tc>
      </w:tr>
    </w:tbl>
    <w:p w14:paraId="092CF512"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602"/>
        <w:gridCol w:w="5403"/>
      </w:tblGrid>
      <w:tr w:rsidR="00A11332" w14:paraId="446B8CD6" w14:textId="77777777">
        <w:tc>
          <w:tcPr>
            <w:tcW w:w="3602" w:type="dxa"/>
          </w:tcPr>
          <w:p w14:paraId="1CC27BB3" w14:textId="77777777" w:rsidR="00A11332" w:rsidRDefault="00477AB3">
            <w:pPr>
              <w:spacing w:before="60" w:after="60"/>
              <w:contextualSpacing w:val="0"/>
            </w:pPr>
            <w:r>
              <w:t>Description</w:t>
            </w:r>
          </w:p>
        </w:tc>
        <w:tc>
          <w:tcPr>
            <w:tcW w:w="5403" w:type="dxa"/>
          </w:tcPr>
          <w:p w14:paraId="6C10326E" w14:textId="0C0092FB" w:rsidR="00A11332" w:rsidRDefault="00477AB3">
            <w:pPr>
              <w:spacing w:before="60" w:after="60"/>
              <w:contextualSpacing w:val="0"/>
            </w:pPr>
            <w:r>
              <w:t>A Party</w:t>
            </w:r>
            <w:r>
              <w:t>’</w:t>
            </w:r>
            <w:r>
              <w:t>s system queries the test SMKI Repository for a Device Certificate via the SMKI Repository Web Service interface and retrieves a</w:t>
            </w:r>
            <w:del w:id="646" w:author="Author">
              <w:r w:rsidDel="008C3669">
                <w:delText>n</w:delText>
              </w:r>
            </w:del>
            <w:r>
              <w:t xml:space="preserve"> Device Certificate</w:t>
            </w:r>
            <w:ins w:id="647" w:author="Author">
              <w:r w:rsidR="008C3669">
                <w:t>.</w:t>
              </w:r>
            </w:ins>
          </w:p>
        </w:tc>
      </w:tr>
    </w:tbl>
    <w:p w14:paraId="6D06D6B7"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602"/>
        <w:gridCol w:w="5403"/>
      </w:tblGrid>
      <w:tr w:rsidR="00A11332" w14:paraId="4D3422E1" w14:textId="77777777">
        <w:tc>
          <w:tcPr>
            <w:tcW w:w="3602" w:type="dxa"/>
          </w:tcPr>
          <w:p w14:paraId="3A6816AD" w14:textId="77777777" w:rsidR="00A11332" w:rsidRDefault="00477AB3">
            <w:pPr>
              <w:spacing w:before="60" w:after="60"/>
              <w:contextualSpacing w:val="0"/>
            </w:pPr>
            <w:r>
              <w:t>Objective</w:t>
            </w:r>
          </w:p>
        </w:tc>
        <w:tc>
          <w:tcPr>
            <w:tcW w:w="5403" w:type="dxa"/>
          </w:tcPr>
          <w:p w14:paraId="463ACFC7" w14:textId="3D4457A4" w:rsidR="00A11332" w:rsidRDefault="00477AB3">
            <w:pPr>
              <w:numPr>
                <w:ilvl w:val="0"/>
                <w:numId w:val="136"/>
              </w:numPr>
              <w:spacing w:before="60" w:after="60"/>
              <w:ind w:left="600"/>
              <w:contextualSpacing w:val="0"/>
            </w:pPr>
            <w:r>
              <w:t>To prove the Party</w:t>
            </w:r>
            <w:r>
              <w:t>’</w:t>
            </w:r>
            <w:r>
              <w:t>s system is able to query the test SMKI Repository to determine the presence of a Device Certificate in the test SMKI Repository</w:t>
            </w:r>
            <w:ins w:id="648" w:author="Author">
              <w:r w:rsidR="008C3669">
                <w:t>.</w:t>
              </w:r>
            </w:ins>
          </w:p>
          <w:p w14:paraId="5941D278" w14:textId="01E30400" w:rsidR="00A11332" w:rsidRDefault="00477AB3">
            <w:pPr>
              <w:numPr>
                <w:ilvl w:val="0"/>
                <w:numId w:val="136"/>
              </w:numPr>
              <w:spacing w:before="60" w:after="60"/>
              <w:ind w:left="600"/>
              <w:contextualSpacing w:val="0"/>
            </w:pPr>
            <w:r>
              <w:t>To prove a Party</w:t>
            </w:r>
            <w:r>
              <w:t>’</w:t>
            </w:r>
            <w:r>
              <w:t>s system can retrieve the located Device Certificate</w:t>
            </w:r>
            <w:ins w:id="649" w:author="Author">
              <w:r w:rsidR="008C3669">
                <w:t>.</w:t>
              </w:r>
            </w:ins>
          </w:p>
        </w:tc>
      </w:tr>
    </w:tbl>
    <w:p w14:paraId="5F69BA46" w14:textId="77777777" w:rsidR="008C3669" w:rsidRDefault="008C3669">
      <w:pPr>
        <w:pStyle w:val="Heading4"/>
        <w:numPr>
          <w:ilvl w:val="2"/>
          <w:numId w:val="162"/>
        </w:numPr>
        <w:ind w:left="1200"/>
        <w:contextualSpacing w:val="0"/>
        <w:rPr>
          <w:ins w:id="650" w:author="Author"/>
        </w:rPr>
        <w:sectPr w:rsidR="008C3669">
          <w:headerReference w:type="default" r:id="rId15"/>
          <w:footerReference w:type="default" r:id="rId16"/>
          <w:pgSz w:w="11907" w:h="16839" w:code="9"/>
          <w:pgMar w:top="1135" w:right="851" w:bottom="1135" w:left="1151" w:header="720" w:footer="720" w:gutter="0"/>
          <w:cols w:space="720"/>
        </w:sectPr>
      </w:pPr>
    </w:p>
    <w:p w14:paraId="642AF10C" w14:textId="2BA12088" w:rsidR="00A11332" w:rsidRDefault="00477AB3">
      <w:pPr>
        <w:pStyle w:val="Heading4"/>
        <w:numPr>
          <w:ilvl w:val="2"/>
          <w:numId w:val="162"/>
        </w:numPr>
        <w:ind w:left="1200"/>
        <w:contextualSpacing w:val="0"/>
      </w:pPr>
      <w:r>
        <w:lastRenderedPageBreak/>
        <w:t>Obtain Organisation Certificate Revocation List and Organisation Authority Revocation List</w:t>
      </w:r>
    </w:p>
    <w:tbl>
      <w:tblPr>
        <w:tblStyle w:val="CMTabletable--borders"/>
        <w:tblW w:w="9005" w:type="dxa"/>
        <w:tblInd w:w="943" w:type="dxa"/>
        <w:tblLook w:val="04A0" w:firstRow="1" w:lastRow="0" w:firstColumn="1" w:lastColumn="0" w:noHBand="0" w:noVBand="1"/>
      </w:tblPr>
      <w:tblGrid>
        <w:gridCol w:w="3421"/>
        <w:gridCol w:w="5584"/>
      </w:tblGrid>
      <w:tr w:rsidR="00A11332" w14:paraId="5ECE544B" w14:textId="77777777">
        <w:tc>
          <w:tcPr>
            <w:tcW w:w="3421" w:type="dxa"/>
            <w:shd w:val="clear" w:color="auto" w:fill="000000"/>
          </w:tcPr>
          <w:p w14:paraId="5E6E34FF" w14:textId="77777777" w:rsidR="00A11332" w:rsidRDefault="00477AB3">
            <w:pPr>
              <w:spacing w:before="60" w:after="60"/>
              <w:contextualSpacing w:val="0"/>
            </w:pPr>
            <w:r>
              <w:rPr>
                <w:b/>
                <w:color w:val="FFFFFF"/>
              </w:rPr>
              <w:t>ID</w:t>
            </w:r>
          </w:p>
        </w:tc>
        <w:tc>
          <w:tcPr>
            <w:tcW w:w="5583" w:type="dxa"/>
            <w:shd w:val="clear" w:color="auto" w:fill="000000"/>
          </w:tcPr>
          <w:p w14:paraId="44F3FA18" w14:textId="77777777" w:rsidR="00A11332" w:rsidRDefault="00477AB3">
            <w:pPr>
              <w:spacing w:before="60" w:after="60"/>
              <w:contextualSpacing w:val="0"/>
            </w:pPr>
            <w:r>
              <w:rPr>
                <w:b/>
                <w:color w:val="FFFFFF"/>
              </w:rPr>
              <w:t>SMKI 48</w:t>
            </w:r>
          </w:p>
        </w:tc>
      </w:tr>
    </w:tbl>
    <w:p w14:paraId="2C849877"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35A07C15" w14:textId="77777777">
        <w:tc>
          <w:tcPr>
            <w:tcW w:w="3421" w:type="dxa"/>
          </w:tcPr>
          <w:p w14:paraId="75D9D130" w14:textId="77777777" w:rsidR="00A11332" w:rsidRDefault="00477AB3">
            <w:pPr>
              <w:spacing w:before="60" w:after="60"/>
              <w:contextualSpacing w:val="0"/>
            </w:pPr>
            <w:r>
              <w:t>Title:</w:t>
            </w:r>
          </w:p>
        </w:tc>
        <w:tc>
          <w:tcPr>
            <w:tcW w:w="5583" w:type="dxa"/>
          </w:tcPr>
          <w:p w14:paraId="403B14F9" w14:textId="644AE2B0" w:rsidR="00A11332" w:rsidRDefault="00477AB3">
            <w:pPr>
              <w:spacing w:before="60" w:after="60"/>
              <w:contextualSpacing w:val="0"/>
            </w:pPr>
            <w:r>
              <w:t>Obtain the Organisation Certificate Revocation List (CRL) and Organisation Authority Revocation List (ARL) through the SMKI Repository Portal interface over a DCC Gateway Connection</w:t>
            </w:r>
            <w:ins w:id="651" w:author="Author">
              <w:r w:rsidR="008C3669">
                <w:t>.</w:t>
              </w:r>
            </w:ins>
          </w:p>
        </w:tc>
      </w:tr>
    </w:tbl>
    <w:p w14:paraId="68C5137C"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47C9BAA4" w14:textId="77777777">
        <w:tc>
          <w:tcPr>
            <w:tcW w:w="3421" w:type="dxa"/>
          </w:tcPr>
          <w:p w14:paraId="6B895E6D" w14:textId="77777777" w:rsidR="00A11332" w:rsidRDefault="00477AB3">
            <w:pPr>
              <w:spacing w:before="60" w:after="60"/>
              <w:contextualSpacing w:val="0"/>
            </w:pPr>
            <w:r>
              <w:t>Description</w:t>
            </w:r>
          </w:p>
        </w:tc>
        <w:tc>
          <w:tcPr>
            <w:tcW w:w="5583" w:type="dxa"/>
          </w:tcPr>
          <w:p w14:paraId="0FF86866" w14:textId="12A9ADA5" w:rsidR="00A11332" w:rsidRDefault="00477AB3">
            <w:pPr>
              <w:spacing w:before="60" w:after="60"/>
              <w:contextualSpacing w:val="0"/>
            </w:pPr>
            <w:r>
              <w:t>A Party / RDP</w:t>
            </w:r>
            <w:r>
              <w:t>’</w:t>
            </w:r>
            <w:r>
              <w:t xml:space="preserve">s SMKI </w:t>
            </w:r>
            <w:del w:id="652" w:author="Author">
              <w:r w:rsidDel="008C3669">
                <w:delText xml:space="preserve">Authorised Responsible Officer (SMKI </w:delText>
              </w:r>
            </w:del>
            <w:r>
              <w:t>ARO</w:t>
            </w:r>
            <w:del w:id="653" w:author="Author">
              <w:r w:rsidDel="008C3669">
                <w:delText>)</w:delText>
              </w:r>
            </w:del>
            <w:r>
              <w:t xml:space="preserve"> wishes to access the Organisation CRL and ARL using the SMKI Repository Portal interface via a DCC Gateway Connection</w:t>
            </w:r>
            <w:ins w:id="654" w:author="Author">
              <w:r w:rsidR="008C3669">
                <w:t>.</w:t>
              </w:r>
            </w:ins>
          </w:p>
        </w:tc>
      </w:tr>
    </w:tbl>
    <w:p w14:paraId="2109F827"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14316D06" w14:textId="77777777">
        <w:tc>
          <w:tcPr>
            <w:tcW w:w="3421" w:type="dxa"/>
          </w:tcPr>
          <w:p w14:paraId="1681AA17" w14:textId="77777777" w:rsidR="00A11332" w:rsidRDefault="00477AB3">
            <w:pPr>
              <w:spacing w:before="60" w:after="60"/>
              <w:contextualSpacing w:val="0"/>
            </w:pPr>
            <w:r>
              <w:t>Objective</w:t>
            </w:r>
          </w:p>
        </w:tc>
        <w:tc>
          <w:tcPr>
            <w:tcW w:w="5583" w:type="dxa"/>
          </w:tcPr>
          <w:p w14:paraId="0766F77F" w14:textId="12773BEE" w:rsidR="00A11332" w:rsidRDefault="00477AB3">
            <w:pPr>
              <w:numPr>
                <w:ilvl w:val="0"/>
                <w:numId w:val="137"/>
              </w:numPr>
              <w:spacing w:before="60" w:after="60"/>
              <w:ind w:left="600"/>
              <w:contextualSpacing w:val="0"/>
            </w:pPr>
            <w:r>
              <w:t>To prove that a Party / RDP</w:t>
            </w:r>
            <w:r>
              <w:t>’</w:t>
            </w:r>
            <w:r>
              <w:t>s SMKI ARO can access and / or download the Organisation CRL and Organisation ARL using the SMKI Repository Portal interface via DCC Gateway Connection</w:t>
            </w:r>
            <w:ins w:id="655" w:author="Author">
              <w:r w:rsidR="008C3669">
                <w:t>.</w:t>
              </w:r>
            </w:ins>
          </w:p>
        </w:tc>
      </w:tr>
    </w:tbl>
    <w:p w14:paraId="47304743"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0D23A0A5" w14:textId="77777777">
        <w:tc>
          <w:tcPr>
            <w:tcW w:w="3421" w:type="dxa"/>
            <w:shd w:val="clear" w:color="auto" w:fill="000000"/>
          </w:tcPr>
          <w:p w14:paraId="222AA524" w14:textId="77777777" w:rsidR="00A11332" w:rsidRDefault="00477AB3">
            <w:pPr>
              <w:spacing w:before="60" w:after="60"/>
              <w:contextualSpacing w:val="0"/>
            </w:pPr>
            <w:r>
              <w:rPr>
                <w:b/>
                <w:color w:val="FFFFFF"/>
              </w:rPr>
              <w:t>ID</w:t>
            </w:r>
          </w:p>
        </w:tc>
        <w:tc>
          <w:tcPr>
            <w:tcW w:w="5583" w:type="dxa"/>
            <w:shd w:val="clear" w:color="auto" w:fill="000000"/>
          </w:tcPr>
          <w:p w14:paraId="590E1AB6" w14:textId="77777777" w:rsidR="00A11332" w:rsidRDefault="00477AB3">
            <w:pPr>
              <w:spacing w:before="60" w:after="60"/>
              <w:contextualSpacing w:val="0"/>
            </w:pPr>
            <w:r>
              <w:rPr>
                <w:b/>
                <w:color w:val="FFFFFF"/>
              </w:rPr>
              <w:t>SMKI 50</w:t>
            </w:r>
          </w:p>
        </w:tc>
      </w:tr>
    </w:tbl>
    <w:p w14:paraId="2AD69C54"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6E5CEF0A" w14:textId="77777777">
        <w:tc>
          <w:tcPr>
            <w:tcW w:w="3421" w:type="dxa"/>
          </w:tcPr>
          <w:p w14:paraId="063819D0" w14:textId="77777777" w:rsidR="00A11332" w:rsidRDefault="00477AB3">
            <w:pPr>
              <w:spacing w:before="60" w:after="60"/>
              <w:contextualSpacing w:val="0"/>
            </w:pPr>
            <w:r>
              <w:t>Title:</w:t>
            </w:r>
          </w:p>
        </w:tc>
        <w:tc>
          <w:tcPr>
            <w:tcW w:w="5583" w:type="dxa"/>
          </w:tcPr>
          <w:p w14:paraId="3142E521" w14:textId="0342DAA7" w:rsidR="00A11332" w:rsidRDefault="00477AB3">
            <w:pPr>
              <w:spacing w:before="60" w:after="60"/>
              <w:contextualSpacing w:val="0"/>
            </w:pPr>
            <w:r>
              <w:t>Obtain the latest Organisation CRL and Organisation ARL through using the URL to the SMKI Repository over a DCC Gateway Connection</w:t>
            </w:r>
            <w:ins w:id="656" w:author="Author">
              <w:r w:rsidR="008C3669">
                <w:t>.</w:t>
              </w:r>
            </w:ins>
          </w:p>
        </w:tc>
      </w:tr>
    </w:tbl>
    <w:p w14:paraId="7E4B3A7B"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216CEB89" w14:textId="77777777">
        <w:tc>
          <w:tcPr>
            <w:tcW w:w="3421" w:type="dxa"/>
          </w:tcPr>
          <w:p w14:paraId="270F7799" w14:textId="77777777" w:rsidR="00A11332" w:rsidRDefault="00477AB3">
            <w:pPr>
              <w:spacing w:before="60" w:after="60"/>
              <w:contextualSpacing w:val="0"/>
            </w:pPr>
            <w:r>
              <w:t>Description</w:t>
            </w:r>
          </w:p>
        </w:tc>
        <w:tc>
          <w:tcPr>
            <w:tcW w:w="5583" w:type="dxa"/>
          </w:tcPr>
          <w:p w14:paraId="176BE640" w14:textId="36CAED32" w:rsidR="00A11332" w:rsidRDefault="00477AB3">
            <w:pPr>
              <w:spacing w:before="60" w:after="60"/>
              <w:contextualSpacing w:val="0"/>
            </w:pPr>
            <w:r>
              <w:t>The Party / RDP</w:t>
            </w:r>
            <w:r>
              <w:t>’</w:t>
            </w:r>
            <w:r>
              <w:t>s system accesses the test SMKI Repository using URL to obtain the latest Organisation CRL and Organisation ARL</w:t>
            </w:r>
            <w:ins w:id="657" w:author="Author">
              <w:r w:rsidR="008C3669">
                <w:t>.</w:t>
              </w:r>
            </w:ins>
          </w:p>
        </w:tc>
      </w:tr>
    </w:tbl>
    <w:p w14:paraId="6A94A8C7"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19573E2C" w14:textId="77777777">
        <w:tc>
          <w:tcPr>
            <w:tcW w:w="3421" w:type="dxa"/>
          </w:tcPr>
          <w:p w14:paraId="641BDB78" w14:textId="77777777" w:rsidR="00A11332" w:rsidRDefault="00477AB3">
            <w:pPr>
              <w:spacing w:before="60" w:after="60"/>
              <w:contextualSpacing w:val="0"/>
            </w:pPr>
            <w:r>
              <w:t>Objective</w:t>
            </w:r>
          </w:p>
        </w:tc>
        <w:tc>
          <w:tcPr>
            <w:tcW w:w="5583" w:type="dxa"/>
          </w:tcPr>
          <w:p w14:paraId="1BBF6A21" w14:textId="21FA574F" w:rsidR="00A11332" w:rsidRDefault="00477AB3">
            <w:pPr>
              <w:numPr>
                <w:ilvl w:val="0"/>
                <w:numId w:val="138"/>
              </w:numPr>
              <w:spacing w:before="60" w:after="60"/>
              <w:ind w:left="600"/>
              <w:contextualSpacing w:val="0"/>
            </w:pPr>
            <w:r>
              <w:t>To prove that a Party / RDP</w:t>
            </w:r>
            <w:r>
              <w:t>’</w:t>
            </w:r>
            <w:r>
              <w:t>s system can access and / or download the latest Organisation CRL and Organisation ARL using the URL to the SMKI Repository</w:t>
            </w:r>
            <w:ins w:id="658" w:author="Author">
              <w:r w:rsidR="008C3669">
                <w:t>.</w:t>
              </w:r>
            </w:ins>
          </w:p>
        </w:tc>
      </w:tr>
    </w:tbl>
    <w:p w14:paraId="42F8CAB7" w14:textId="77777777" w:rsidR="00A11332" w:rsidRDefault="00477AB3">
      <w:pPr>
        <w:pStyle w:val="Heading3"/>
        <w:numPr>
          <w:ilvl w:val="1"/>
          <w:numId w:val="162"/>
        </w:numPr>
        <w:ind w:left="900"/>
        <w:contextualSpacing w:val="0"/>
      </w:pPr>
      <w:r>
        <w:t>SMKI &amp; Repository Entry Process Test Scenarios without DCC Gateway Connection</w:t>
      </w:r>
    </w:p>
    <w:p w14:paraId="5D85B92D" w14:textId="77777777" w:rsidR="00A11332" w:rsidRDefault="00477AB3">
      <w:pPr>
        <w:ind w:left="600"/>
        <w:contextualSpacing w:val="0"/>
      </w:pPr>
      <w:r>
        <w:t>The following sub sections contain the SMKI &amp; Repository Entry Process Test Scenarios that are applicable to each prospective user of SMKI &amp; Repository Services that do not have access to a DCC Gateway Connection.</w:t>
      </w:r>
    </w:p>
    <w:p w14:paraId="6E1DE65C" w14:textId="77777777" w:rsidR="00A11332" w:rsidRDefault="00477AB3">
      <w:pPr>
        <w:pStyle w:val="Heading4"/>
        <w:numPr>
          <w:ilvl w:val="2"/>
          <w:numId w:val="162"/>
        </w:numPr>
        <w:ind w:left="1200"/>
        <w:contextualSpacing w:val="0"/>
      </w:pPr>
      <w:r>
        <w:t>Security Credentials Access Tests to SMKI</w:t>
      </w:r>
    </w:p>
    <w:tbl>
      <w:tblPr>
        <w:tblStyle w:val="CMTabletable--borders"/>
        <w:tblW w:w="9005" w:type="dxa"/>
        <w:tblInd w:w="943" w:type="dxa"/>
        <w:tblLook w:val="04A0" w:firstRow="1" w:lastRow="0" w:firstColumn="1" w:lastColumn="0" w:noHBand="0" w:noVBand="1"/>
      </w:tblPr>
      <w:tblGrid>
        <w:gridCol w:w="3421"/>
        <w:gridCol w:w="5584"/>
      </w:tblGrid>
      <w:tr w:rsidR="00A11332" w14:paraId="77CEC168" w14:textId="77777777">
        <w:tc>
          <w:tcPr>
            <w:tcW w:w="3421" w:type="dxa"/>
            <w:shd w:val="clear" w:color="auto" w:fill="000000"/>
          </w:tcPr>
          <w:p w14:paraId="0C1B50A9" w14:textId="77777777" w:rsidR="00A11332" w:rsidRDefault="00477AB3">
            <w:pPr>
              <w:spacing w:before="60" w:after="60"/>
              <w:contextualSpacing w:val="0"/>
            </w:pPr>
            <w:r>
              <w:rPr>
                <w:b/>
                <w:color w:val="FFFFFF"/>
              </w:rPr>
              <w:t>ID</w:t>
            </w:r>
          </w:p>
        </w:tc>
        <w:tc>
          <w:tcPr>
            <w:tcW w:w="5583" w:type="dxa"/>
            <w:shd w:val="clear" w:color="auto" w:fill="000000"/>
          </w:tcPr>
          <w:p w14:paraId="0EF212FA" w14:textId="77777777" w:rsidR="00A11332" w:rsidRDefault="00477AB3">
            <w:pPr>
              <w:spacing w:before="60" w:after="60"/>
              <w:contextualSpacing w:val="0"/>
            </w:pPr>
            <w:r>
              <w:rPr>
                <w:b/>
                <w:color w:val="FFFFFF"/>
              </w:rPr>
              <w:t>SMKI 04</w:t>
            </w:r>
          </w:p>
        </w:tc>
      </w:tr>
    </w:tbl>
    <w:p w14:paraId="51DEA2A6"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6059B835" w14:textId="77777777">
        <w:tc>
          <w:tcPr>
            <w:tcW w:w="3421" w:type="dxa"/>
          </w:tcPr>
          <w:p w14:paraId="65129B7C" w14:textId="77777777" w:rsidR="00A11332" w:rsidRDefault="00477AB3">
            <w:pPr>
              <w:spacing w:before="60" w:after="60"/>
              <w:contextualSpacing w:val="0"/>
            </w:pPr>
            <w:r>
              <w:t>Title:</w:t>
            </w:r>
          </w:p>
        </w:tc>
        <w:tc>
          <w:tcPr>
            <w:tcW w:w="5583" w:type="dxa"/>
          </w:tcPr>
          <w:p w14:paraId="15E3D471" w14:textId="1BF42866" w:rsidR="00A11332" w:rsidRDefault="00477AB3">
            <w:pPr>
              <w:spacing w:before="60" w:after="60"/>
              <w:contextualSpacing w:val="0"/>
            </w:pPr>
            <w:r>
              <w:t>Access the Test SMKI Service, through the SMKI Portal interface over the internet</w:t>
            </w:r>
            <w:ins w:id="659" w:author="Author">
              <w:r w:rsidR="008C3669">
                <w:t>.</w:t>
              </w:r>
            </w:ins>
          </w:p>
        </w:tc>
      </w:tr>
    </w:tbl>
    <w:p w14:paraId="6CFCBC31"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342EFEDE" w14:textId="77777777">
        <w:tc>
          <w:tcPr>
            <w:tcW w:w="3421" w:type="dxa"/>
          </w:tcPr>
          <w:p w14:paraId="36CC9611" w14:textId="77777777" w:rsidR="00A11332" w:rsidRDefault="00477AB3">
            <w:pPr>
              <w:spacing w:before="60" w:after="60"/>
              <w:contextualSpacing w:val="0"/>
            </w:pPr>
            <w:r>
              <w:t>Description</w:t>
            </w:r>
          </w:p>
        </w:tc>
        <w:tc>
          <w:tcPr>
            <w:tcW w:w="5583" w:type="dxa"/>
          </w:tcPr>
          <w:p w14:paraId="61A5E42A" w14:textId="77777777" w:rsidR="00A11332" w:rsidRDefault="00477AB3">
            <w:pPr>
              <w:spacing w:before="60" w:after="60"/>
              <w:contextualSpacing w:val="0"/>
            </w:pPr>
            <w:r>
              <w:t>For a Party without a DCC Gateway Connection, a SMKI ARO accesses the Test SMKI Service, through the SMKI Portal interface using the security credentials supplied by the DCC.</w:t>
            </w:r>
          </w:p>
        </w:tc>
      </w:tr>
    </w:tbl>
    <w:p w14:paraId="09F45BCD"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1A89ECD2" w14:textId="77777777">
        <w:tc>
          <w:tcPr>
            <w:tcW w:w="3421" w:type="dxa"/>
          </w:tcPr>
          <w:p w14:paraId="7E727015" w14:textId="77777777" w:rsidR="00A11332" w:rsidRDefault="00477AB3">
            <w:pPr>
              <w:spacing w:before="60" w:after="60"/>
              <w:contextualSpacing w:val="0"/>
            </w:pPr>
            <w:r>
              <w:t>Objective</w:t>
            </w:r>
          </w:p>
        </w:tc>
        <w:tc>
          <w:tcPr>
            <w:tcW w:w="5583" w:type="dxa"/>
          </w:tcPr>
          <w:p w14:paraId="0742C0B5" w14:textId="00BE9B76" w:rsidR="00A11332" w:rsidRDefault="00477AB3">
            <w:pPr>
              <w:numPr>
                <w:ilvl w:val="0"/>
                <w:numId w:val="139"/>
              </w:numPr>
              <w:spacing w:before="60" w:after="60"/>
              <w:ind w:left="600"/>
              <w:contextualSpacing w:val="0"/>
            </w:pPr>
            <w:r>
              <w:t>To prove that the SafeNet Client Installed on the SMKI ARO</w:t>
            </w:r>
            <w:r>
              <w:t>’</w:t>
            </w:r>
            <w:r>
              <w:t>s computer validates their security credentials</w:t>
            </w:r>
            <w:ins w:id="660" w:author="Author">
              <w:r w:rsidR="008C3669">
                <w:t>.</w:t>
              </w:r>
            </w:ins>
          </w:p>
          <w:p w14:paraId="26E78299" w14:textId="2B5EBF82" w:rsidR="00A11332" w:rsidRDefault="00477AB3">
            <w:pPr>
              <w:numPr>
                <w:ilvl w:val="0"/>
                <w:numId w:val="139"/>
              </w:numPr>
              <w:spacing w:before="60" w:after="60"/>
              <w:ind w:left="600"/>
              <w:contextualSpacing w:val="0"/>
            </w:pPr>
            <w:r>
              <w:lastRenderedPageBreak/>
              <w:t>To prove that a Party</w:t>
            </w:r>
            <w:r>
              <w:t>’</w:t>
            </w:r>
            <w:r>
              <w:t>s ARO can use the FIPS Token which is registered to them and their organisation when accessing the SMKI Portal interface via the internet</w:t>
            </w:r>
            <w:ins w:id="661" w:author="Author">
              <w:r w:rsidR="008C3669">
                <w:t>.</w:t>
              </w:r>
            </w:ins>
          </w:p>
        </w:tc>
      </w:tr>
    </w:tbl>
    <w:p w14:paraId="384EE179" w14:textId="0E20C199" w:rsidR="00A11332" w:rsidRDefault="00477AB3">
      <w:pPr>
        <w:pStyle w:val="Heading4"/>
        <w:numPr>
          <w:ilvl w:val="2"/>
          <w:numId w:val="162"/>
        </w:numPr>
        <w:ind w:left="1200"/>
        <w:contextualSpacing w:val="0"/>
      </w:pPr>
      <w:r>
        <w:lastRenderedPageBreak/>
        <w:t xml:space="preserve">Submission of </w:t>
      </w:r>
      <w:ins w:id="662" w:author="Author">
        <w:r w:rsidR="008C3669">
          <w:t xml:space="preserve">Organisation </w:t>
        </w:r>
      </w:ins>
      <w:r>
        <w:t>CSR</w:t>
      </w:r>
      <w:ins w:id="663" w:author="Author">
        <w:r w:rsidR="008C3669">
          <w:t>s</w:t>
        </w:r>
      </w:ins>
      <w:r>
        <w:t xml:space="preserve"> and Receipt of </w:t>
      </w:r>
      <w:ins w:id="664" w:author="Author">
        <w:r w:rsidR="008C3669">
          <w:t xml:space="preserve">Organisation </w:t>
        </w:r>
      </w:ins>
      <w:r>
        <w:t>Certificates</w:t>
      </w:r>
    </w:p>
    <w:tbl>
      <w:tblPr>
        <w:tblStyle w:val="CMTabletable--borders"/>
        <w:tblW w:w="9005" w:type="dxa"/>
        <w:tblInd w:w="943" w:type="dxa"/>
        <w:tblLook w:val="04A0" w:firstRow="1" w:lastRow="0" w:firstColumn="1" w:lastColumn="0" w:noHBand="0" w:noVBand="1"/>
      </w:tblPr>
      <w:tblGrid>
        <w:gridCol w:w="3331"/>
        <w:gridCol w:w="5674"/>
      </w:tblGrid>
      <w:tr w:rsidR="00A11332" w14:paraId="364A9166" w14:textId="77777777">
        <w:tc>
          <w:tcPr>
            <w:tcW w:w="3331" w:type="dxa"/>
            <w:shd w:val="clear" w:color="auto" w:fill="000000"/>
          </w:tcPr>
          <w:p w14:paraId="452CA6BD" w14:textId="77777777" w:rsidR="00A11332" w:rsidRDefault="00477AB3">
            <w:pPr>
              <w:spacing w:before="60" w:after="60"/>
              <w:contextualSpacing w:val="0"/>
            </w:pPr>
            <w:r>
              <w:rPr>
                <w:b/>
                <w:color w:val="FFFFFF"/>
              </w:rPr>
              <w:t>ID</w:t>
            </w:r>
          </w:p>
        </w:tc>
        <w:tc>
          <w:tcPr>
            <w:tcW w:w="5673" w:type="dxa"/>
            <w:shd w:val="clear" w:color="auto" w:fill="000000"/>
          </w:tcPr>
          <w:p w14:paraId="5D057AF3" w14:textId="77777777" w:rsidR="00A11332" w:rsidRDefault="00477AB3">
            <w:pPr>
              <w:spacing w:before="60" w:after="60"/>
              <w:contextualSpacing w:val="0"/>
            </w:pPr>
            <w:r>
              <w:rPr>
                <w:b/>
                <w:color w:val="FFFFFF"/>
              </w:rPr>
              <w:t>SMKI 26</w:t>
            </w:r>
          </w:p>
        </w:tc>
      </w:tr>
    </w:tbl>
    <w:p w14:paraId="65B8B6B7"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331"/>
        <w:gridCol w:w="5674"/>
      </w:tblGrid>
      <w:tr w:rsidR="00A11332" w14:paraId="76C9EF04" w14:textId="77777777">
        <w:tc>
          <w:tcPr>
            <w:tcW w:w="3331" w:type="dxa"/>
          </w:tcPr>
          <w:p w14:paraId="7A468150" w14:textId="77777777" w:rsidR="00A11332" w:rsidRDefault="00477AB3">
            <w:pPr>
              <w:spacing w:before="60" w:after="60"/>
              <w:contextualSpacing w:val="0"/>
            </w:pPr>
            <w:r>
              <w:t>Title:</w:t>
            </w:r>
          </w:p>
        </w:tc>
        <w:tc>
          <w:tcPr>
            <w:tcW w:w="5673" w:type="dxa"/>
          </w:tcPr>
          <w:p w14:paraId="7DDBDD69" w14:textId="19AFC6E7" w:rsidR="00A11332" w:rsidRDefault="00477AB3">
            <w:pPr>
              <w:spacing w:before="60" w:after="60"/>
              <w:contextualSpacing w:val="0"/>
            </w:pPr>
            <w:r>
              <w:t>Submit Organisation Certificate Signing Requests and receive Organisation Certificates through the SMKI Portal interface over the internet</w:t>
            </w:r>
            <w:ins w:id="665" w:author="Author">
              <w:r w:rsidR="008C3669">
                <w:t>.</w:t>
              </w:r>
            </w:ins>
          </w:p>
        </w:tc>
      </w:tr>
    </w:tbl>
    <w:p w14:paraId="3BE35F9E"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331"/>
        <w:gridCol w:w="5674"/>
      </w:tblGrid>
      <w:tr w:rsidR="00A11332" w14:paraId="4D61817D" w14:textId="77777777">
        <w:tc>
          <w:tcPr>
            <w:tcW w:w="3331" w:type="dxa"/>
          </w:tcPr>
          <w:p w14:paraId="1CD81148" w14:textId="77777777" w:rsidR="00A11332" w:rsidRDefault="00477AB3">
            <w:pPr>
              <w:spacing w:before="60" w:after="60"/>
              <w:contextualSpacing w:val="0"/>
            </w:pPr>
            <w:r>
              <w:t>Description</w:t>
            </w:r>
          </w:p>
        </w:tc>
        <w:tc>
          <w:tcPr>
            <w:tcW w:w="5673" w:type="dxa"/>
          </w:tcPr>
          <w:p w14:paraId="281BCBAD" w14:textId="25EA4EEC" w:rsidR="00A11332" w:rsidRDefault="00477AB3">
            <w:pPr>
              <w:spacing w:before="60" w:after="60"/>
              <w:contextualSpacing w:val="0"/>
            </w:pPr>
            <w:r>
              <w:t>For a Party without a DCC Gateway Connection, a SMKI ARO submits an Organisation C</w:t>
            </w:r>
            <w:ins w:id="666" w:author="Author">
              <w:r w:rsidR="008C3669">
                <w:t>SR</w:t>
              </w:r>
            </w:ins>
            <w:del w:id="667" w:author="Author">
              <w:r w:rsidDel="008C3669">
                <w:delText>ertificate Signing Request (CSR)</w:delText>
              </w:r>
            </w:del>
            <w:r>
              <w:t xml:space="preserve"> and receives an Organisation Certificates for that CSR through the SMKI Portal interface over the internet</w:t>
            </w:r>
            <w:ins w:id="668" w:author="Author">
              <w:r w:rsidR="008C3669">
                <w:t>.</w:t>
              </w:r>
            </w:ins>
          </w:p>
        </w:tc>
      </w:tr>
    </w:tbl>
    <w:p w14:paraId="30B189DA"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331"/>
        <w:gridCol w:w="5674"/>
      </w:tblGrid>
      <w:tr w:rsidR="00A11332" w14:paraId="3EDE0DC9" w14:textId="77777777">
        <w:tc>
          <w:tcPr>
            <w:tcW w:w="3331" w:type="dxa"/>
          </w:tcPr>
          <w:p w14:paraId="26024A30" w14:textId="77777777" w:rsidR="00A11332" w:rsidRDefault="00477AB3">
            <w:pPr>
              <w:spacing w:before="60" w:after="60"/>
              <w:contextualSpacing w:val="0"/>
            </w:pPr>
            <w:r>
              <w:t>Objective</w:t>
            </w:r>
          </w:p>
        </w:tc>
        <w:tc>
          <w:tcPr>
            <w:tcW w:w="5673" w:type="dxa"/>
          </w:tcPr>
          <w:p w14:paraId="40E4CCAF" w14:textId="39E123DE" w:rsidR="00A11332" w:rsidRDefault="00477AB3">
            <w:pPr>
              <w:numPr>
                <w:ilvl w:val="0"/>
                <w:numId w:val="140"/>
              </w:numPr>
              <w:spacing w:before="60" w:after="60"/>
              <w:ind w:left="600"/>
              <w:contextualSpacing w:val="0"/>
            </w:pPr>
            <w:r>
              <w:t>To prove a Party can generate and submit an Organisation CSR in the format specified in the SMKI Interface Design Specification</w:t>
            </w:r>
            <w:ins w:id="669" w:author="Author">
              <w:r w:rsidR="008C3669">
                <w:t>.</w:t>
              </w:r>
            </w:ins>
          </w:p>
          <w:p w14:paraId="248D26B9" w14:textId="0D29DD22" w:rsidR="00A11332" w:rsidRDefault="00477AB3">
            <w:pPr>
              <w:numPr>
                <w:ilvl w:val="0"/>
                <w:numId w:val="140"/>
              </w:numPr>
              <w:spacing w:before="60" w:after="60"/>
              <w:ind w:left="600"/>
              <w:contextualSpacing w:val="0"/>
            </w:pPr>
            <w:r>
              <w:t>To prove that a Party can download Organisation Certificates issued in respect of the submitted CSRs, and to confirm the information contained in the issued Organisation Certificate is consistent with the information contained within the corresponding CSR</w:t>
            </w:r>
            <w:ins w:id="670" w:author="Author">
              <w:r w:rsidR="008C3669">
                <w:t>.</w:t>
              </w:r>
            </w:ins>
          </w:p>
          <w:p w14:paraId="5613562E" w14:textId="1A1520E5" w:rsidR="00A11332" w:rsidRDefault="00477AB3">
            <w:pPr>
              <w:numPr>
                <w:ilvl w:val="0"/>
                <w:numId w:val="140"/>
              </w:numPr>
              <w:spacing w:before="60" w:after="60"/>
              <w:ind w:left="600"/>
              <w:contextualSpacing w:val="0"/>
            </w:pPr>
            <w:r>
              <w:t>To prove that an Organisation Certificate can be rejected by the Party (according to the mechanism set out in the RAPP and / or specified in the Portal specification</w:t>
            </w:r>
            <w:ins w:id="671" w:author="Author">
              <w:r w:rsidR="008C3669">
                <w:t>.</w:t>
              </w:r>
            </w:ins>
          </w:p>
        </w:tc>
      </w:tr>
    </w:tbl>
    <w:p w14:paraId="67C3A126" w14:textId="1540E623" w:rsidR="00A11332" w:rsidRDefault="00477AB3">
      <w:pPr>
        <w:pStyle w:val="Heading4"/>
        <w:numPr>
          <w:ilvl w:val="2"/>
          <w:numId w:val="162"/>
        </w:numPr>
        <w:ind w:left="1200"/>
        <w:contextualSpacing w:val="0"/>
      </w:pPr>
      <w:r>
        <w:t xml:space="preserve">Submit </w:t>
      </w:r>
      <w:ins w:id="672" w:author="Author">
        <w:r w:rsidR="008C3669">
          <w:t>r</w:t>
        </w:r>
      </w:ins>
      <w:del w:id="673" w:author="Author">
        <w:r w:rsidDel="008C3669">
          <w:delText>R</w:delText>
        </w:r>
      </w:del>
      <w:r>
        <w:t xml:space="preserve">equests for </w:t>
      </w:r>
      <w:ins w:id="674" w:author="Author">
        <w:r w:rsidR="008C3669">
          <w:t xml:space="preserve">SMKI </w:t>
        </w:r>
      </w:ins>
      <w:r>
        <w:t xml:space="preserve">Repository </w:t>
      </w:r>
      <w:ins w:id="675" w:author="Author">
        <w:r w:rsidR="008C3669">
          <w:t>c</w:t>
        </w:r>
      </w:ins>
      <w:del w:id="676" w:author="Author">
        <w:r w:rsidDel="008C3669">
          <w:delText>C</w:delText>
        </w:r>
      </w:del>
      <w:r>
        <w:t xml:space="preserve">ontent and </w:t>
      </w:r>
      <w:ins w:id="677" w:author="Author">
        <w:r w:rsidR="008C3669">
          <w:t>o</w:t>
        </w:r>
      </w:ins>
      <w:del w:id="678" w:author="Author">
        <w:r w:rsidDel="008C3669">
          <w:delText>O</w:delText>
        </w:r>
      </w:del>
      <w:r>
        <w:t xml:space="preserve">btain </w:t>
      </w:r>
      <w:del w:id="679" w:author="Author">
        <w:r w:rsidDel="008C3669">
          <w:delText xml:space="preserve">DCA, OCA and DCC </w:delText>
        </w:r>
      </w:del>
      <w:r>
        <w:t>Certificates</w:t>
      </w:r>
    </w:p>
    <w:tbl>
      <w:tblPr>
        <w:tblStyle w:val="CMTabletable--borders"/>
        <w:tblW w:w="9005" w:type="dxa"/>
        <w:tblInd w:w="943" w:type="dxa"/>
        <w:tblLook w:val="04A0" w:firstRow="1" w:lastRow="0" w:firstColumn="1" w:lastColumn="0" w:noHBand="0" w:noVBand="1"/>
      </w:tblPr>
      <w:tblGrid>
        <w:gridCol w:w="3421"/>
        <w:gridCol w:w="5584"/>
      </w:tblGrid>
      <w:tr w:rsidR="00A11332" w14:paraId="48CDB7AE" w14:textId="77777777">
        <w:tc>
          <w:tcPr>
            <w:tcW w:w="3421" w:type="dxa"/>
            <w:shd w:val="clear" w:color="auto" w:fill="000000"/>
          </w:tcPr>
          <w:p w14:paraId="570A136F" w14:textId="77777777" w:rsidR="00A11332" w:rsidRDefault="00477AB3">
            <w:pPr>
              <w:spacing w:before="60" w:after="60"/>
              <w:contextualSpacing w:val="0"/>
            </w:pPr>
            <w:r>
              <w:rPr>
                <w:b/>
                <w:color w:val="FFFFFF"/>
              </w:rPr>
              <w:t>ID</w:t>
            </w:r>
          </w:p>
        </w:tc>
        <w:tc>
          <w:tcPr>
            <w:tcW w:w="5583" w:type="dxa"/>
            <w:shd w:val="clear" w:color="auto" w:fill="000000"/>
          </w:tcPr>
          <w:p w14:paraId="389860FE" w14:textId="77777777" w:rsidR="00A11332" w:rsidRDefault="00477AB3">
            <w:pPr>
              <w:spacing w:before="60" w:after="60"/>
              <w:contextualSpacing w:val="0"/>
            </w:pPr>
            <w:r>
              <w:rPr>
                <w:b/>
                <w:color w:val="FFFFFF"/>
              </w:rPr>
              <w:t>SMKI 08</w:t>
            </w:r>
          </w:p>
        </w:tc>
      </w:tr>
    </w:tbl>
    <w:p w14:paraId="170C6C06"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0839069B" w14:textId="77777777">
        <w:tc>
          <w:tcPr>
            <w:tcW w:w="3421" w:type="dxa"/>
          </w:tcPr>
          <w:p w14:paraId="5298E58A" w14:textId="77777777" w:rsidR="00A11332" w:rsidRDefault="00477AB3">
            <w:pPr>
              <w:spacing w:before="60" w:after="60"/>
              <w:contextualSpacing w:val="0"/>
            </w:pPr>
            <w:r>
              <w:t>Title:</w:t>
            </w:r>
          </w:p>
        </w:tc>
        <w:tc>
          <w:tcPr>
            <w:tcW w:w="5583" w:type="dxa"/>
          </w:tcPr>
          <w:p w14:paraId="4EAAC449" w14:textId="28633D4F" w:rsidR="00A11332" w:rsidRDefault="00477AB3">
            <w:pPr>
              <w:spacing w:before="60" w:after="60"/>
              <w:contextualSpacing w:val="0"/>
            </w:pPr>
            <w:r>
              <w:t xml:space="preserve">Submit </w:t>
            </w:r>
            <w:ins w:id="680" w:author="Author">
              <w:r w:rsidR="008C3669">
                <w:t>r</w:t>
              </w:r>
            </w:ins>
            <w:del w:id="681" w:author="Author">
              <w:r w:rsidDel="008C3669">
                <w:delText>R</w:delText>
              </w:r>
            </w:del>
            <w:r>
              <w:t xml:space="preserve">equests for and </w:t>
            </w:r>
            <w:ins w:id="682" w:author="Author">
              <w:r w:rsidR="008C3669">
                <w:t>r</w:t>
              </w:r>
            </w:ins>
            <w:del w:id="683" w:author="Author">
              <w:r w:rsidDel="008C3669">
                <w:delText>R</w:delText>
              </w:r>
            </w:del>
            <w:r>
              <w:t xml:space="preserve">eceive </w:t>
            </w:r>
            <w:ins w:id="684" w:author="Author">
              <w:r w:rsidR="008C3669">
                <w:t xml:space="preserve">SMKI </w:t>
              </w:r>
            </w:ins>
            <w:r>
              <w:t xml:space="preserve">Repository </w:t>
            </w:r>
            <w:ins w:id="685" w:author="Author">
              <w:r w:rsidR="008C3669">
                <w:t>c</w:t>
              </w:r>
            </w:ins>
            <w:del w:id="686" w:author="Author">
              <w:r w:rsidDel="008C3669">
                <w:delText>C</w:delText>
              </w:r>
            </w:del>
            <w:r>
              <w:t>ontent using the SMKI Portal interface over the Internet</w:t>
            </w:r>
            <w:ins w:id="687" w:author="Author">
              <w:r w:rsidR="008C3669">
                <w:t>.</w:t>
              </w:r>
            </w:ins>
          </w:p>
        </w:tc>
      </w:tr>
    </w:tbl>
    <w:p w14:paraId="0EBF12DF"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37CF8666" w14:textId="77777777">
        <w:tc>
          <w:tcPr>
            <w:tcW w:w="3421" w:type="dxa"/>
          </w:tcPr>
          <w:p w14:paraId="5343AF15" w14:textId="77777777" w:rsidR="00A11332" w:rsidRDefault="00477AB3">
            <w:pPr>
              <w:spacing w:before="60" w:after="60"/>
              <w:contextualSpacing w:val="0"/>
            </w:pPr>
            <w:r>
              <w:t>Description</w:t>
            </w:r>
          </w:p>
        </w:tc>
        <w:tc>
          <w:tcPr>
            <w:tcW w:w="5583" w:type="dxa"/>
          </w:tcPr>
          <w:p w14:paraId="66A089B3" w14:textId="0233D57F" w:rsidR="00A11332" w:rsidRDefault="00477AB3">
            <w:pPr>
              <w:spacing w:before="60" w:after="60"/>
              <w:contextualSpacing w:val="0"/>
            </w:pPr>
            <w:r>
              <w:t>For a Party without a DCC Gateway Connection, an SMKI ARO accesses the SMKI Portal interface and makes a request for and receives content from the test SMKI Repository</w:t>
            </w:r>
            <w:ins w:id="688" w:author="Author">
              <w:r w:rsidR="008C3669">
                <w:t>.</w:t>
              </w:r>
            </w:ins>
          </w:p>
        </w:tc>
      </w:tr>
      <w:tr w:rsidR="00A11332" w14:paraId="47D7BC7E" w14:textId="77777777">
        <w:tc>
          <w:tcPr>
            <w:tcW w:w="3421" w:type="dxa"/>
          </w:tcPr>
          <w:p w14:paraId="2F63BFE3" w14:textId="77777777" w:rsidR="00A11332" w:rsidRDefault="00477AB3">
            <w:pPr>
              <w:spacing w:before="60" w:after="60"/>
              <w:contextualSpacing w:val="0"/>
            </w:pPr>
            <w:r>
              <w:t>Objective</w:t>
            </w:r>
          </w:p>
        </w:tc>
        <w:tc>
          <w:tcPr>
            <w:tcW w:w="5583" w:type="dxa"/>
          </w:tcPr>
          <w:p w14:paraId="20C53039" w14:textId="19921BCA" w:rsidR="00A11332" w:rsidRDefault="00477AB3">
            <w:pPr>
              <w:numPr>
                <w:ilvl w:val="0"/>
                <w:numId w:val="141"/>
              </w:numPr>
              <w:spacing w:before="60" w:after="60"/>
              <w:ind w:left="600"/>
              <w:contextualSpacing w:val="0"/>
            </w:pPr>
            <w:r>
              <w:t>To prove that a Party</w:t>
            </w:r>
            <w:r>
              <w:t>’</w:t>
            </w:r>
            <w:r>
              <w:t>s SMKI ARO can use the SMKI Portal interface to request and receive the latest Organisation CRL and latest Organisation ARL</w:t>
            </w:r>
            <w:ins w:id="689" w:author="Author">
              <w:r w:rsidR="008C3669">
                <w:t>.</w:t>
              </w:r>
            </w:ins>
          </w:p>
        </w:tc>
      </w:tr>
    </w:tbl>
    <w:p w14:paraId="3A671A0C"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45DF1B8C" w14:textId="77777777">
        <w:tc>
          <w:tcPr>
            <w:tcW w:w="3421" w:type="dxa"/>
            <w:shd w:val="clear" w:color="auto" w:fill="000000"/>
          </w:tcPr>
          <w:p w14:paraId="205F03E5" w14:textId="77777777" w:rsidR="00A11332" w:rsidRDefault="00477AB3">
            <w:pPr>
              <w:spacing w:before="60" w:after="60"/>
              <w:contextualSpacing w:val="0"/>
            </w:pPr>
            <w:r>
              <w:rPr>
                <w:b/>
                <w:color w:val="FFFFFF"/>
              </w:rPr>
              <w:t>ID</w:t>
            </w:r>
          </w:p>
        </w:tc>
        <w:tc>
          <w:tcPr>
            <w:tcW w:w="5583" w:type="dxa"/>
            <w:shd w:val="clear" w:color="auto" w:fill="000000"/>
          </w:tcPr>
          <w:p w14:paraId="7825313E" w14:textId="77777777" w:rsidR="00A11332" w:rsidRDefault="00477AB3">
            <w:pPr>
              <w:spacing w:before="60" w:after="60"/>
              <w:contextualSpacing w:val="0"/>
            </w:pPr>
            <w:r>
              <w:rPr>
                <w:b/>
                <w:color w:val="FFFFFF"/>
              </w:rPr>
              <w:t>SMKI 38</w:t>
            </w:r>
          </w:p>
        </w:tc>
      </w:tr>
    </w:tbl>
    <w:p w14:paraId="1B30A5CD"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0AE60BC7" w14:textId="77777777">
        <w:tc>
          <w:tcPr>
            <w:tcW w:w="3421" w:type="dxa"/>
          </w:tcPr>
          <w:p w14:paraId="34555814" w14:textId="77777777" w:rsidR="00A11332" w:rsidRDefault="00477AB3">
            <w:pPr>
              <w:spacing w:before="60" w:after="60"/>
              <w:contextualSpacing w:val="0"/>
            </w:pPr>
            <w:r>
              <w:t>Title:</w:t>
            </w:r>
          </w:p>
        </w:tc>
        <w:tc>
          <w:tcPr>
            <w:tcW w:w="5583" w:type="dxa"/>
          </w:tcPr>
          <w:p w14:paraId="4920D05B" w14:textId="75C97759" w:rsidR="00A11332" w:rsidRDefault="00477AB3">
            <w:pPr>
              <w:spacing w:before="60" w:after="60"/>
              <w:contextualSpacing w:val="0"/>
            </w:pPr>
            <w:r>
              <w:t>Download Organisation Certificates and OCA Certificates through the SMKI Portal interface over the internet</w:t>
            </w:r>
            <w:ins w:id="690" w:author="Author">
              <w:r w:rsidR="008C3669">
                <w:t>.</w:t>
              </w:r>
            </w:ins>
          </w:p>
        </w:tc>
      </w:tr>
    </w:tbl>
    <w:p w14:paraId="365E872B"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51A8C1F0" w14:textId="77777777">
        <w:tc>
          <w:tcPr>
            <w:tcW w:w="3421" w:type="dxa"/>
          </w:tcPr>
          <w:p w14:paraId="63744719" w14:textId="77777777" w:rsidR="00A11332" w:rsidRDefault="00477AB3">
            <w:pPr>
              <w:spacing w:before="60" w:after="60"/>
              <w:contextualSpacing w:val="0"/>
            </w:pPr>
            <w:r>
              <w:lastRenderedPageBreak/>
              <w:t>Description</w:t>
            </w:r>
          </w:p>
        </w:tc>
        <w:tc>
          <w:tcPr>
            <w:tcW w:w="5583" w:type="dxa"/>
          </w:tcPr>
          <w:p w14:paraId="7ED8790C" w14:textId="4CF478BC" w:rsidR="00A11332" w:rsidRDefault="00477AB3">
            <w:pPr>
              <w:spacing w:before="60" w:after="60"/>
              <w:contextualSpacing w:val="0"/>
            </w:pPr>
            <w:r>
              <w:t>For a Party without a DCC Gateway Connection, a SMKI ARO accesses the SMKI Portal interface over the Internet, locates and downloads Organisation Certificates that are required to be installed on Devices ahead of installation</w:t>
            </w:r>
            <w:ins w:id="691" w:author="Author">
              <w:r w:rsidR="008C3669">
                <w:t>.</w:t>
              </w:r>
            </w:ins>
          </w:p>
        </w:tc>
      </w:tr>
    </w:tbl>
    <w:p w14:paraId="5224E256" w14:textId="77777777" w:rsidR="00A11332" w:rsidRDefault="00A11332">
      <w:pPr>
        <w:ind w:left="900"/>
      </w:pPr>
    </w:p>
    <w:tbl>
      <w:tblPr>
        <w:tblStyle w:val="CMTabletable--borders"/>
        <w:tblW w:w="9005" w:type="dxa"/>
        <w:tblInd w:w="943" w:type="dxa"/>
        <w:tblLook w:val="04A0" w:firstRow="1" w:lastRow="0" w:firstColumn="1" w:lastColumn="0" w:noHBand="0" w:noVBand="1"/>
      </w:tblPr>
      <w:tblGrid>
        <w:gridCol w:w="3421"/>
        <w:gridCol w:w="5584"/>
      </w:tblGrid>
      <w:tr w:rsidR="00A11332" w14:paraId="4C1F7A2E" w14:textId="77777777">
        <w:tc>
          <w:tcPr>
            <w:tcW w:w="3421" w:type="dxa"/>
          </w:tcPr>
          <w:p w14:paraId="6C0BE863" w14:textId="77777777" w:rsidR="00A11332" w:rsidRDefault="00477AB3">
            <w:pPr>
              <w:spacing w:before="60" w:after="60"/>
              <w:contextualSpacing w:val="0"/>
            </w:pPr>
            <w:r>
              <w:t>Objective</w:t>
            </w:r>
          </w:p>
        </w:tc>
        <w:tc>
          <w:tcPr>
            <w:tcW w:w="5583" w:type="dxa"/>
          </w:tcPr>
          <w:p w14:paraId="1FDF146E" w14:textId="7E790CA1" w:rsidR="00A11332" w:rsidRDefault="00477AB3">
            <w:pPr>
              <w:numPr>
                <w:ilvl w:val="0"/>
                <w:numId w:val="142"/>
              </w:numPr>
              <w:spacing w:before="60" w:after="60"/>
              <w:ind w:left="600"/>
              <w:contextualSpacing w:val="0"/>
            </w:pPr>
            <w:r>
              <w:t>To prove that the Party</w:t>
            </w:r>
            <w:r>
              <w:t>’</w:t>
            </w:r>
            <w:r>
              <w:t xml:space="preserve">s ARO can locate and download the zip file of </w:t>
            </w:r>
            <w:del w:id="692" w:author="Author">
              <w:r w:rsidDel="008C3669">
                <w:delText xml:space="preserve">Device trust anchor </w:delText>
              </w:r>
            </w:del>
            <w:r>
              <w:t>Organisation Certificates through the SMKI Portal over the internet</w:t>
            </w:r>
            <w:ins w:id="693" w:author="Author">
              <w:r w:rsidR="008C3669">
                <w:t>.</w:t>
              </w:r>
            </w:ins>
          </w:p>
        </w:tc>
      </w:tr>
    </w:tbl>
    <w:p w14:paraId="6E9F15B8" w14:textId="77777777" w:rsidR="00A11332" w:rsidRDefault="00477AB3">
      <w:pPr>
        <w:pStyle w:val="Heading2"/>
        <w:numPr>
          <w:ilvl w:val="0"/>
          <w:numId w:val="162"/>
        </w:numPr>
        <w:ind w:left="600"/>
        <w:contextualSpacing w:val="0"/>
      </w:pPr>
      <w:r>
        <w:t>Appendix D: Forms and Templates</w:t>
      </w:r>
    </w:p>
    <w:p w14:paraId="681119F8" w14:textId="77777777" w:rsidR="00A11332" w:rsidRDefault="00477AB3">
      <w:pPr>
        <w:ind w:left="300"/>
        <w:contextualSpacing w:val="0"/>
      </w:pPr>
      <w:r>
        <w:t>Extant versions of templates for the following documents will be maintained on the DCC Website or SharePoint. The following templates are provided in this document to support the consultation process:</w:t>
      </w:r>
    </w:p>
    <w:tbl>
      <w:tblPr>
        <w:tblStyle w:val="CMTabletable--borders"/>
        <w:tblW w:w="9905" w:type="dxa"/>
        <w:tblInd w:w="43" w:type="dxa"/>
        <w:tblLook w:val="04A0" w:firstRow="1" w:lastRow="0" w:firstColumn="1" w:lastColumn="0" w:noHBand="0" w:noVBand="1"/>
      </w:tblPr>
      <w:tblGrid>
        <w:gridCol w:w="4952"/>
        <w:gridCol w:w="4953"/>
      </w:tblGrid>
      <w:tr w:rsidR="00A11332" w14:paraId="379A0350" w14:textId="77777777">
        <w:tc>
          <w:tcPr>
            <w:tcW w:w="4952" w:type="dxa"/>
            <w:shd w:val="clear" w:color="auto" w:fill="000000"/>
          </w:tcPr>
          <w:p w14:paraId="731E2F1C" w14:textId="77777777" w:rsidR="00A11332" w:rsidRDefault="00477AB3">
            <w:pPr>
              <w:spacing w:before="60" w:after="60"/>
              <w:contextualSpacing w:val="0"/>
            </w:pPr>
            <w:r>
              <w:rPr>
                <w:color w:val="FFFFFF"/>
              </w:rPr>
              <w:t>Section</w:t>
            </w:r>
          </w:p>
        </w:tc>
        <w:tc>
          <w:tcPr>
            <w:tcW w:w="4952" w:type="dxa"/>
            <w:shd w:val="clear" w:color="auto" w:fill="000000"/>
          </w:tcPr>
          <w:p w14:paraId="68023437" w14:textId="77777777" w:rsidR="00A11332" w:rsidRDefault="00477AB3">
            <w:pPr>
              <w:spacing w:before="60" w:after="60"/>
              <w:contextualSpacing w:val="0"/>
            </w:pPr>
            <w:r>
              <w:rPr>
                <w:color w:val="FFFFFF"/>
              </w:rPr>
              <w:t>Template</w:t>
            </w:r>
          </w:p>
        </w:tc>
      </w:tr>
    </w:tbl>
    <w:p w14:paraId="2A7DEC08" w14:textId="77777777" w:rsidR="00A11332" w:rsidRDefault="00A11332"/>
    <w:tbl>
      <w:tblPr>
        <w:tblStyle w:val="CMTabletable--borders"/>
        <w:tblW w:w="9905" w:type="dxa"/>
        <w:tblInd w:w="43" w:type="dxa"/>
        <w:tblLook w:val="04A0" w:firstRow="1" w:lastRow="0" w:firstColumn="1" w:lastColumn="0" w:noHBand="0" w:noVBand="1"/>
      </w:tblPr>
      <w:tblGrid>
        <w:gridCol w:w="4952"/>
        <w:gridCol w:w="4953"/>
      </w:tblGrid>
      <w:tr w:rsidR="00A11332" w14:paraId="2370840B" w14:textId="77777777">
        <w:tc>
          <w:tcPr>
            <w:tcW w:w="4952" w:type="dxa"/>
          </w:tcPr>
          <w:p w14:paraId="3BD4ABD3" w14:textId="77777777" w:rsidR="00A11332" w:rsidRDefault="00477AB3">
            <w:pPr>
              <w:spacing w:before="60" w:after="60"/>
              <w:contextualSpacing w:val="0"/>
            </w:pPr>
            <w:r>
              <w:t>9.1</w:t>
            </w:r>
          </w:p>
        </w:tc>
        <w:tc>
          <w:tcPr>
            <w:tcW w:w="4952" w:type="dxa"/>
          </w:tcPr>
          <w:p w14:paraId="68D08AFA" w14:textId="77777777" w:rsidR="00A11332" w:rsidRDefault="00477AB3">
            <w:pPr>
              <w:spacing w:before="60" w:after="60"/>
              <w:contextualSpacing w:val="0"/>
            </w:pPr>
            <w:r>
              <w:t>Party / RDP Notification of Intention to Undertake Testing Template</w:t>
            </w:r>
          </w:p>
        </w:tc>
      </w:tr>
    </w:tbl>
    <w:p w14:paraId="2E867110" w14:textId="77777777" w:rsidR="00A11332" w:rsidRDefault="00A11332"/>
    <w:tbl>
      <w:tblPr>
        <w:tblStyle w:val="CMTabletable--borders"/>
        <w:tblW w:w="9905" w:type="dxa"/>
        <w:tblInd w:w="43" w:type="dxa"/>
        <w:tblLook w:val="04A0" w:firstRow="1" w:lastRow="0" w:firstColumn="1" w:lastColumn="0" w:noHBand="0" w:noVBand="1"/>
      </w:tblPr>
      <w:tblGrid>
        <w:gridCol w:w="4952"/>
        <w:gridCol w:w="4953"/>
      </w:tblGrid>
      <w:tr w:rsidR="00A11332" w14:paraId="50A71747" w14:textId="77777777">
        <w:tc>
          <w:tcPr>
            <w:tcW w:w="4952" w:type="dxa"/>
          </w:tcPr>
          <w:p w14:paraId="76AC4F32" w14:textId="77777777" w:rsidR="00A11332" w:rsidRDefault="00477AB3">
            <w:pPr>
              <w:spacing w:before="60" w:after="60"/>
              <w:contextualSpacing w:val="0"/>
            </w:pPr>
            <w:r>
              <w:t>9.2</w:t>
            </w:r>
          </w:p>
        </w:tc>
        <w:tc>
          <w:tcPr>
            <w:tcW w:w="4952" w:type="dxa"/>
          </w:tcPr>
          <w:p w14:paraId="4B672FF1" w14:textId="77777777" w:rsidR="00A11332" w:rsidRDefault="00477AB3">
            <w:pPr>
              <w:spacing w:before="60" w:after="60"/>
              <w:contextualSpacing w:val="0"/>
            </w:pPr>
            <w:r>
              <w:t>DCC Acknowledgement of Intention to Undertake Testing Template</w:t>
            </w:r>
          </w:p>
        </w:tc>
      </w:tr>
    </w:tbl>
    <w:p w14:paraId="3534D9C2" w14:textId="77777777" w:rsidR="00A11332" w:rsidRDefault="00A11332"/>
    <w:tbl>
      <w:tblPr>
        <w:tblStyle w:val="CMTabletable--borders"/>
        <w:tblW w:w="9905" w:type="dxa"/>
        <w:tblInd w:w="43" w:type="dxa"/>
        <w:tblLook w:val="04A0" w:firstRow="1" w:lastRow="0" w:firstColumn="1" w:lastColumn="0" w:noHBand="0" w:noVBand="1"/>
      </w:tblPr>
      <w:tblGrid>
        <w:gridCol w:w="4952"/>
        <w:gridCol w:w="4953"/>
      </w:tblGrid>
      <w:tr w:rsidR="00A11332" w14:paraId="0072B9CF" w14:textId="77777777">
        <w:tc>
          <w:tcPr>
            <w:tcW w:w="4952" w:type="dxa"/>
          </w:tcPr>
          <w:p w14:paraId="4792AE95" w14:textId="77777777" w:rsidR="00A11332" w:rsidRDefault="00477AB3">
            <w:pPr>
              <w:spacing w:before="60" w:after="60"/>
              <w:contextualSpacing w:val="0"/>
            </w:pPr>
            <w:r>
              <w:t>9.3</w:t>
            </w:r>
          </w:p>
        </w:tc>
        <w:tc>
          <w:tcPr>
            <w:tcW w:w="4952" w:type="dxa"/>
          </w:tcPr>
          <w:p w14:paraId="6140726D" w14:textId="77777777" w:rsidR="00A11332" w:rsidRDefault="00477AB3">
            <w:pPr>
              <w:spacing w:before="60" w:after="60"/>
              <w:contextualSpacing w:val="0"/>
            </w:pPr>
            <w:r>
              <w:t>Test Readiness Report Template</w:t>
            </w:r>
          </w:p>
        </w:tc>
      </w:tr>
    </w:tbl>
    <w:p w14:paraId="4C4EF77D" w14:textId="77777777" w:rsidR="00A11332" w:rsidRDefault="00A11332"/>
    <w:tbl>
      <w:tblPr>
        <w:tblStyle w:val="CMTabletable--borders"/>
        <w:tblW w:w="9905" w:type="dxa"/>
        <w:tblInd w:w="43" w:type="dxa"/>
        <w:tblLook w:val="04A0" w:firstRow="1" w:lastRow="0" w:firstColumn="1" w:lastColumn="0" w:noHBand="0" w:noVBand="1"/>
      </w:tblPr>
      <w:tblGrid>
        <w:gridCol w:w="4952"/>
        <w:gridCol w:w="4953"/>
      </w:tblGrid>
      <w:tr w:rsidR="00A11332" w14:paraId="30C2DEC1" w14:textId="77777777">
        <w:tc>
          <w:tcPr>
            <w:tcW w:w="4952" w:type="dxa"/>
          </w:tcPr>
          <w:p w14:paraId="0C796695" w14:textId="77777777" w:rsidR="00A11332" w:rsidRDefault="00477AB3">
            <w:pPr>
              <w:spacing w:before="60" w:after="60"/>
              <w:contextualSpacing w:val="0"/>
            </w:pPr>
            <w:r>
              <w:t>9.4</w:t>
            </w:r>
          </w:p>
        </w:tc>
        <w:tc>
          <w:tcPr>
            <w:tcW w:w="4952" w:type="dxa"/>
          </w:tcPr>
          <w:p w14:paraId="28611DD9" w14:textId="77777777" w:rsidR="00A11332" w:rsidRDefault="00477AB3">
            <w:pPr>
              <w:spacing w:before="60" w:after="60"/>
              <w:contextualSpacing w:val="0"/>
            </w:pPr>
            <w:r>
              <w:t>Test Plan Template</w:t>
            </w:r>
          </w:p>
        </w:tc>
      </w:tr>
    </w:tbl>
    <w:p w14:paraId="3EE8728C" w14:textId="77777777" w:rsidR="00A11332" w:rsidRDefault="00A11332"/>
    <w:tbl>
      <w:tblPr>
        <w:tblStyle w:val="CMTabletable--borders"/>
        <w:tblW w:w="9905" w:type="dxa"/>
        <w:tblInd w:w="43" w:type="dxa"/>
        <w:tblLook w:val="04A0" w:firstRow="1" w:lastRow="0" w:firstColumn="1" w:lastColumn="0" w:noHBand="0" w:noVBand="1"/>
      </w:tblPr>
      <w:tblGrid>
        <w:gridCol w:w="4952"/>
        <w:gridCol w:w="4953"/>
      </w:tblGrid>
      <w:tr w:rsidR="00A11332" w14:paraId="31658949" w14:textId="77777777">
        <w:tc>
          <w:tcPr>
            <w:tcW w:w="4952" w:type="dxa"/>
          </w:tcPr>
          <w:p w14:paraId="767F35EE" w14:textId="77777777" w:rsidR="00A11332" w:rsidRDefault="00477AB3">
            <w:pPr>
              <w:spacing w:before="60" w:after="60"/>
              <w:contextualSpacing w:val="0"/>
            </w:pPr>
            <w:r>
              <w:t>9.5</w:t>
            </w:r>
          </w:p>
        </w:tc>
        <w:tc>
          <w:tcPr>
            <w:tcW w:w="4952" w:type="dxa"/>
          </w:tcPr>
          <w:p w14:paraId="0944D9D5" w14:textId="77777777" w:rsidR="00A11332" w:rsidRDefault="00477AB3">
            <w:pPr>
              <w:spacing w:before="60" w:after="60"/>
              <w:contextualSpacing w:val="0"/>
            </w:pPr>
            <w:r>
              <w:t>Test Execution Dashboard Template</w:t>
            </w:r>
          </w:p>
        </w:tc>
      </w:tr>
    </w:tbl>
    <w:p w14:paraId="1F50853F" w14:textId="77777777" w:rsidR="00A11332" w:rsidRDefault="00A11332"/>
    <w:tbl>
      <w:tblPr>
        <w:tblStyle w:val="CMTabletable--borders"/>
        <w:tblW w:w="9905" w:type="dxa"/>
        <w:tblInd w:w="43" w:type="dxa"/>
        <w:tblLook w:val="04A0" w:firstRow="1" w:lastRow="0" w:firstColumn="1" w:lastColumn="0" w:noHBand="0" w:noVBand="1"/>
      </w:tblPr>
      <w:tblGrid>
        <w:gridCol w:w="4952"/>
        <w:gridCol w:w="4953"/>
      </w:tblGrid>
      <w:tr w:rsidR="00A11332" w14:paraId="1E559D2D" w14:textId="77777777">
        <w:tc>
          <w:tcPr>
            <w:tcW w:w="4952" w:type="dxa"/>
          </w:tcPr>
          <w:p w14:paraId="6F147F8D" w14:textId="77777777" w:rsidR="00A11332" w:rsidRDefault="00477AB3">
            <w:pPr>
              <w:spacing w:before="60" w:after="60"/>
              <w:contextualSpacing w:val="0"/>
            </w:pPr>
            <w:r>
              <w:t>9.6</w:t>
            </w:r>
          </w:p>
        </w:tc>
        <w:tc>
          <w:tcPr>
            <w:tcW w:w="4952" w:type="dxa"/>
          </w:tcPr>
          <w:p w14:paraId="006E30DF" w14:textId="77777777" w:rsidR="00A11332" w:rsidRDefault="00477AB3">
            <w:pPr>
              <w:spacing w:before="60" w:after="60"/>
              <w:contextualSpacing w:val="0"/>
            </w:pPr>
            <w:r>
              <w:t>Test Completion Report Template</w:t>
            </w:r>
          </w:p>
        </w:tc>
      </w:tr>
    </w:tbl>
    <w:p w14:paraId="557B89BC" w14:textId="77777777" w:rsidR="00A11332" w:rsidRDefault="00477AB3">
      <w:r>
        <w:br w:type="page"/>
      </w:r>
    </w:p>
    <w:p w14:paraId="7F5FD416" w14:textId="77777777" w:rsidR="00A11332" w:rsidRDefault="00477AB3">
      <w:pPr>
        <w:pStyle w:val="Heading3"/>
        <w:numPr>
          <w:ilvl w:val="1"/>
          <w:numId w:val="162"/>
        </w:numPr>
        <w:ind w:left="900"/>
        <w:contextualSpacing w:val="0"/>
      </w:pPr>
      <w:r>
        <w:lastRenderedPageBreak/>
        <w:t>Party / RDP Notification of Intention to Undertake Testing Template</w:t>
      </w:r>
    </w:p>
    <w:p w14:paraId="1A584FF9" w14:textId="77777777" w:rsidR="00A11332" w:rsidRDefault="00477AB3">
      <w:pPr>
        <w:ind w:left="600"/>
        <w:contextualSpacing w:val="0"/>
      </w:pPr>
      <w:r>
        <w:t>To:[DCC]</w:t>
      </w:r>
    </w:p>
    <w:p w14:paraId="4900C039" w14:textId="77777777" w:rsidR="00A11332" w:rsidRDefault="00477AB3">
      <w:pPr>
        <w:ind w:left="600"/>
        <w:contextualSpacing w:val="0"/>
      </w:pPr>
      <w:r>
        <w:t>From:[PARTY / RDP]</w:t>
      </w:r>
    </w:p>
    <w:p w14:paraId="3CDB3076" w14:textId="77777777" w:rsidR="00A11332" w:rsidRDefault="00477AB3">
      <w:pPr>
        <w:ind w:left="600"/>
        <w:contextualSpacing w:val="0"/>
      </w:pPr>
      <w:r>
        <w:t>Date: [Date]</w:t>
      </w:r>
    </w:p>
    <w:p w14:paraId="3FDEEBF8" w14:textId="77777777" w:rsidR="00A11332" w:rsidRDefault="00477AB3">
      <w:pPr>
        <w:ind w:left="600"/>
        <w:contextualSpacing w:val="0"/>
      </w:pPr>
      <w:r>
        <w:t xml:space="preserve">Dear Sir or Madam, </w:t>
      </w:r>
    </w:p>
    <w:p w14:paraId="660F5F69" w14:textId="77777777" w:rsidR="00A11332" w:rsidRDefault="00477AB3">
      <w:pPr>
        <w:ind w:left="600"/>
        <w:contextualSpacing w:val="0"/>
        <w:jc w:val="center"/>
      </w:pPr>
      <w:r>
        <w:rPr>
          <w:b/>
        </w:rPr>
        <w:t xml:space="preserve">PARTY / RDP NOTIFICATION OF INTENTION TO UNDERTAKE TESTING </w:t>
      </w:r>
    </w:p>
    <w:p w14:paraId="76CC2292" w14:textId="77777777" w:rsidR="00A11332" w:rsidRDefault="00477AB3">
      <w:pPr>
        <w:ind w:left="600"/>
        <w:contextualSpacing w:val="0"/>
      </w:pPr>
      <w:r>
        <w:rPr>
          <w:b/>
        </w:rPr>
        <w:t>TEST</w:t>
      </w:r>
      <w:r>
        <w:t>: SMKI and REPOSITORY ENTRY PROCESS TESTS</w:t>
      </w:r>
    </w:p>
    <w:p w14:paraId="10573CAB" w14:textId="77777777" w:rsidR="00A11332" w:rsidRDefault="00477AB3">
      <w:pPr>
        <w:ind w:left="600"/>
        <w:contextualSpacing w:val="0"/>
      </w:pPr>
      <w:r>
        <w:t>We hereby give notice that we intend to undertake SMKI and Repository Entry Process Tests in accordance with the SMKI &amp; Repository Test Scenarios Document.</w:t>
      </w:r>
    </w:p>
    <w:p w14:paraId="7DBF28E2" w14:textId="77777777" w:rsidR="00A11332" w:rsidRDefault="00477AB3">
      <w:pPr>
        <w:ind w:left="600"/>
        <w:contextualSpacing w:val="0"/>
      </w:pPr>
      <w:r>
        <w:t>The required information is provided in the table below:</w:t>
      </w:r>
    </w:p>
    <w:tbl>
      <w:tblPr>
        <w:tblStyle w:val="CMTabletable--borders"/>
        <w:tblW w:w="9305" w:type="dxa"/>
        <w:tblInd w:w="643" w:type="dxa"/>
        <w:tblLook w:val="04A0" w:firstRow="1" w:lastRow="0" w:firstColumn="1" w:lastColumn="0" w:noHBand="0" w:noVBand="1"/>
      </w:tblPr>
      <w:tblGrid>
        <w:gridCol w:w="2141"/>
        <w:gridCol w:w="2140"/>
        <w:gridCol w:w="1954"/>
        <w:gridCol w:w="3070"/>
      </w:tblGrid>
      <w:tr w:rsidR="00A11332" w14:paraId="0D9F9A88" w14:textId="77777777">
        <w:tc>
          <w:tcPr>
            <w:tcW w:w="2140" w:type="dxa"/>
            <w:shd w:val="clear" w:color="auto" w:fill="000000"/>
          </w:tcPr>
          <w:p w14:paraId="29907238" w14:textId="77777777" w:rsidR="00A11332" w:rsidRDefault="00477AB3">
            <w:pPr>
              <w:spacing w:before="60" w:after="60"/>
              <w:contextualSpacing w:val="0"/>
            </w:pPr>
            <w:r>
              <w:rPr>
                <w:b/>
                <w:color w:val="FFFFFF"/>
              </w:rPr>
              <w:t>Party / RPD</w:t>
            </w:r>
          </w:p>
        </w:tc>
        <w:tc>
          <w:tcPr>
            <w:tcW w:w="2140" w:type="dxa"/>
            <w:shd w:val="clear" w:color="auto" w:fill="000000"/>
          </w:tcPr>
          <w:p w14:paraId="257A9B99" w14:textId="77777777" w:rsidR="00A11332" w:rsidRDefault="00477AB3">
            <w:pPr>
              <w:spacing w:before="60" w:after="60"/>
              <w:contextualSpacing w:val="0"/>
            </w:pPr>
            <w:r>
              <w:rPr>
                <w:b/>
                <w:color w:val="FFFFFF"/>
              </w:rPr>
              <w:t>SEC Party / RDP ID</w:t>
            </w:r>
          </w:p>
        </w:tc>
        <w:tc>
          <w:tcPr>
            <w:tcW w:w="1954" w:type="dxa"/>
            <w:shd w:val="clear" w:color="auto" w:fill="000000"/>
          </w:tcPr>
          <w:p w14:paraId="6BAFFA78" w14:textId="77777777" w:rsidR="00A11332" w:rsidRDefault="00477AB3">
            <w:pPr>
              <w:spacing w:before="60" w:after="60"/>
              <w:contextualSpacing w:val="0"/>
            </w:pPr>
            <w:r>
              <w:rPr>
                <w:b/>
                <w:color w:val="FFFFFF"/>
              </w:rPr>
              <w:t>Test Start Date</w:t>
            </w:r>
          </w:p>
        </w:tc>
        <w:tc>
          <w:tcPr>
            <w:tcW w:w="3070" w:type="dxa"/>
            <w:shd w:val="clear" w:color="auto" w:fill="000000"/>
          </w:tcPr>
          <w:p w14:paraId="5928CF25" w14:textId="77777777" w:rsidR="00A11332" w:rsidRDefault="00477AB3">
            <w:pPr>
              <w:spacing w:before="60" w:after="60"/>
              <w:contextualSpacing w:val="0"/>
            </w:pPr>
            <w:r>
              <w:rPr>
                <w:b/>
                <w:color w:val="FFFFFF"/>
              </w:rPr>
              <w:t>Name, Email &amp; Phone Number of Test Manager</w:t>
            </w:r>
          </w:p>
        </w:tc>
      </w:tr>
      <w:tr w:rsidR="00A11332" w14:paraId="72DCA6DA" w14:textId="77777777">
        <w:tc>
          <w:tcPr>
            <w:tcW w:w="2140" w:type="dxa"/>
          </w:tcPr>
          <w:p w14:paraId="3EF80FF3" w14:textId="77777777" w:rsidR="00A11332" w:rsidRDefault="00A11332">
            <w:pPr>
              <w:spacing w:before="60" w:after="60"/>
              <w:contextualSpacing w:val="0"/>
            </w:pPr>
          </w:p>
        </w:tc>
        <w:tc>
          <w:tcPr>
            <w:tcW w:w="2140" w:type="dxa"/>
          </w:tcPr>
          <w:p w14:paraId="4D88AE20" w14:textId="77777777" w:rsidR="00A11332" w:rsidRDefault="00A11332">
            <w:pPr>
              <w:spacing w:before="60" w:after="60"/>
              <w:contextualSpacing w:val="0"/>
            </w:pPr>
          </w:p>
        </w:tc>
        <w:tc>
          <w:tcPr>
            <w:tcW w:w="1954" w:type="dxa"/>
          </w:tcPr>
          <w:p w14:paraId="0F8CDB18" w14:textId="77777777" w:rsidR="00A11332" w:rsidRDefault="00A11332">
            <w:pPr>
              <w:spacing w:before="60" w:after="60"/>
              <w:contextualSpacing w:val="0"/>
            </w:pPr>
          </w:p>
        </w:tc>
        <w:tc>
          <w:tcPr>
            <w:tcW w:w="3070" w:type="dxa"/>
          </w:tcPr>
          <w:p w14:paraId="29BDD68D" w14:textId="77777777" w:rsidR="00A11332" w:rsidRDefault="00A11332">
            <w:pPr>
              <w:spacing w:before="60" w:after="60"/>
              <w:contextualSpacing w:val="0"/>
            </w:pPr>
          </w:p>
        </w:tc>
      </w:tr>
      <w:tr w:rsidR="00A11332" w14:paraId="6EB5D6C1" w14:textId="77777777">
        <w:tc>
          <w:tcPr>
            <w:tcW w:w="2140" w:type="dxa"/>
          </w:tcPr>
          <w:p w14:paraId="15F9EBEA" w14:textId="77777777" w:rsidR="00A11332" w:rsidRDefault="00A11332">
            <w:pPr>
              <w:spacing w:before="60" w:after="60"/>
              <w:contextualSpacing w:val="0"/>
            </w:pPr>
          </w:p>
        </w:tc>
        <w:tc>
          <w:tcPr>
            <w:tcW w:w="2140" w:type="dxa"/>
          </w:tcPr>
          <w:p w14:paraId="2FDC2715" w14:textId="77777777" w:rsidR="00A11332" w:rsidRDefault="00A11332">
            <w:pPr>
              <w:spacing w:before="60" w:after="60"/>
              <w:contextualSpacing w:val="0"/>
            </w:pPr>
          </w:p>
        </w:tc>
        <w:tc>
          <w:tcPr>
            <w:tcW w:w="1954" w:type="dxa"/>
          </w:tcPr>
          <w:p w14:paraId="2BD41783" w14:textId="77777777" w:rsidR="00A11332" w:rsidRDefault="00A11332">
            <w:pPr>
              <w:spacing w:before="60" w:after="60"/>
              <w:contextualSpacing w:val="0"/>
            </w:pPr>
          </w:p>
        </w:tc>
        <w:tc>
          <w:tcPr>
            <w:tcW w:w="3070" w:type="dxa"/>
          </w:tcPr>
          <w:p w14:paraId="0296CFFD" w14:textId="77777777" w:rsidR="00A11332" w:rsidRDefault="00A11332">
            <w:pPr>
              <w:spacing w:before="60" w:after="60"/>
              <w:contextualSpacing w:val="0"/>
            </w:pPr>
          </w:p>
        </w:tc>
      </w:tr>
      <w:tr w:rsidR="00A11332" w14:paraId="2578F9F5" w14:textId="77777777">
        <w:tc>
          <w:tcPr>
            <w:tcW w:w="2140" w:type="dxa"/>
          </w:tcPr>
          <w:p w14:paraId="50FC8CA5" w14:textId="77777777" w:rsidR="00A11332" w:rsidRDefault="00A11332">
            <w:pPr>
              <w:spacing w:before="60" w:after="60"/>
              <w:contextualSpacing w:val="0"/>
            </w:pPr>
          </w:p>
        </w:tc>
        <w:tc>
          <w:tcPr>
            <w:tcW w:w="2140" w:type="dxa"/>
          </w:tcPr>
          <w:p w14:paraId="03AC8151" w14:textId="77777777" w:rsidR="00A11332" w:rsidRDefault="00A11332">
            <w:pPr>
              <w:spacing w:before="60" w:after="60"/>
              <w:contextualSpacing w:val="0"/>
            </w:pPr>
          </w:p>
        </w:tc>
        <w:tc>
          <w:tcPr>
            <w:tcW w:w="1954" w:type="dxa"/>
          </w:tcPr>
          <w:p w14:paraId="0BE9BF12" w14:textId="77777777" w:rsidR="00A11332" w:rsidRDefault="00A11332">
            <w:pPr>
              <w:spacing w:before="60" w:after="60"/>
              <w:contextualSpacing w:val="0"/>
            </w:pPr>
          </w:p>
        </w:tc>
        <w:tc>
          <w:tcPr>
            <w:tcW w:w="3070" w:type="dxa"/>
          </w:tcPr>
          <w:p w14:paraId="2153C353" w14:textId="77777777" w:rsidR="00A11332" w:rsidRDefault="00A11332">
            <w:pPr>
              <w:spacing w:before="60" w:after="60"/>
              <w:contextualSpacing w:val="0"/>
            </w:pPr>
          </w:p>
        </w:tc>
      </w:tr>
    </w:tbl>
    <w:p w14:paraId="2D19E553" w14:textId="77777777" w:rsidR="00A11332" w:rsidRDefault="00477AB3">
      <w:pPr>
        <w:ind w:left="600"/>
        <w:contextualSpacing w:val="0"/>
      </w:pPr>
      <w:r>
        <w:t>Yours faithfully</w:t>
      </w:r>
    </w:p>
    <w:p w14:paraId="557F7944" w14:textId="77777777" w:rsidR="00A11332" w:rsidRDefault="00477AB3">
      <w:pPr>
        <w:ind w:left="600"/>
        <w:contextualSpacing w:val="0"/>
      </w:pPr>
      <w:r>
        <w:t>[Name]</w:t>
      </w:r>
    </w:p>
    <w:p w14:paraId="165C16EC" w14:textId="77777777" w:rsidR="00A11332" w:rsidRDefault="00477AB3">
      <w:pPr>
        <w:ind w:left="600"/>
        <w:contextualSpacing w:val="0"/>
      </w:pPr>
      <w:r>
        <w:t>[Position]</w:t>
      </w:r>
    </w:p>
    <w:p w14:paraId="65E820D1" w14:textId="77777777" w:rsidR="00A11332" w:rsidRDefault="00477AB3">
      <w:pPr>
        <w:ind w:left="600"/>
        <w:contextualSpacing w:val="0"/>
      </w:pPr>
      <w:r>
        <w:t>Acting on behalf of [Party].</w:t>
      </w:r>
    </w:p>
    <w:p w14:paraId="153FDDE6" w14:textId="77777777" w:rsidR="00A11332" w:rsidRDefault="00477AB3">
      <w:r>
        <w:br w:type="page"/>
      </w:r>
    </w:p>
    <w:p w14:paraId="4E309094" w14:textId="77777777" w:rsidR="00A11332" w:rsidRDefault="00477AB3">
      <w:pPr>
        <w:pStyle w:val="Heading3"/>
        <w:numPr>
          <w:ilvl w:val="1"/>
          <w:numId w:val="162"/>
        </w:numPr>
        <w:ind w:left="900"/>
        <w:contextualSpacing w:val="0"/>
      </w:pPr>
      <w:r>
        <w:lastRenderedPageBreak/>
        <w:t>DCC Acknowledgement of Intention to Undertake Testing Template</w:t>
      </w:r>
    </w:p>
    <w:p w14:paraId="3827574E" w14:textId="77777777" w:rsidR="00A11332" w:rsidRDefault="00477AB3">
      <w:pPr>
        <w:ind w:left="600"/>
        <w:contextualSpacing w:val="0"/>
      </w:pPr>
      <w:r>
        <w:t>To:[PARTY / RDP]</w:t>
      </w:r>
    </w:p>
    <w:p w14:paraId="584D277F" w14:textId="77777777" w:rsidR="00A11332" w:rsidRDefault="00477AB3">
      <w:pPr>
        <w:ind w:left="600"/>
        <w:contextualSpacing w:val="0"/>
      </w:pPr>
      <w:r>
        <w:t>From:[DCC]</w:t>
      </w:r>
    </w:p>
    <w:p w14:paraId="22F11D03" w14:textId="77777777" w:rsidR="00A11332" w:rsidRDefault="00477AB3">
      <w:pPr>
        <w:ind w:left="600"/>
        <w:contextualSpacing w:val="0"/>
      </w:pPr>
      <w:r>
        <w:t>Date:[Date]</w:t>
      </w:r>
    </w:p>
    <w:p w14:paraId="16F2C8D2" w14:textId="77777777" w:rsidR="00A11332" w:rsidRDefault="00477AB3">
      <w:pPr>
        <w:ind w:left="600"/>
        <w:contextualSpacing w:val="0"/>
      </w:pPr>
      <w:r>
        <w:t xml:space="preserve">Dear Sir or Madam, </w:t>
      </w:r>
    </w:p>
    <w:p w14:paraId="7B0ED3C3" w14:textId="77777777" w:rsidR="00A11332" w:rsidRDefault="00477AB3">
      <w:pPr>
        <w:ind w:left="600"/>
        <w:contextualSpacing w:val="0"/>
        <w:jc w:val="center"/>
      </w:pPr>
      <w:r>
        <w:rPr>
          <w:b/>
        </w:rPr>
        <w:t xml:space="preserve">DCC ACKNOWLEDGEMENT OF INTENTION TO UNDERTAKE TESTING </w:t>
      </w:r>
    </w:p>
    <w:p w14:paraId="02DED7E1" w14:textId="77777777" w:rsidR="00A11332" w:rsidRDefault="00477AB3">
      <w:pPr>
        <w:ind w:left="600"/>
        <w:contextualSpacing w:val="0"/>
      </w:pPr>
      <w:r>
        <w:rPr>
          <w:b/>
        </w:rPr>
        <w:t>TEST</w:t>
      </w:r>
      <w:r>
        <w:t>: SMKI &amp; REPOSITORY ENTRY PROCESS TESTS</w:t>
      </w:r>
    </w:p>
    <w:p w14:paraId="3A0C85EA" w14:textId="77777777" w:rsidR="00A11332" w:rsidRDefault="00477AB3">
      <w:pPr>
        <w:ind w:left="600"/>
        <w:contextualSpacing w:val="0"/>
      </w:pPr>
      <w:r>
        <w:t>We hereby acknowledge your notification that you intend to undertake SMKI &amp; Repository Entry Process Tests in accordance with the SMKI &amp; Repository Test Scenarios Document.</w:t>
      </w:r>
    </w:p>
    <w:p w14:paraId="0D7A3E2D" w14:textId="77777777" w:rsidR="00A11332" w:rsidRDefault="00477AB3">
      <w:pPr>
        <w:ind w:left="600"/>
        <w:contextualSpacing w:val="0"/>
      </w:pPr>
      <w:r>
        <w:t>The table below confirms the contact details of our Test Manager and the date of the SMKI &amp; Repository Entry Process Test (SREPT) Initiation Meeting:</w:t>
      </w:r>
    </w:p>
    <w:tbl>
      <w:tblPr>
        <w:tblStyle w:val="CMTabletable--borders"/>
        <w:tblW w:w="9305" w:type="dxa"/>
        <w:tblInd w:w="643" w:type="dxa"/>
        <w:tblLook w:val="04A0" w:firstRow="1" w:lastRow="0" w:firstColumn="1" w:lastColumn="0" w:noHBand="0" w:noVBand="1"/>
      </w:tblPr>
      <w:tblGrid>
        <w:gridCol w:w="1567"/>
        <w:gridCol w:w="1566"/>
        <w:gridCol w:w="1474"/>
        <w:gridCol w:w="2303"/>
        <w:gridCol w:w="2395"/>
      </w:tblGrid>
      <w:tr w:rsidR="00A11332" w14:paraId="67D28548" w14:textId="77777777">
        <w:tc>
          <w:tcPr>
            <w:tcW w:w="1566" w:type="dxa"/>
            <w:shd w:val="clear" w:color="auto" w:fill="000000"/>
          </w:tcPr>
          <w:p w14:paraId="25AFF880" w14:textId="77777777" w:rsidR="00A11332" w:rsidRDefault="00477AB3">
            <w:pPr>
              <w:spacing w:before="60" w:after="60"/>
              <w:contextualSpacing w:val="0"/>
            </w:pPr>
            <w:r>
              <w:rPr>
                <w:color w:val="FFFFFF"/>
              </w:rPr>
              <w:t>Party / RDP</w:t>
            </w:r>
          </w:p>
        </w:tc>
        <w:tc>
          <w:tcPr>
            <w:tcW w:w="1566" w:type="dxa"/>
            <w:shd w:val="clear" w:color="auto" w:fill="000000"/>
          </w:tcPr>
          <w:p w14:paraId="6ADD0A28" w14:textId="77777777" w:rsidR="00A11332" w:rsidRDefault="00477AB3">
            <w:pPr>
              <w:spacing w:before="60" w:after="60"/>
              <w:contextualSpacing w:val="0"/>
            </w:pPr>
            <w:r>
              <w:rPr>
                <w:color w:val="FFFFFF"/>
              </w:rPr>
              <w:t>SEC Party / RDP ID</w:t>
            </w:r>
          </w:p>
        </w:tc>
        <w:tc>
          <w:tcPr>
            <w:tcW w:w="1474" w:type="dxa"/>
            <w:shd w:val="clear" w:color="auto" w:fill="000000"/>
          </w:tcPr>
          <w:p w14:paraId="3CDBA18F" w14:textId="77777777" w:rsidR="00A11332" w:rsidRDefault="00477AB3">
            <w:pPr>
              <w:spacing w:before="60" w:after="60"/>
              <w:contextualSpacing w:val="0"/>
            </w:pPr>
            <w:r>
              <w:rPr>
                <w:color w:val="FFFFFF"/>
              </w:rPr>
              <w:t>Test Start Date</w:t>
            </w:r>
          </w:p>
        </w:tc>
        <w:tc>
          <w:tcPr>
            <w:tcW w:w="2303" w:type="dxa"/>
            <w:shd w:val="clear" w:color="auto" w:fill="000000"/>
          </w:tcPr>
          <w:p w14:paraId="50D1BCB2" w14:textId="77777777" w:rsidR="00A11332" w:rsidRDefault="00477AB3">
            <w:pPr>
              <w:spacing w:before="60" w:after="60"/>
              <w:contextualSpacing w:val="0"/>
            </w:pPr>
            <w:r>
              <w:rPr>
                <w:color w:val="FFFFFF"/>
              </w:rPr>
              <w:t>Name, Email &amp; Phone Number of DCC User Entry Process Test Manager</w:t>
            </w:r>
          </w:p>
        </w:tc>
        <w:tc>
          <w:tcPr>
            <w:tcW w:w="2395" w:type="dxa"/>
            <w:shd w:val="clear" w:color="auto" w:fill="000000"/>
          </w:tcPr>
          <w:p w14:paraId="1940D906" w14:textId="77777777" w:rsidR="00A11332" w:rsidRDefault="00477AB3">
            <w:pPr>
              <w:spacing w:before="60" w:after="60"/>
              <w:contextualSpacing w:val="0"/>
            </w:pPr>
            <w:r>
              <w:rPr>
                <w:color w:val="FFFFFF"/>
              </w:rPr>
              <w:t>Date</w:t>
            </w:r>
            <w:r>
              <w:rPr>
                <w:color w:val="FFFFFF"/>
              </w:rPr>
              <w:t> </w:t>
            </w:r>
            <w:r>
              <w:rPr>
                <w:color w:val="FFFFFF"/>
              </w:rPr>
              <w:t>of</w:t>
            </w:r>
            <w:r>
              <w:rPr>
                <w:color w:val="FFFFFF"/>
              </w:rPr>
              <w:t> </w:t>
            </w:r>
            <w:r>
              <w:rPr>
                <w:color w:val="FFFFFF"/>
              </w:rPr>
              <w:t>SREPT</w:t>
            </w:r>
            <w:r>
              <w:rPr>
                <w:color w:val="FFFFFF"/>
              </w:rPr>
              <w:t> </w:t>
            </w:r>
            <w:r>
              <w:rPr>
                <w:color w:val="FFFFFF"/>
              </w:rPr>
              <w:t>Initiation</w:t>
            </w:r>
            <w:r>
              <w:rPr>
                <w:color w:val="FFFFFF"/>
              </w:rPr>
              <w:t> </w:t>
            </w:r>
            <w:r>
              <w:rPr>
                <w:color w:val="FFFFFF"/>
              </w:rPr>
              <w:t xml:space="preserve"> Meeting</w:t>
            </w:r>
          </w:p>
        </w:tc>
      </w:tr>
      <w:tr w:rsidR="00A11332" w14:paraId="590B054C" w14:textId="77777777">
        <w:tc>
          <w:tcPr>
            <w:tcW w:w="1566" w:type="dxa"/>
            <w:shd w:val="clear" w:color="auto" w:fill="000000"/>
          </w:tcPr>
          <w:p w14:paraId="12500DA6" w14:textId="77777777" w:rsidR="00A11332" w:rsidRDefault="00A11332">
            <w:pPr>
              <w:spacing w:before="60" w:after="60"/>
              <w:contextualSpacing w:val="0"/>
            </w:pPr>
          </w:p>
        </w:tc>
        <w:tc>
          <w:tcPr>
            <w:tcW w:w="1566" w:type="dxa"/>
            <w:shd w:val="clear" w:color="auto" w:fill="000000"/>
          </w:tcPr>
          <w:p w14:paraId="242861C3" w14:textId="77777777" w:rsidR="00A11332" w:rsidRDefault="00A11332">
            <w:pPr>
              <w:spacing w:before="60" w:after="60"/>
              <w:contextualSpacing w:val="0"/>
            </w:pPr>
          </w:p>
        </w:tc>
        <w:tc>
          <w:tcPr>
            <w:tcW w:w="1474" w:type="dxa"/>
            <w:shd w:val="clear" w:color="auto" w:fill="000000"/>
          </w:tcPr>
          <w:p w14:paraId="3C3B421E" w14:textId="77777777" w:rsidR="00A11332" w:rsidRDefault="00A11332">
            <w:pPr>
              <w:spacing w:before="60" w:after="60"/>
              <w:contextualSpacing w:val="0"/>
            </w:pPr>
          </w:p>
        </w:tc>
        <w:tc>
          <w:tcPr>
            <w:tcW w:w="2303" w:type="dxa"/>
            <w:shd w:val="clear" w:color="auto" w:fill="000000"/>
          </w:tcPr>
          <w:p w14:paraId="48644F4A" w14:textId="77777777" w:rsidR="00A11332" w:rsidRDefault="00A11332">
            <w:pPr>
              <w:spacing w:before="60" w:after="60"/>
              <w:contextualSpacing w:val="0"/>
            </w:pPr>
          </w:p>
        </w:tc>
        <w:tc>
          <w:tcPr>
            <w:tcW w:w="2395" w:type="dxa"/>
            <w:shd w:val="clear" w:color="auto" w:fill="000000"/>
          </w:tcPr>
          <w:p w14:paraId="4B42B448" w14:textId="77777777" w:rsidR="00A11332" w:rsidRDefault="00A11332">
            <w:pPr>
              <w:spacing w:before="60" w:after="60"/>
              <w:contextualSpacing w:val="0"/>
            </w:pPr>
          </w:p>
        </w:tc>
      </w:tr>
      <w:tr w:rsidR="00A11332" w14:paraId="60F5FA96" w14:textId="77777777">
        <w:tc>
          <w:tcPr>
            <w:tcW w:w="1566" w:type="dxa"/>
          </w:tcPr>
          <w:p w14:paraId="16D717F8" w14:textId="77777777" w:rsidR="00A11332" w:rsidRDefault="00A11332">
            <w:pPr>
              <w:spacing w:before="60" w:after="60"/>
              <w:contextualSpacing w:val="0"/>
            </w:pPr>
          </w:p>
        </w:tc>
        <w:tc>
          <w:tcPr>
            <w:tcW w:w="1566" w:type="dxa"/>
          </w:tcPr>
          <w:p w14:paraId="54BF3306" w14:textId="77777777" w:rsidR="00A11332" w:rsidRDefault="00A11332">
            <w:pPr>
              <w:spacing w:before="60" w:after="60"/>
              <w:contextualSpacing w:val="0"/>
            </w:pPr>
          </w:p>
        </w:tc>
        <w:tc>
          <w:tcPr>
            <w:tcW w:w="1474" w:type="dxa"/>
          </w:tcPr>
          <w:p w14:paraId="46155448" w14:textId="77777777" w:rsidR="00A11332" w:rsidRDefault="00A11332">
            <w:pPr>
              <w:spacing w:before="60" w:after="60"/>
              <w:contextualSpacing w:val="0"/>
            </w:pPr>
          </w:p>
        </w:tc>
        <w:tc>
          <w:tcPr>
            <w:tcW w:w="2303" w:type="dxa"/>
          </w:tcPr>
          <w:p w14:paraId="3B4F2599" w14:textId="77777777" w:rsidR="00A11332" w:rsidRDefault="00A11332">
            <w:pPr>
              <w:spacing w:before="60" w:after="60"/>
              <w:contextualSpacing w:val="0"/>
            </w:pPr>
          </w:p>
        </w:tc>
        <w:tc>
          <w:tcPr>
            <w:tcW w:w="2395" w:type="dxa"/>
          </w:tcPr>
          <w:p w14:paraId="66623772" w14:textId="77777777" w:rsidR="00A11332" w:rsidRDefault="00A11332">
            <w:pPr>
              <w:spacing w:before="60" w:after="60"/>
              <w:contextualSpacing w:val="0"/>
            </w:pPr>
          </w:p>
        </w:tc>
      </w:tr>
      <w:tr w:rsidR="00A11332" w14:paraId="1E292E0C" w14:textId="77777777">
        <w:tc>
          <w:tcPr>
            <w:tcW w:w="1566" w:type="dxa"/>
          </w:tcPr>
          <w:p w14:paraId="579B3517" w14:textId="77777777" w:rsidR="00A11332" w:rsidRDefault="00A11332">
            <w:pPr>
              <w:spacing w:before="60" w:after="60"/>
              <w:contextualSpacing w:val="0"/>
            </w:pPr>
          </w:p>
        </w:tc>
        <w:tc>
          <w:tcPr>
            <w:tcW w:w="1566" w:type="dxa"/>
          </w:tcPr>
          <w:p w14:paraId="7850A312" w14:textId="77777777" w:rsidR="00A11332" w:rsidRDefault="00A11332">
            <w:pPr>
              <w:spacing w:before="60" w:after="60"/>
              <w:contextualSpacing w:val="0"/>
            </w:pPr>
          </w:p>
        </w:tc>
        <w:tc>
          <w:tcPr>
            <w:tcW w:w="1474" w:type="dxa"/>
          </w:tcPr>
          <w:p w14:paraId="488CE313" w14:textId="77777777" w:rsidR="00A11332" w:rsidRDefault="00A11332">
            <w:pPr>
              <w:spacing w:before="60" w:after="60"/>
              <w:contextualSpacing w:val="0"/>
            </w:pPr>
          </w:p>
        </w:tc>
        <w:tc>
          <w:tcPr>
            <w:tcW w:w="2303" w:type="dxa"/>
          </w:tcPr>
          <w:p w14:paraId="5FF01B5A" w14:textId="77777777" w:rsidR="00A11332" w:rsidRDefault="00A11332">
            <w:pPr>
              <w:spacing w:before="60" w:after="60"/>
              <w:contextualSpacing w:val="0"/>
            </w:pPr>
          </w:p>
        </w:tc>
        <w:tc>
          <w:tcPr>
            <w:tcW w:w="2395" w:type="dxa"/>
          </w:tcPr>
          <w:p w14:paraId="19564887" w14:textId="77777777" w:rsidR="00A11332" w:rsidRDefault="00A11332">
            <w:pPr>
              <w:spacing w:before="60" w:after="60"/>
              <w:contextualSpacing w:val="0"/>
            </w:pPr>
          </w:p>
        </w:tc>
      </w:tr>
      <w:tr w:rsidR="00A11332" w14:paraId="2A21741B" w14:textId="77777777">
        <w:tc>
          <w:tcPr>
            <w:tcW w:w="1566" w:type="dxa"/>
          </w:tcPr>
          <w:p w14:paraId="2CD85562" w14:textId="77777777" w:rsidR="00A11332" w:rsidRDefault="00A11332">
            <w:pPr>
              <w:spacing w:before="60" w:after="60"/>
              <w:contextualSpacing w:val="0"/>
            </w:pPr>
          </w:p>
        </w:tc>
        <w:tc>
          <w:tcPr>
            <w:tcW w:w="1566" w:type="dxa"/>
          </w:tcPr>
          <w:p w14:paraId="02504DF9" w14:textId="77777777" w:rsidR="00A11332" w:rsidRDefault="00A11332">
            <w:pPr>
              <w:spacing w:before="60" w:after="60"/>
              <w:contextualSpacing w:val="0"/>
            </w:pPr>
          </w:p>
        </w:tc>
        <w:tc>
          <w:tcPr>
            <w:tcW w:w="1474" w:type="dxa"/>
          </w:tcPr>
          <w:p w14:paraId="5DCBF3DD" w14:textId="77777777" w:rsidR="00A11332" w:rsidRDefault="00A11332">
            <w:pPr>
              <w:spacing w:before="60" w:after="60"/>
              <w:contextualSpacing w:val="0"/>
            </w:pPr>
          </w:p>
        </w:tc>
        <w:tc>
          <w:tcPr>
            <w:tcW w:w="2303" w:type="dxa"/>
          </w:tcPr>
          <w:p w14:paraId="74575E25" w14:textId="77777777" w:rsidR="00A11332" w:rsidRDefault="00A11332">
            <w:pPr>
              <w:spacing w:before="60" w:after="60"/>
              <w:contextualSpacing w:val="0"/>
            </w:pPr>
          </w:p>
        </w:tc>
        <w:tc>
          <w:tcPr>
            <w:tcW w:w="2395" w:type="dxa"/>
          </w:tcPr>
          <w:p w14:paraId="56C3A1C2" w14:textId="77777777" w:rsidR="00A11332" w:rsidRDefault="00A11332">
            <w:pPr>
              <w:spacing w:before="60" w:after="60"/>
              <w:contextualSpacing w:val="0"/>
            </w:pPr>
          </w:p>
        </w:tc>
      </w:tr>
    </w:tbl>
    <w:p w14:paraId="60700779" w14:textId="77777777" w:rsidR="00A11332" w:rsidRDefault="00477AB3">
      <w:pPr>
        <w:ind w:left="600"/>
        <w:contextualSpacing w:val="0"/>
      </w:pPr>
      <w:r>
        <w:t>Yours faithfully</w:t>
      </w:r>
    </w:p>
    <w:p w14:paraId="44DB9ABA" w14:textId="77777777" w:rsidR="00A11332" w:rsidRDefault="00477AB3">
      <w:pPr>
        <w:ind w:left="600"/>
        <w:contextualSpacing w:val="0"/>
      </w:pPr>
      <w:r>
        <w:t>[Name]</w:t>
      </w:r>
    </w:p>
    <w:p w14:paraId="37CBAF62" w14:textId="77777777" w:rsidR="00A11332" w:rsidRDefault="00477AB3">
      <w:pPr>
        <w:ind w:left="600"/>
        <w:contextualSpacing w:val="0"/>
      </w:pPr>
      <w:r>
        <w:t>[Position]</w:t>
      </w:r>
    </w:p>
    <w:p w14:paraId="1C1405F7" w14:textId="77777777" w:rsidR="00A11332" w:rsidRDefault="00477AB3">
      <w:pPr>
        <w:ind w:left="600"/>
        <w:contextualSpacing w:val="0"/>
      </w:pPr>
      <w:r>
        <w:t>Acting on behalf of the DCC.</w:t>
      </w:r>
    </w:p>
    <w:p w14:paraId="47359385" w14:textId="77777777" w:rsidR="00A11332" w:rsidRDefault="00477AB3">
      <w:r>
        <w:br w:type="page"/>
      </w:r>
    </w:p>
    <w:p w14:paraId="6D693765" w14:textId="77777777" w:rsidR="00A11332" w:rsidRDefault="00477AB3">
      <w:pPr>
        <w:pStyle w:val="Heading3"/>
        <w:numPr>
          <w:ilvl w:val="1"/>
          <w:numId w:val="162"/>
        </w:numPr>
        <w:ind w:left="900"/>
        <w:contextualSpacing w:val="0"/>
      </w:pPr>
      <w:r>
        <w:lastRenderedPageBreak/>
        <w:t>Test Readiness Report Template</w:t>
      </w:r>
    </w:p>
    <w:p w14:paraId="787F14F9" w14:textId="77777777" w:rsidR="00A11332" w:rsidRDefault="00477AB3">
      <w:pPr>
        <w:ind w:left="600"/>
        <w:contextualSpacing w:val="0"/>
      </w:pPr>
      <w:r>
        <w:t>To:[DCC]</w:t>
      </w:r>
    </w:p>
    <w:p w14:paraId="3E549B41" w14:textId="77777777" w:rsidR="00A11332" w:rsidRDefault="00477AB3">
      <w:pPr>
        <w:ind w:left="600"/>
        <w:contextualSpacing w:val="0"/>
      </w:pPr>
      <w:r>
        <w:t>From:[PARTY / RDP]</w:t>
      </w:r>
    </w:p>
    <w:p w14:paraId="4ED4DDC3" w14:textId="77777777" w:rsidR="00A11332" w:rsidRDefault="00477AB3">
      <w:pPr>
        <w:ind w:left="600"/>
        <w:contextualSpacing w:val="0"/>
      </w:pPr>
      <w:r>
        <w:t xml:space="preserve">Date:[Date] </w:t>
      </w:r>
    </w:p>
    <w:p w14:paraId="574C50D0" w14:textId="77777777" w:rsidR="00A11332" w:rsidRDefault="00477AB3">
      <w:pPr>
        <w:ind w:left="600"/>
        <w:contextualSpacing w:val="0"/>
      </w:pPr>
      <w:r>
        <w:t>Dear Sir or Madam,</w:t>
      </w:r>
    </w:p>
    <w:p w14:paraId="25C526A3" w14:textId="77777777" w:rsidR="00A11332" w:rsidRDefault="00477AB3">
      <w:pPr>
        <w:ind w:left="600"/>
        <w:contextualSpacing w:val="0"/>
        <w:jc w:val="center"/>
      </w:pPr>
      <w:r>
        <w:rPr>
          <w:b/>
        </w:rPr>
        <w:t xml:space="preserve">TEST READINESS REPORT </w:t>
      </w:r>
    </w:p>
    <w:p w14:paraId="17680459" w14:textId="77777777" w:rsidR="00A11332" w:rsidRDefault="00477AB3">
      <w:pPr>
        <w:ind w:left="600"/>
        <w:contextualSpacing w:val="0"/>
      </w:pPr>
      <w:r>
        <w:rPr>
          <w:b/>
        </w:rPr>
        <w:t>TEST</w:t>
      </w:r>
      <w:r>
        <w:t>: SMKI &amp; REPOSITORY ENTRY PROCESS TESTS</w:t>
      </w:r>
    </w:p>
    <w:p w14:paraId="0C7B889A" w14:textId="77777777" w:rsidR="00A11332" w:rsidRDefault="00477AB3">
      <w:pPr>
        <w:spacing w:after="0"/>
        <w:ind w:left="600"/>
        <w:contextualSpacing w:val="0"/>
      </w:pPr>
      <w:r>
        <w:t>We hereby provide our current assessment of our readiness to conduct SMKI &amp; Repository Entry Process Tests for:</w:t>
      </w:r>
    </w:p>
    <w:p w14:paraId="7A342D3F" w14:textId="77777777" w:rsidR="00A11332" w:rsidRDefault="00A11332">
      <w:pPr>
        <w:spacing w:before="0"/>
        <w:ind w:left="600"/>
        <w:contextualSpacing w:val="0"/>
      </w:pPr>
    </w:p>
    <w:p w14:paraId="3EB8B7A8" w14:textId="77777777" w:rsidR="00A11332" w:rsidRDefault="00477AB3">
      <w:pPr>
        <w:ind w:left="600"/>
        <w:contextualSpacing w:val="0"/>
      </w:pPr>
      <w:r>
        <w:rPr>
          <w:b/>
        </w:rPr>
        <w:t>Overview:</w:t>
      </w:r>
    </w:p>
    <w:p w14:paraId="4F6A85EA" w14:textId="77777777" w:rsidR="00A11332" w:rsidRDefault="00477AB3">
      <w:pPr>
        <w:ind w:left="600"/>
        <w:contextualSpacing w:val="0"/>
      </w:pPr>
      <w:r>
        <w:t>Party / RDP: [Party / RDP]</w:t>
      </w:r>
    </w:p>
    <w:p w14:paraId="44A052B3" w14:textId="77777777" w:rsidR="00A11332" w:rsidRDefault="00477AB3">
      <w:pPr>
        <w:spacing w:after="0"/>
        <w:ind w:left="600"/>
        <w:contextualSpacing w:val="0"/>
      </w:pPr>
      <w:r>
        <w:t>Test Start Date: [Test Start Date]</w:t>
      </w:r>
    </w:p>
    <w:p w14:paraId="55917E0F" w14:textId="77777777" w:rsidR="00A11332" w:rsidRDefault="00A11332">
      <w:pPr>
        <w:spacing w:before="0"/>
        <w:ind w:left="600"/>
        <w:contextualSpacing w:val="0"/>
      </w:pPr>
    </w:p>
    <w:p w14:paraId="499DE7E8" w14:textId="77777777" w:rsidR="00A11332" w:rsidRDefault="00477AB3">
      <w:pPr>
        <w:ind w:left="600"/>
        <w:contextualSpacing w:val="0"/>
      </w:pPr>
      <w:r>
        <w:rPr>
          <w:b/>
        </w:rPr>
        <w:t>Report Information:</w:t>
      </w:r>
    </w:p>
    <w:p w14:paraId="49D67CAF" w14:textId="77777777" w:rsidR="00A11332" w:rsidRDefault="00477AB3">
      <w:pPr>
        <w:ind w:left="600"/>
        <w:contextualSpacing w:val="0"/>
      </w:pPr>
      <w:r>
        <w:t>Date of Report: [Date]</w:t>
      </w:r>
    </w:p>
    <w:p w14:paraId="447A1167" w14:textId="77777777" w:rsidR="00A11332" w:rsidRDefault="00477AB3">
      <w:pPr>
        <w:ind w:left="600"/>
        <w:contextualSpacing w:val="0"/>
      </w:pPr>
      <w:r>
        <w:t xml:space="preserve">Period Covered by Report: [From date to date] </w:t>
      </w:r>
    </w:p>
    <w:p w14:paraId="19FA6F5E" w14:textId="77777777" w:rsidR="00A11332" w:rsidRDefault="00477AB3">
      <w:pPr>
        <w:spacing w:after="0"/>
        <w:ind w:left="600"/>
        <w:contextualSpacing w:val="0"/>
      </w:pPr>
      <w:r>
        <w:t>Produced by: [Name of Reporter]</w:t>
      </w:r>
    </w:p>
    <w:p w14:paraId="378F1F8C" w14:textId="77777777" w:rsidR="00A11332" w:rsidRDefault="00A11332">
      <w:pPr>
        <w:spacing w:before="0"/>
        <w:ind w:left="600"/>
        <w:contextualSpacing w:val="0"/>
      </w:pPr>
    </w:p>
    <w:p w14:paraId="08BA12C2" w14:textId="77777777" w:rsidR="00A11332" w:rsidRDefault="00477AB3">
      <w:pPr>
        <w:ind w:left="600"/>
        <w:contextualSpacing w:val="0"/>
      </w:pPr>
      <w:r>
        <w:rPr>
          <w:b/>
        </w:rPr>
        <w:t>Readiness Information:</w:t>
      </w:r>
    </w:p>
    <w:p w14:paraId="656E483C" w14:textId="77777777" w:rsidR="00A11332" w:rsidRDefault="00477AB3">
      <w:pPr>
        <w:ind w:left="600"/>
        <w:contextualSpacing w:val="0"/>
      </w:pPr>
      <w:r>
        <w:t xml:space="preserve">Overall RAG: [Red / Amber / Green] </w:t>
      </w:r>
    </w:p>
    <w:p w14:paraId="52D602A2" w14:textId="77777777" w:rsidR="00A11332" w:rsidRDefault="00477AB3">
      <w:pPr>
        <w:ind w:left="600"/>
        <w:contextualSpacing w:val="0"/>
      </w:pPr>
      <w:r>
        <w:t xml:space="preserve">Test Tool Selected &amp; Available: [Y / N] </w:t>
      </w:r>
    </w:p>
    <w:p w14:paraId="772FDCB6" w14:textId="77777777" w:rsidR="00A11332" w:rsidRDefault="00477AB3">
      <w:pPr>
        <w:ind w:left="600"/>
        <w:contextualSpacing w:val="0"/>
      </w:pPr>
      <w:r>
        <w:t>Party Test Plan produced: [Y/N]</w:t>
      </w:r>
    </w:p>
    <w:p w14:paraId="0233267C" w14:textId="77777777" w:rsidR="00A11332" w:rsidRDefault="00477AB3">
      <w:pPr>
        <w:spacing w:after="0"/>
        <w:ind w:left="600"/>
        <w:contextualSpacing w:val="0"/>
      </w:pPr>
      <w:r>
        <w:t>Party Test Schedule produced: [Y/N]</w:t>
      </w:r>
    </w:p>
    <w:p w14:paraId="7F5819F7" w14:textId="77777777" w:rsidR="00A11332" w:rsidRDefault="00A11332">
      <w:pPr>
        <w:spacing w:before="0"/>
        <w:ind w:left="600"/>
        <w:contextualSpacing w:val="0"/>
      </w:pPr>
    </w:p>
    <w:p w14:paraId="71E91E67" w14:textId="77777777" w:rsidR="00A11332" w:rsidRDefault="00477AB3">
      <w:pPr>
        <w:ind w:left="600"/>
        <w:contextualSpacing w:val="0"/>
      </w:pPr>
      <w:r>
        <w:rPr>
          <w:b/>
        </w:rPr>
        <w:t>Risks, Assumptions, Issues &amp; Dependencies (RAID):</w:t>
      </w:r>
    </w:p>
    <w:p w14:paraId="17404823" w14:textId="77777777" w:rsidR="00A11332" w:rsidRDefault="00477AB3">
      <w:pPr>
        <w:ind w:left="600"/>
        <w:contextualSpacing w:val="0"/>
      </w:pPr>
      <w:r>
        <w:rPr>
          <w:i/>
        </w:rPr>
        <w:t>Please detail key RAID (Risk, Assumption, Issue and Dependency) items that have the potential to cause significant disruption to the commencement and / or completion of SMKI &amp; Repository Entry Process Testing</w:t>
      </w:r>
    </w:p>
    <w:tbl>
      <w:tblPr>
        <w:tblStyle w:val="CMTabletable--borders"/>
        <w:tblW w:w="9305" w:type="dxa"/>
        <w:tblInd w:w="643" w:type="dxa"/>
        <w:tblLook w:val="04A0" w:firstRow="1" w:lastRow="0" w:firstColumn="1" w:lastColumn="0" w:noHBand="0" w:noVBand="1"/>
      </w:tblPr>
      <w:tblGrid>
        <w:gridCol w:w="1861"/>
        <w:gridCol w:w="1861"/>
        <w:gridCol w:w="1861"/>
        <w:gridCol w:w="1861"/>
        <w:gridCol w:w="1861"/>
      </w:tblGrid>
      <w:tr w:rsidR="00A11332" w14:paraId="17326E73" w14:textId="77777777">
        <w:tc>
          <w:tcPr>
            <w:tcW w:w="1861" w:type="dxa"/>
            <w:shd w:val="clear" w:color="auto" w:fill="000000"/>
          </w:tcPr>
          <w:p w14:paraId="181C1DCA" w14:textId="77777777" w:rsidR="00A11332" w:rsidRDefault="00477AB3">
            <w:pPr>
              <w:spacing w:before="60" w:after="60"/>
              <w:contextualSpacing w:val="0"/>
            </w:pPr>
            <w:r>
              <w:rPr>
                <w:color w:val="FFFFFF"/>
              </w:rPr>
              <w:t>RAID</w:t>
            </w:r>
          </w:p>
          <w:p w14:paraId="09AF9545" w14:textId="77777777" w:rsidR="00A11332" w:rsidRDefault="00477AB3">
            <w:pPr>
              <w:spacing w:before="60" w:after="60"/>
              <w:contextualSpacing w:val="0"/>
            </w:pPr>
            <w:r>
              <w:rPr>
                <w:color w:val="FFFFFF"/>
              </w:rPr>
              <w:t>Description</w:t>
            </w:r>
          </w:p>
        </w:tc>
        <w:tc>
          <w:tcPr>
            <w:tcW w:w="1861" w:type="dxa"/>
            <w:shd w:val="clear" w:color="auto" w:fill="000000"/>
          </w:tcPr>
          <w:p w14:paraId="2FFE251A" w14:textId="77777777" w:rsidR="00A11332" w:rsidRDefault="00477AB3">
            <w:pPr>
              <w:spacing w:before="60" w:after="60"/>
              <w:contextualSpacing w:val="0"/>
            </w:pPr>
            <w:r>
              <w:rPr>
                <w:color w:val="FFFFFF"/>
              </w:rPr>
              <w:t>Priority(H/M/L)</w:t>
            </w:r>
          </w:p>
        </w:tc>
        <w:tc>
          <w:tcPr>
            <w:tcW w:w="1861" w:type="dxa"/>
            <w:shd w:val="clear" w:color="auto" w:fill="000000"/>
          </w:tcPr>
          <w:p w14:paraId="43E2104A" w14:textId="77777777" w:rsidR="00A11332" w:rsidRDefault="00477AB3">
            <w:pPr>
              <w:spacing w:before="60" w:after="60"/>
              <w:contextualSpacing w:val="0"/>
            </w:pPr>
            <w:r>
              <w:rPr>
                <w:color w:val="FFFFFF"/>
              </w:rPr>
              <w:t>Action Taken</w:t>
            </w:r>
          </w:p>
        </w:tc>
        <w:tc>
          <w:tcPr>
            <w:tcW w:w="1861" w:type="dxa"/>
            <w:shd w:val="clear" w:color="auto" w:fill="000000"/>
          </w:tcPr>
          <w:p w14:paraId="5297C96A" w14:textId="77777777" w:rsidR="00A11332" w:rsidRDefault="00477AB3">
            <w:pPr>
              <w:spacing w:before="60" w:after="60"/>
              <w:contextualSpacing w:val="0"/>
            </w:pPr>
            <w:r>
              <w:rPr>
                <w:color w:val="FFFFFF"/>
              </w:rPr>
              <w:t>Target Close Date</w:t>
            </w:r>
          </w:p>
        </w:tc>
        <w:tc>
          <w:tcPr>
            <w:tcW w:w="1861" w:type="dxa"/>
            <w:shd w:val="clear" w:color="auto" w:fill="000000"/>
          </w:tcPr>
          <w:p w14:paraId="2416BBE1" w14:textId="77777777" w:rsidR="00A11332" w:rsidRDefault="00477AB3">
            <w:pPr>
              <w:spacing w:before="60" w:after="60"/>
              <w:contextualSpacing w:val="0"/>
            </w:pPr>
            <w:r>
              <w:rPr>
                <w:color w:val="FFFFFF"/>
              </w:rPr>
              <w:t>RAG Status (R/A/G)</w:t>
            </w:r>
          </w:p>
        </w:tc>
      </w:tr>
      <w:tr w:rsidR="00A11332" w14:paraId="5B803152" w14:textId="77777777">
        <w:tc>
          <w:tcPr>
            <w:tcW w:w="1861" w:type="dxa"/>
          </w:tcPr>
          <w:p w14:paraId="04C3DEBD" w14:textId="77777777" w:rsidR="00A11332" w:rsidRDefault="00A11332">
            <w:pPr>
              <w:spacing w:before="60" w:after="60"/>
              <w:contextualSpacing w:val="0"/>
            </w:pPr>
          </w:p>
        </w:tc>
        <w:tc>
          <w:tcPr>
            <w:tcW w:w="1861" w:type="dxa"/>
          </w:tcPr>
          <w:p w14:paraId="6944AB89" w14:textId="77777777" w:rsidR="00A11332" w:rsidRDefault="00A11332">
            <w:pPr>
              <w:spacing w:before="60" w:after="60"/>
              <w:contextualSpacing w:val="0"/>
            </w:pPr>
          </w:p>
        </w:tc>
        <w:tc>
          <w:tcPr>
            <w:tcW w:w="1861" w:type="dxa"/>
          </w:tcPr>
          <w:p w14:paraId="0A758D6D" w14:textId="77777777" w:rsidR="00A11332" w:rsidRDefault="00A11332">
            <w:pPr>
              <w:spacing w:before="60" w:after="60"/>
              <w:contextualSpacing w:val="0"/>
            </w:pPr>
          </w:p>
        </w:tc>
        <w:tc>
          <w:tcPr>
            <w:tcW w:w="1861" w:type="dxa"/>
          </w:tcPr>
          <w:p w14:paraId="5ABF3C3A" w14:textId="77777777" w:rsidR="00A11332" w:rsidRDefault="00A11332">
            <w:pPr>
              <w:spacing w:before="60" w:after="60"/>
              <w:contextualSpacing w:val="0"/>
            </w:pPr>
          </w:p>
        </w:tc>
        <w:tc>
          <w:tcPr>
            <w:tcW w:w="1861" w:type="dxa"/>
          </w:tcPr>
          <w:p w14:paraId="75766EA9" w14:textId="77777777" w:rsidR="00A11332" w:rsidRDefault="00A11332">
            <w:pPr>
              <w:spacing w:before="60" w:after="60"/>
              <w:contextualSpacing w:val="0"/>
            </w:pPr>
          </w:p>
        </w:tc>
      </w:tr>
      <w:tr w:rsidR="00A11332" w14:paraId="01C6990E" w14:textId="77777777">
        <w:tc>
          <w:tcPr>
            <w:tcW w:w="1861" w:type="dxa"/>
          </w:tcPr>
          <w:p w14:paraId="5FF0EE3B" w14:textId="77777777" w:rsidR="00A11332" w:rsidRDefault="00A11332">
            <w:pPr>
              <w:spacing w:before="60" w:after="60"/>
              <w:contextualSpacing w:val="0"/>
            </w:pPr>
          </w:p>
        </w:tc>
        <w:tc>
          <w:tcPr>
            <w:tcW w:w="1861" w:type="dxa"/>
          </w:tcPr>
          <w:p w14:paraId="38F0264D" w14:textId="77777777" w:rsidR="00A11332" w:rsidRDefault="00A11332">
            <w:pPr>
              <w:spacing w:before="60" w:after="60"/>
              <w:contextualSpacing w:val="0"/>
            </w:pPr>
          </w:p>
        </w:tc>
        <w:tc>
          <w:tcPr>
            <w:tcW w:w="1861" w:type="dxa"/>
          </w:tcPr>
          <w:p w14:paraId="6FFA1BC8" w14:textId="77777777" w:rsidR="00A11332" w:rsidRDefault="00A11332">
            <w:pPr>
              <w:spacing w:before="60" w:after="60"/>
              <w:contextualSpacing w:val="0"/>
            </w:pPr>
          </w:p>
        </w:tc>
        <w:tc>
          <w:tcPr>
            <w:tcW w:w="1861" w:type="dxa"/>
          </w:tcPr>
          <w:p w14:paraId="6908B041" w14:textId="77777777" w:rsidR="00A11332" w:rsidRDefault="00A11332">
            <w:pPr>
              <w:spacing w:before="60" w:after="60"/>
              <w:contextualSpacing w:val="0"/>
            </w:pPr>
          </w:p>
        </w:tc>
        <w:tc>
          <w:tcPr>
            <w:tcW w:w="1861" w:type="dxa"/>
          </w:tcPr>
          <w:p w14:paraId="0D5E9D56" w14:textId="77777777" w:rsidR="00A11332" w:rsidRDefault="00A11332">
            <w:pPr>
              <w:spacing w:before="60" w:after="60"/>
              <w:contextualSpacing w:val="0"/>
            </w:pPr>
          </w:p>
        </w:tc>
      </w:tr>
      <w:tr w:rsidR="00A11332" w14:paraId="7EE381B7" w14:textId="77777777">
        <w:tc>
          <w:tcPr>
            <w:tcW w:w="1861" w:type="dxa"/>
          </w:tcPr>
          <w:p w14:paraId="3AEA5307" w14:textId="77777777" w:rsidR="00A11332" w:rsidRDefault="00A11332">
            <w:pPr>
              <w:spacing w:before="60" w:after="60"/>
              <w:contextualSpacing w:val="0"/>
            </w:pPr>
          </w:p>
        </w:tc>
        <w:tc>
          <w:tcPr>
            <w:tcW w:w="1861" w:type="dxa"/>
          </w:tcPr>
          <w:p w14:paraId="4A7FFC13" w14:textId="77777777" w:rsidR="00A11332" w:rsidRDefault="00A11332">
            <w:pPr>
              <w:spacing w:before="60" w:after="60"/>
              <w:contextualSpacing w:val="0"/>
            </w:pPr>
          </w:p>
        </w:tc>
        <w:tc>
          <w:tcPr>
            <w:tcW w:w="1861" w:type="dxa"/>
          </w:tcPr>
          <w:p w14:paraId="2AF64F27" w14:textId="77777777" w:rsidR="00A11332" w:rsidRDefault="00A11332">
            <w:pPr>
              <w:spacing w:before="60" w:after="60"/>
              <w:contextualSpacing w:val="0"/>
            </w:pPr>
          </w:p>
        </w:tc>
        <w:tc>
          <w:tcPr>
            <w:tcW w:w="1861" w:type="dxa"/>
          </w:tcPr>
          <w:p w14:paraId="4647545F" w14:textId="77777777" w:rsidR="00A11332" w:rsidRDefault="00A11332">
            <w:pPr>
              <w:spacing w:before="60" w:after="60"/>
              <w:contextualSpacing w:val="0"/>
            </w:pPr>
          </w:p>
        </w:tc>
        <w:tc>
          <w:tcPr>
            <w:tcW w:w="1861" w:type="dxa"/>
          </w:tcPr>
          <w:p w14:paraId="397CAC1C" w14:textId="77777777" w:rsidR="00A11332" w:rsidRDefault="00A11332">
            <w:pPr>
              <w:spacing w:before="60" w:after="60"/>
              <w:contextualSpacing w:val="0"/>
            </w:pPr>
          </w:p>
        </w:tc>
      </w:tr>
      <w:tr w:rsidR="00A11332" w14:paraId="29DBB282" w14:textId="77777777">
        <w:tc>
          <w:tcPr>
            <w:tcW w:w="1861" w:type="dxa"/>
          </w:tcPr>
          <w:p w14:paraId="78F4379F" w14:textId="77777777" w:rsidR="00A11332" w:rsidRDefault="00A11332">
            <w:pPr>
              <w:spacing w:before="60" w:after="60"/>
              <w:contextualSpacing w:val="0"/>
            </w:pPr>
          </w:p>
        </w:tc>
        <w:tc>
          <w:tcPr>
            <w:tcW w:w="1861" w:type="dxa"/>
          </w:tcPr>
          <w:p w14:paraId="4C06CF90" w14:textId="77777777" w:rsidR="00A11332" w:rsidRDefault="00A11332">
            <w:pPr>
              <w:spacing w:before="60" w:after="60"/>
              <w:contextualSpacing w:val="0"/>
            </w:pPr>
          </w:p>
        </w:tc>
        <w:tc>
          <w:tcPr>
            <w:tcW w:w="1861" w:type="dxa"/>
          </w:tcPr>
          <w:p w14:paraId="3C55AA71" w14:textId="77777777" w:rsidR="00A11332" w:rsidRDefault="00A11332">
            <w:pPr>
              <w:spacing w:before="60" w:after="60"/>
              <w:contextualSpacing w:val="0"/>
            </w:pPr>
          </w:p>
        </w:tc>
        <w:tc>
          <w:tcPr>
            <w:tcW w:w="1861" w:type="dxa"/>
          </w:tcPr>
          <w:p w14:paraId="3D7896CE" w14:textId="77777777" w:rsidR="00A11332" w:rsidRDefault="00A11332">
            <w:pPr>
              <w:spacing w:before="60" w:after="60"/>
              <w:contextualSpacing w:val="0"/>
            </w:pPr>
          </w:p>
        </w:tc>
        <w:tc>
          <w:tcPr>
            <w:tcW w:w="1861" w:type="dxa"/>
          </w:tcPr>
          <w:p w14:paraId="563E29F0" w14:textId="77777777" w:rsidR="00A11332" w:rsidRDefault="00A11332">
            <w:pPr>
              <w:spacing w:before="60" w:after="60"/>
              <w:contextualSpacing w:val="0"/>
            </w:pPr>
          </w:p>
        </w:tc>
      </w:tr>
      <w:tr w:rsidR="00A11332" w14:paraId="5999D813" w14:textId="77777777">
        <w:tc>
          <w:tcPr>
            <w:tcW w:w="1861" w:type="dxa"/>
          </w:tcPr>
          <w:p w14:paraId="6C5BE24A" w14:textId="77777777" w:rsidR="00A11332" w:rsidRDefault="00A11332">
            <w:pPr>
              <w:spacing w:before="60" w:after="60"/>
              <w:contextualSpacing w:val="0"/>
            </w:pPr>
          </w:p>
        </w:tc>
        <w:tc>
          <w:tcPr>
            <w:tcW w:w="1861" w:type="dxa"/>
          </w:tcPr>
          <w:p w14:paraId="1C053283" w14:textId="77777777" w:rsidR="00A11332" w:rsidRDefault="00A11332">
            <w:pPr>
              <w:spacing w:before="60" w:after="60"/>
              <w:contextualSpacing w:val="0"/>
            </w:pPr>
          </w:p>
        </w:tc>
        <w:tc>
          <w:tcPr>
            <w:tcW w:w="1861" w:type="dxa"/>
          </w:tcPr>
          <w:p w14:paraId="0E6F885C" w14:textId="77777777" w:rsidR="00A11332" w:rsidRDefault="00A11332">
            <w:pPr>
              <w:spacing w:before="60" w:after="60"/>
              <w:contextualSpacing w:val="0"/>
            </w:pPr>
          </w:p>
        </w:tc>
        <w:tc>
          <w:tcPr>
            <w:tcW w:w="1861" w:type="dxa"/>
          </w:tcPr>
          <w:p w14:paraId="67CEF0CF" w14:textId="77777777" w:rsidR="00A11332" w:rsidRDefault="00A11332">
            <w:pPr>
              <w:spacing w:before="60" w:after="60"/>
              <w:contextualSpacing w:val="0"/>
            </w:pPr>
          </w:p>
        </w:tc>
        <w:tc>
          <w:tcPr>
            <w:tcW w:w="1861" w:type="dxa"/>
          </w:tcPr>
          <w:p w14:paraId="08F928AB" w14:textId="77777777" w:rsidR="00A11332" w:rsidRDefault="00A11332">
            <w:pPr>
              <w:spacing w:before="60" w:after="60"/>
              <w:contextualSpacing w:val="0"/>
            </w:pPr>
          </w:p>
        </w:tc>
      </w:tr>
    </w:tbl>
    <w:p w14:paraId="7E033454" w14:textId="77777777" w:rsidR="00A11332" w:rsidRDefault="00A11332">
      <w:pPr>
        <w:spacing w:after="0"/>
        <w:ind w:left="600"/>
        <w:contextualSpacing w:val="0"/>
      </w:pPr>
    </w:p>
    <w:p w14:paraId="5BFB7C24" w14:textId="77777777" w:rsidR="00A11332" w:rsidRDefault="00477AB3">
      <w:pPr>
        <w:spacing w:before="0"/>
        <w:ind w:left="600"/>
        <w:contextualSpacing w:val="0"/>
      </w:pPr>
      <w:r>
        <w:rPr>
          <w:b/>
        </w:rPr>
        <w:t xml:space="preserve"> Requirements Traceability Matrix Progress:</w:t>
      </w:r>
    </w:p>
    <w:tbl>
      <w:tblPr>
        <w:tblStyle w:val="CMTabletable--borders"/>
        <w:tblW w:w="9305" w:type="dxa"/>
        <w:tblInd w:w="643" w:type="dxa"/>
        <w:tblLook w:val="04A0" w:firstRow="1" w:lastRow="0" w:firstColumn="1" w:lastColumn="0" w:noHBand="0" w:noVBand="1"/>
      </w:tblPr>
      <w:tblGrid>
        <w:gridCol w:w="4652"/>
        <w:gridCol w:w="4653"/>
      </w:tblGrid>
      <w:tr w:rsidR="00A11332" w14:paraId="7AD528D3" w14:textId="77777777">
        <w:tc>
          <w:tcPr>
            <w:tcW w:w="4652" w:type="dxa"/>
            <w:shd w:val="clear" w:color="auto" w:fill="000000"/>
          </w:tcPr>
          <w:p w14:paraId="59D65435" w14:textId="77777777" w:rsidR="00A11332" w:rsidRDefault="00477AB3">
            <w:pPr>
              <w:spacing w:before="60" w:after="60"/>
              <w:contextualSpacing w:val="0"/>
            </w:pPr>
            <w:r>
              <w:rPr>
                <w:color w:val="FFFFFF"/>
              </w:rPr>
              <w:t>RTM Information Required</w:t>
            </w:r>
          </w:p>
        </w:tc>
        <w:tc>
          <w:tcPr>
            <w:tcW w:w="4652" w:type="dxa"/>
            <w:shd w:val="clear" w:color="auto" w:fill="000000"/>
          </w:tcPr>
          <w:p w14:paraId="0E695B03" w14:textId="77777777" w:rsidR="00A11332" w:rsidRDefault="00477AB3">
            <w:pPr>
              <w:spacing w:before="60" w:after="60"/>
              <w:contextualSpacing w:val="0"/>
            </w:pPr>
            <w:r>
              <w:rPr>
                <w:color w:val="FFFFFF"/>
              </w:rPr>
              <w:t>Response</w:t>
            </w:r>
          </w:p>
        </w:tc>
      </w:tr>
    </w:tbl>
    <w:p w14:paraId="5E8C2355"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5CC35C59" w14:textId="77777777">
        <w:tc>
          <w:tcPr>
            <w:tcW w:w="4652" w:type="dxa"/>
          </w:tcPr>
          <w:p w14:paraId="4134574F" w14:textId="77777777" w:rsidR="00A11332" w:rsidRDefault="00477AB3">
            <w:pPr>
              <w:spacing w:before="60" w:after="60"/>
              <w:contextualSpacing w:val="0"/>
            </w:pPr>
            <w:r>
              <w:t>Requirements Traceability Matrix complete to date (%)</w:t>
            </w:r>
          </w:p>
        </w:tc>
        <w:tc>
          <w:tcPr>
            <w:tcW w:w="4652" w:type="dxa"/>
          </w:tcPr>
          <w:p w14:paraId="10064CF7" w14:textId="77777777" w:rsidR="00A11332" w:rsidRDefault="00A11332">
            <w:pPr>
              <w:spacing w:before="60" w:after="60"/>
              <w:contextualSpacing w:val="0"/>
            </w:pPr>
          </w:p>
        </w:tc>
      </w:tr>
    </w:tbl>
    <w:p w14:paraId="4DBA9A26"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140C32FD" w14:textId="77777777">
        <w:tc>
          <w:tcPr>
            <w:tcW w:w="4652" w:type="dxa"/>
          </w:tcPr>
          <w:p w14:paraId="0AB87927" w14:textId="77777777" w:rsidR="00A11332" w:rsidRDefault="00477AB3">
            <w:pPr>
              <w:spacing w:before="60" w:after="60"/>
              <w:contextualSpacing w:val="0"/>
            </w:pPr>
            <w:r>
              <w:t>Numbers of Requirements identified (number)</w:t>
            </w:r>
          </w:p>
        </w:tc>
        <w:tc>
          <w:tcPr>
            <w:tcW w:w="4652" w:type="dxa"/>
          </w:tcPr>
          <w:p w14:paraId="620C7C5F" w14:textId="77777777" w:rsidR="00A11332" w:rsidRDefault="00A11332">
            <w:pPr>
              <w:spacing w:before="60" w:after="60"/>
              <w:contextualSpacing w:val="0"/>
            </w:pPr>
          </w:p>
        </w:tc>
      </w:tr>
    </w:tbl>
    <w:p w14:paraId="330CCBA8"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07C95418" w14:textId="77777777">
        <w:tc>
          <w:tcPr>
            <w:tcW w:w="4652" w:type="dxa"/>
          </w:tcPr>
          <w:p w14:paraId="0CEDCB45" w14:textId="77777777" w:rsidR="00A11332" w:rsidRDefault="00477AB3">
            <w:pPr>
              <w:spacing w:before="60" w:after="60"/>
              <w:contextualSpacing w:val="0"/>
            </w:pPr>
            <w:r>
              <w:t>Number of testable requirements in progress (number)</w:t>
            </w:r>
          </w:p>
        </w:tc>
        <w:tc>
          <w:tcPr>
            <w:tcW w:w="4652" w:type="dxa"/>
          </w:tcPr>
          <w:p w14:paraId="199BC460" w14:textId="77777777" w:rsidR="00A11332" w:rsidRDefault="00A11332">
            <w:pPr>
              <w:spacing w:before="60" w:after="60"/>
              <w:contextualSpacing w:val="0"/>
            </w:pPr>
          </w:p>
        </w:tc>
      </w:tr>
    </w:tbl>
    <w:p w14:paraId="51ABDF8E"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3E819625" w14:textId="77777777">
        <w:tc>
          <w:tcPr>
            <w:tcW w:w="4652" w:type="dxa"/>
          </w:tcPr>
          <w:p w14:paraId="49AC2553" w14:textId="77777777" w:rsidR="00A11332" w:rsidRDefault="00477AB3">
            <w:pPr>
              <w:spacing w:before="60" w:after="60"/>
              <w:contextualSpacing w:val="0"/>
            </w:pPr>
            <w:r>
              <w:t>Number of testable requirements not started (number)</w:t>
            </w:r>
          </w:p>
        </w:tc>
        <w:tc>
          <w:tcPr>
            <w:tcW w:w="4652" w:type="dxa"/>
          </w:tcPr>
          <w:p w14:paraId="6C20B9B7" w14:textId="77777777" w:rsidR="00A11332" w:rsidRDefault="00A11332">
            <w:pPr>
              <w:spacing w:before="60" w:after="60"/>
              <w:contextualSpacing w:val="0"/>
            </w:pPr>
          </w:p>
        </w:tc>
      </w:tr>
    </w:tbl>
    <w:p w14:paraId="0C69DC3E"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4C2178F2" w14:textId="77777777">
        <w:tc>
          <w:tcPr>
            <w:tcW w:w="4652" w:type="dxa"/>
          </w:tcPr>
          <w:p w14:paraId="5432DEFC" w14:textId="77777777" w:rsidR="00A11332" w:rsidRDefault="00477AB3">
            <w:pPr>
              <w:spacing w:before="60" w:after="60"/>
              <w:contextualSpacing w:val="0"/>
            </w:pPr>
            <w:r>
              <w:t>Number of Requirements deemed not testable (number)</w:t>
            </w:r>
          </w:p>
        </w:tc>
        <w:tc>
          <w:tcPr>
            <w:tcW w:w="4652" w:type="dxa"/>
          </w:tcPr>
          <w:p w14:paraId="3EA146AF" w14:textId="77777777" w:rsidR="00A11332" w:rsidRDefault="00A11332">
            <w:pPr>
              <w:spacing w:before="60" w:after="60"/>
              <w:contextualSpacing w:val="0"/>
            </w:pPr>
          </w:p>
        </w:tc>
      </w:tr>
    </w:tbl>
    <w:p w14:paraId="3B29BFCB" w14:textId="77777777" w:rsidR="00A11332" w:rsidRDefault="00A11332">
      <w:pPr>
        <w:spacing w:after="0"/>
        <w:ind w:left="600"/>
        <w:contextualSpacing w:val="0"/>
      </w:pPr>
    </w:p>
    <w:p w14:paraId="4BAFAD74" w14:textId="77777777" w:rsidR="00A11332" w:rsidRDefault="00477AB3">
      <w:pPr>
        <w:spacing w:before="0"/>
        <w:ind w:left="600"/>
        <w:contextualSpacing w:val="0"/>
      </w:pPr>
      <w:r>
        <w:rPr>
          <w:b/>
        </w:rPr>
        <w:t>Test Script Development Progress:</w:t>
      </w:r>
    </w:p>
    <w:tbl>
      <w:tblPr>
        <w:tblStyle w:val="CMTabletable--borders"/>
        <w:tblW w:w="9305" w:type="dxa"/>
        <w:tblInd w:w="643" w:type="dxa"/>
        <w:tblLook w:val="04A0" w:firstRow="1" w:lastRow="0" w:firstColumn="1" w:lastColumn="0" w:noHBand="0" w:noVBand="1"/>
      </w:tblPr>
      <w:tblGrid>
        <w:gridCol w:w="4652"/>
        <w:gridCol w:w="4653"/>
      </w:tblGrid>
      <w:tr w:rsidR="00A11332" w14:paraId="5E5313B5" w14:textId="77777777">
        <w:tc>
          <w:tcPr>
            <w:tcW w:w="4652" w:type="dxa"/>
            <w:shd w:val="clear" w:color="auto" w:fill="000000"/>
          </w:tcPr>
          <w:p w14:paraId="2D9E2BC2" w14:textId="77777777" w:rsidR="00A11332" w:rsidRDefault="00477AB3">
            <w:pPr>
              <w:spacing w:before="60" w:after="60"/>
              <w:contextualSpacing w:val="0"/>
            </w:pPr>
            <w:r>
              <w:rPr>
                <w:color w:val="FFFFFF"/>
              </w:rPr>
              <w:t>Test Script Information Required</w:t>
            </w:r>
          </w:p>
        </w:tc>
        <w:tc>
          <w:tcPr>
            <w:tcW w:w="4652" w:type="dxa"/>
            <w:shd w:val="clear" w:color="auto" w:fill="000000"/>
          </w:tcPr>
          <w:p w14:paraId="28018B8B" w14:textId="77777777" w:rsidR="00A11332" w:rsidRDefault="00477AB3">
            <w:pPr>
              <w:spacing w:before="60" w:after="60"/>
              <w:contextualSpacing w:val="0"/>
            </w:pPr>
            <w:r>
              <w:rPr>
                <w:color w:val="FFFFFF"/>
              </w:rPr>
              <w:t>Response</w:t>
            </w:r>
          </w:p>
        </w:tc>
      </w:tr>
    </w:tbl>
    <w:p w14:paraId="3427FA25"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245A33DD" w14:textId="77777777">
        <w:tc>
          <w:tcPr>
            <w:tcW w:w="4652" w:type="dxa"/>
          </w:tcPr>
          <w:p w14:paraId="7CB42CC9" w14:textId="77777777" w:rsidR="00A11332" w:rsidRDefault="00477AB3">
            <w:pPr>
              <w:spacing w:before="60" w:after="60"/>
              <w:contextualSpacing w:val="0"/>
            </w:pPr>
            <w:r>
              <w:t>Test Scripts complete to date (%)</w:t>
            </w:r>
          </w:p>
        </w:tc>
        <w:tc>
          <w:tcPr>
            <w:tcW w:w="4652" w:type="dxa"/>
          </w:tcPr>
          <w:p w14:paraId="272728F0" w14:textId="77777777" w:rsidR="00A11332" w:rsidRDefault="00A11332">
            <w:pPr>
              <w:spacing w:before="60" w:after="60"/>
              <w:contextualSpacing w:val="0"/>
            </w:pPr>
          </w:p>
        </w:tc>
      </w:tr>
    </w:tbl>
    <w:p w14:paraId="3384735D"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1CA78765" w14:textId="77777777">
        <w:tc>
          <w:tcPr>
            <w:tcW w:w="4652" w:type="dxa"/>
          </w:tcPr>
          <w:p w14:paraId="7B4A7499" w14:textId="77777777" w:rsidR="00A11332" w:rsidRDefault="00477AB3">
            <w:pPr>
              <w:spacing w:before="60" w:after="60"/>
              <w:contextualSpacing w:val="0"/>
            </w:pPr>
            <w:r>
              <w:t>Planned number of Test Scripts (number)</w:t>
            </w:r>
          </w:p>
        </w:tc>
        <w:tc>
          <w:tcPr>
            <w:tcW w:w="4652" w:type="dxa"/>
          </w:tcPr>
          <w:p w14:paraId="72680C29" w14:textId="77777777" w:rsidR="00A11332" w:rsidRDefault="00A11332">
            <w:pPr>
              <w:spacing w:before="60" w:after="60"/>
              <w:contextualSpacing w:val="0"/>
            </w:pPr>
          </w:p>
        </w:tc>
      </w:tr>
    </w:tbl>
    <w:p w14:paraId="6201E2F7"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21B8BE62" w14:textId="77777777">
        <w:tc>
          <w:tcPr>
            <w:tcW w:w="4652" w:type="dxa"/>
          </w:tcPr>
          <w:p w14:paraId="7D6CFD30" w14:textId="77777777" w:rsidR="00A11332" w:rsidRDefault="00477AB3">
            <w:pPr>
              <w:spacing w:before="60" w:after="60"/>
              <w:contextualSpacing w:val="0"/>
            </w:pPr>
            <w:r>
              <w:t>Number of Test Scripts produced to date (number)</w:t>
            </w:r>
          </w:p>
        </w:tc>
        <w:tc>
          <w:tcPr>
            <w:tcW w:w="4652" w:type="dxa"/>
          </w:tcPr>
          <w:p w14:paraId="593A0403" w14:textId="77777777" w:rsidR="00A11332" w:rsidRDefault="00A11332">
            <w:pPr>
              <w:spacing w:before="60" w:after="60"/>
              <w:contextualSpacing w:val="0"/>
            </w:pPr>
          </w:p>
        </w:tc>
      </w:tr>
    </w:tbl>
    <w:p w14:paraId="476C8088"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012CF876" w14:textId="77777777">
        <w:tc>
          <w:tcPr>
            <w:tcW w:w="4652" w:type="dxa"/>
          </w:tcPr>
          <w:p w14:paraId="288BAD76" w14:textId="77777777" w:rsidR="00A11332" w:rsidRDefault="00477AB3">
            <w:pPr>
              <w:spacing w:before="60" w:after="60"/>
              <w:contextualSpacing w:val="0"/>
            </w:pPr>
            <w:r>
              <w:t>Number of Test Scripts in progress (number)</w:t>
            </w:r>
          </w:p>
        </w:tc>
        <w:tc>
          <w:tcPr>
            <w:tcW w:w="4652" w:type="dxa"/>
          </w:tcPr>
          <w:p w14:paraId="118A495C" w14:textId="77777777" w:rsidR="00A11332" w:rsidRDefault="00A11332">
            <w:pPr>
              <w:spacing w:before="60" w:after="60"/>
              <w:contextualSpacing w:val="0"/>
            </w:pPr>
          </w:p>
        </w:tc>
      </w:tr>
    </w:tbl>
    <w:p w14:paraId="35447686"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3025A121" w14:textId="77777777">
        <w:tc>
          <w:tcPr>
            <w:tcW w:w="4652" w:type="dxa"/>
          </w:tcPr>
          <w:p w14:paraId="1E83BA3D" w14:textId="77777777" w:rsidR="00A11332" w:rsidRDefault="00477AB3">
            <w:pPr>
              <w:spacing w:before="60" w:after="60"/>
              <w:contextualSpacing w:val="0"/>
            </w:pPr>
            <w:r>
              <w:t>Number of Test Scripts not started (number)</w:t>
            </w:r>
          </w:p>
        </w:tc>
        <w:tc>
          <w:tcPr>
            <w:tcW w:w="4652" w:type="dxa"/>
          </w:tcPr>
          <w:p w14:paraId="3E8C870C" w14:textId="77777777" w:rsidR="00A11332" w:rsidRDefault="00A11332">
            <w:pPr>
              <w:spacing w:before="60" w:after="60"/>
              <w:contextualSpacing w:val="0"/>
            </w:pPr>
          </w:p>
        </w:tc>
      </w:tr>
    </w:tbl>
    <w:p w14:paraId="2EA32EFA"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552731C9" w14:textId="77777777">
        <w:tc>
          <w:tcPr>
            <w:tcW w:w="4652" w:type="dxa"/>
          </w:tcPr>
          <w:p w14:paraId="454E0B4E" w14:textId="77777777" w:rsidR="00A11332" w:rsidRDefault="00477AB3">
            <w:pPr>
              <w:spacing w:before="60" w:after="60"/>
              <w:contextualSpacing w:val="0"/>
            </w:pPr>
            <w:r>
              <w:t>Test Data readiness by Party against planned Test Scripts (%)</w:t>
            </w:r>
          </w:p>
        </w:tc>
        <w:tc>
          <w:tcPr>
            <w:tcW w:w="4652" w:type="dxa"/>
          </w:tcPr>
          <w:p w14:paraId="5E148B0C" w14:textId="77777777" w:rsidR="00A11332" w:rsidRDefault="00A11332">
            <w:pPr>
              <w:spacing w:before="60" w:after="60"/>
              <w:contextualSpacing w:val="0"/>
            </w:pPr>
          </w:p>
        </w:tc>
      </w:tr>
    </w:tbl>
    <w:p w14:paraId="5BADD179" w14:textId="77777777" w:rsidR="00A11332" w:rsidRDefault="00A11332">
      <w:pPr>
        <w:spacing w:after="0"/>
        <w:ind w:left="600"/>
        <w:contextualSpacing w:val="0"/>
      </w:pPr>
    </w:p>
    <w:p w14:paraId="3649E68D" w14:textId="77777777" w:rsidR="00A11332" w:rsidRDefault="00477AB3">
      <w:pPr>
        <w:spacing w:before="0"/>
        <w:ind w:left="600"/>
        <w:contextualSpacing w:val="0"/>
      </w:pPr>
      <w:r>
        <w:rPr>
          <w:b/>
        </w:rPr>
        <w:t>Resources &amp; Environments Progress:</w:t>
      </w:r>
    </w:p>
    <w:tbl>
      <w:tblPr>
        <w:tblStyle w:val="CMTabletable--borders"/>
        <w:tblW w:w="9305" w:type="dxa"/>
        <w:tblInd w:w="643" w:type="dxa"/>
        <w:tblLook w:val="04A0" w:firstRow="1" w:lastRow="0" w:firstColumn="1" w:lastColumn="0" w:noHBand="0" w:noVBand="1"/>
      </w:tblPr>
      <w:tblGrid>
        <w:gridCol w:w="4652"/>
        <w:gridCol w:w="4653"/>
      </w:tblGrid>
      <w:tr w:rsidR="00A11332" w14:paraId="30B0C181" w14:textId="77777777">
        <w:tc>
          <w:tcPr>
            <w:tcW w:w="4652" w:type="dxa"/>
            <w:shd w:val="clear" w:color="auto" w:fill="000000"/>
          </w:tcPr>
          <w:p w14:paraId="4C1E6FA9" w14:textId="77777777" w:rsidR="00A11332" w:rsidRDefault="00477AB3">
            <w:pPr>
              <w:spacing w:before="60" w:after="60"/>
              <w:contextualSpacing w:val="0"/>
            </w:pPr>
            <w:r>
              <w:rPr>
                <w:color w:val="FFFFFF"/>
              </w:rPr>
              <w:t>Resources &amp; Environments Information Required</w:t>
            </w:r>
          </w:p>
        </w:tc>
        <w:tc>
          <w:tcPr>
            <w:tcW w:w="4652" w:type="dxa"/>
            <w:shd w:val="clear" w:color="auto" w:fill="000000"/>
          </w:tcPr>
          <w:p w14:paraId="46AE8853" w14:textId="77777777" w:rsidR="00A11332" w:rsidRDefault="00477AB3">
            <w:pPr>
              <w:spacing w:before="60" w:after="60"/>
              <w:contextualSpacing w:val="0"/>
            </w:pPr>
            <w:r>
              <w:rPr>
                <w:color w:val="FFFFFF"/>
              </w:rPr>
              <w:t>Response</w:t>
            </w:r>
          </w:p>
        </w:tc>
      </w:tr>
    </w:tbl>
    <w:p w14:paraId="07FC342E"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6300F685" w14:textId="77777777">
        <w:tc>
          <w:tcPr>
            <w:tcW w:w="4652" w:type="dxa"/>
          </w:tcPr>
          <w:p w14:paraId="716A72AB" w14:textId="77777777" w:rsidR="00A11332" w:rsidRDefault="00477AB3">
            <w:pPr>
              <w:spacing w:before="60" w:after="60"/>
              <w:contextualSpacing w:val="0"/>
            </w:pPr>
            <w:r>
              <w:t>Test Resources &amp; Technical (support) Resource Ready (Y/N if N, date expected to be ready)</w:t>
            </w:r>
          </w:p>
        </w:tc>
        <w:tc>
          <w:tcPr>
            <w:tcW w:w="4652" w:type="dxa"/>
          </w:tcPr>
          <w:p w14:paraId="1BBDFF89" w14:textId="77777777" w:rsidR="00A11332" w:rsidRDefault="00A11332">
            <w:pPr>
              <w:spacing w:before="60" w:after="60"/>
              <w:contextualSpacing w:val="0"/>
            </w:pPr>
          </w:p>
        </w:tc>
      </w:tr>
    </w:tbl>
    <w:p w14:paraId="36FE3EA8"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0065ACB1" w14:textId="77777777">
        <w:tc>
          <w:tcPr>
            <w:tcW w:w="4652" w:type="dxa"/>
          </w:tcPr>
          <w:p w14:paraId="52B693EA" w14:textId="77777777" w:rsidR="00A11332" w:rsidRDefault="00477AB3">
            <w:pPr>
              <w:spacing w:before="60" w:after="60"/>
              <w:contextualSpacing w:val="0"/>
            </w:pPr>
            <w:r>
              <w:t>Environment Readiness:</w:t>
            </w:r>
          </w:p>
        </w:tc>
        <w:tc>
          <w:tcPr>
            <w:tcW w:w="4652" w:type="dxa"/>
          </w:tcPr>
          <w:p w14:paraId="41554C87" w14:textId="77777777" w:rsidR="00A11332" w:rsidRDefault="00A11332">
            <w:pPr>
              <w:spacing w:before="60" w:after="60"/>
              <w:contextualSpacing w:val="0"/>
            </w:pPr>
          </w:p>
        </w:tc>
      </w:tr>
    </w:tbl>
    <w:p w14:paraId="579EA704"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29BD6FB7" w14:textId="77777777">
        <w:tc>
          <w:tcPr>
            <w:tcW w:w="4652" w:type="dxa"/>
          </w:tcPr>
          <w:p w14:paraId="7C7A1E71" w14:textId="77777777" w:rsidR="00A11332" w:rsidRDefault="00477AB3">
            <w:pPr>
              <w:spacing w:before="60" w:after="60"/>
              <w:contextualSpacing w:val="0"/>
            </w:pPr>
            <w:r>
              <w:lastRenderedPageBreak/>
              <w:t>All interfaces required to support testing (Y/N)</w:t>
            </w:r>
          </w:p>
        </w:tc>
        <w:tc>
          <w:tcPr>
            <w:tcW w:w="4652" w:type="dxa"/>
          </w:tcPr>
          <w:p w14:paraId="73EEC30B" w14:textId="77777777" w:rsidR="00A11332" w:rsidRDefault="00A11332">
            <w:pPr>
              <w:spacing w:before="60" w:after="60"/>
              <w:contextualSpacing w:val="0"/>
            </w:pPr>
          </w:p>
        </w:tc>
      </w:tr>
    </w:tbl>
    <w:p w14:paraId="6373768D" w14:textId="77777777" w:rsidR="00A11332" w:rsidRDefault="00A11332">
      <w:pPr>
        <w:spacing w:after="0"/>
        <w:ind w:left="600"/>
        <w:contextualSpacing w:val="0"/>
      </w:pPr>
    </w:p>
    <w:p w14:paraId="5F97EC77" w14:textId="77777777" w:rsidR="00A11332" w:rsidRDefault="00477AB3">
      <w:pPr>
        <w:spacing w:before="0"/>
        <w:ind w:left="600"/>
        <w:contextualSpacing w:val="0"/>
      </w:pPr>
      <w:r>
        <w:rPr>
          <w:b/>
        </w:rPr>
        <w:t>Environments information:</w:t>
      </w:r>
    </w:p>
    <w:p w14:paraId="62578AFD" w14:textId="77777777" w:rsidR="00A11332" w:rsidRDefault="00477AB3">
      <w:pPr>
        <w:ind w:left="600"/>
        <w:contextualSpacing w:val="0"/>
      </w:pPr>
      <w:r>
        <w:t xml:space="preserve">[Environment configuration approved as suitable </w:t>
      </w:r>
      <w:r>
        <w:t>–</w:t>
      </w:r>
      <w:r>
        <w:t xml:space="preserve"> to include breakdown and description of hardware]</w:t>
      </w:r>
    </w:p>
    <w:p w14:paraId="537BEC1E" w14:textId="77777777" w:rsidR="00A11332" w:rsidRDefault="00A11332">
      <w:pPr>
        <w:spacing w:after="0"/>
        <w:ind w:left="600"/>
        <w:contextualSpacing w:val="0"/>
      </w:pPr>
    </w:p>
    <w:p w14:paraId="541E1D6E" w14:textId="77777777" w:rsidR="00A11332" w:rsidRDefault="00477AB3">
      <w:pPr>
        <w:spacing w:before="0"/>
        <w:ind w:left="600"/>
        <w:contextualSpacing w:val="0"/>
      </w:pPr>
      <w:r>
        <w:rPr>
          <w:b/>
        </w:rPr>
        <w:t xml:space="preserve"> SREPT Entry Criteria (to be completed by final report):</w:t>
      </w:r>
    </w:p>
    <w:tbl>
      <w:tblPr>
        <w:tblStyle w:val="CMTabletable--borders"/>
        <w:tblW w:w="9305" w:type="dxa"/>
        <w:tblInd w:w="643" w:type="dxa"/>
        <w:tblLook w:val="04A0" w:firstRow="1" w:lastRow="0" w:firstColumn="1" w:lastColumn="0" w:noHBand="0" w:noVBand="1"/>
      </w:tblPr>
      <w:tblGrid>
        <w:gridCol w:w="4652"/>
        <w:gridCol w:w="4653"/>
      </w:tblGrid>
      <w:tr w:rsidR="00A11332" w14:paraId="6D52A2CF" w14:textId="77777777">
        <w:tc>
          <w:tcPr>
            <w:tcW w:w="4652" w:type="dxa"/>
            <w:shd w:val="clear" w:color="auto" w:fill="000000"/>
          </w:tcPr>
          <w:p w14:paraId="225BD955" w14:textId="77777777" w:rsidR="00A11332" w:rsidRDefault="00477AB3">
            <w:pPr>
              <w:spacing w:before="60" w:after="60"/>
              <w:contextualSpacing w:val="0"/>
            </w:pPr>
            <w:r>
              <w:rPr>
                <w:color w:val="FFFFFF"/>
              </w:rPr>
              <w:t>Entry Criteria</w:t>
            </w:r>
          </w:p>
        </w:tc>
        <w:tc>
          <w:tcPr>
            <w:tcW w:w="4652" w:type="dxa"/>
            <w:shd w:val="clear" w:color="auto" w:fill="000000"/>
          </w:tcPr>
          <w:p w14:paraId="38AD5996" w14:textId="77777777" w:rsidR="00A11332" w:rsidRDefault="00477AB3">
            <w:pPr>
              <w:spacing w:before="60" w:after="60"/>
              <w:contextualSpacing w:val="0"/>
            </w:pPr>
            <w:r>
              <w:rPr>
                <w:color w:val="FFFFFF"/>
              </w:rPr>
              <w:t>Complete (Y/N)</w:t>
            </w:r>
          </w:p>
        </w:tc>
      </w:tr>
    </w:tbl>
    <w:p w14:paraId="163CDECE"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1DAEF8E2" w14:textId="77777777">
        <w:tc>
          <w:tcPr>
            <w:tcW w:w="4652" w:type="dxa"/>
          </w:tcPr>
          <w:p w14:paraId="383C4533" w14:textId="77777777" w:rsidR="00A11332" w:rsidRDefault="00477AB3">
            <w:pPr>
              <w:spacing w:before="60" w:after="60"/>
              <w:contextualSpacing w:val="0"/>
            </w:pPr>
            <w:r>
              <w:t>Confirm that the person requesting to commence testing is a SEC Party / RDP</w:t>
            </w:r>
          </w:p>
        </w:tc>
        <w:tc>
          <w:tcPr>
            <w:tcW w:w="4652" w:type="dxa"/>
          </w:tcPr>
          <w:p w14:paraId="7B37907D" w14:textId="77777777" w:rsidR="00A11332" w:rsidRDefault="00A11332">
            <w:pPr>
              <w:spacing w:before="60" w:after="60"/>
              <w:contextualSpacing w:val="0"/>
            </w:pPr>
          </w:p>
        </w:tc>
      </w:tr>
    </w:tbl>
    <w:p w14:paraId="5C8EB81D"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4E42F2D4" w14:textId="77777777">
        <w:tc>
          <w:tcPr>
            <w:tcW w:w="4652" w:type="dxa"/>
          </w:tcPr>
          <w:p w14:paraId="6A3A0B59" w14:textId="77777777" w:rsidR="00A11332" w:rsidRDefault="00477AB3">
            <w:pPr>
              <w:spacing w:before="60" w:after="60"/>
              <w:contextualSpacing w:val="0"/>
            </w:pPr>
            <w:r>
              <w:t>Party / RDP has identified the SMKI Interfaces the Party or RDP will access and whether this is for Device or Organisation Certificates and whether access will be through a DCC Gateway Connection</w:t>
            </w:r>
          </w:p>
        </w:tc>
        <w:tc>
          <w:tcPr>
            <w:tcW w:w="4652" w:type="dxa"/>
          </w:tcPr>
          <w:p w14:paraId="4FD234DD" w14:textId="77777777" w:rsidR="00A11332" w:rsidRDefault="00A11332">
            <w:pPr>
              <w:spacing w:before="60" w:after="60"/>
              <w:contextualSpacing w:val="0"/>
            </w:pPr>
          </w:p>
        </w:tc>
      </w:tr>
    </w:tbl>
    <w:p w14:paraId="796A821C"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59B26F6E" w14:textId="77777777">
        <w:tc>
          <w:tcPr>
            <w:tcW w:w="4652" w:type="dxa"/>
          </w:tcPr>
          <w:p w14:paraId="060E56E0" w14:textId="77777777" w:rsidR="00A11332" w:rsidRDefault="00477AB3">
            <w:pPr>
              <w:spacing w:before="60" w:after="60"/>
              <w:contextualSpacing w:val="0"/>
            </w:pPr>
            <w:r>
              <w:t>Party has produced relevant test artefacts in sections 5.3.1.1, 5.3.1.5, and 5.3.1.6 of the</w:t>
            </w:r>
          </w:p>
          <w:p w14:paraId="6F2775A9" w14:textId="77777777" w:rsidR="00A11332" w:rsidRDefault="00477AB3">
            <w:pPr>
              <w:spacing w:before="60" w:after="60"/>
              <w:contextualSpacing w:val="0"/>
            </w:pPr>
            <w:r>
              <w:t>SMKI</w:t>
            </w:r>
            <w:r>
              <w:t> </w:t>
            </w:r>
            <w:r>
              <w:t>&amp;</w:t>
            </w:r>
            <w:r>
              <w:t> </w:t>
            </w:r>
            <w:r>
              <w:t>Repository Test Scenarios Document:</w:t>
            </w:r>
          </w:p>
        </w:tc>
        <w:tc>
          <w:tcPr>
            <w:tcW w:w="4652" w:type="dxa"/>
          </w:tcPr>
          <w:p w14:paraId="57D9CDA1" w14:textId="77777777" w:rsidR="00A11332" w:rsidRDefault="00A11332">
            <w:pPr>
              <w:spacing w:before="60" w:after="60"/>
              <w:contextualSpacing w:val="0"/>
            </w:pPr>
          </w:p>
        </w:tc>
      </w:tr>
    </w:tbl>
    <w:p w14:paraId="2D69B5EA"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433F8317" w14:textId="77777777">
        <w:tc>
          <w:tcPr>
            <w:tcW w:w="4652" w:type="dxa"/>
          </w:tcPr>
          <w:p w14:paraId="4B749B83" w14:textId="77777777" w:rsidR="00A11332" w:rsidRDefault="00477AB3">
            <w:pPr>
              <w:spacing w:before="60" w:after="60"/>
              <w:contextualSpacing w:val="0"/>
            </w:pPr>
            <w:r>
              <w:t>- Party Notification of Intention to Undertake Testing</w:t>
            </w:r>
          </w:p>
        </w:tc>
        <w:tc>
          <w:tcPr>
            <w:tcW w:w="4652" w:type="dxa"/>
          </w:tcPr>
          <w:p w14:paraId="537ED1B2" w14:textId="77777777" w:rsidR="00A11332" w:rsidRDefault="00A11332">
            <w:pPr>
              <w:spacing w:before="60" w:after="60"/>
              <w:contextualSpacing w:val="0"/>
            </w:pPr>
          </w:p>
        </w:tc>
      </w:tr>
    </w:tbl>
    <w:p w14:paraId="7694D2A2"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39EC5EA3" w14:textId="77777777">
        <w:tc>
          <w:tcPr>
            <w:tcW w:w="4652" w:type="dxa"/>
          </w:tcPr>
          <w:p w14:paraId="4661836B" w14:textId="77777777" w:rsidR="00A11332" w:rsidRDefault="00477AB3">
            <w:pPr>
              <w:spacing w:before="60" w:after="60"/>
              <w:contextualSpacing w:val="0"/>
            </w:pPr>
            <w:r>
              <w:t>- Test Readiness Report (this document)</w:t>
            </w:r>
          </w:p>
        </w:tc>
        <w:tc>
          <w:tcPr>
            <w:tcW w:w="4652" w:type="dxa"/>
          </w:tcPr>
          <w:p w14:paraId="25FB6F5F" w14:textId="77777777" w:rsidR="00A11332" w:rsidRDefault="00A11332">
            <w:pPr>
              <w:spacing w:before="60" w:after="60"/>
              <w:contextualSpacing w:val="0"/>
            </w:pPr>
          </w:p>
        </w:tc>
      </w:tr>
    </w:tbl>
    <w:p w14:paraId="3BF765DC"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1D213969" w14:textId="77777777">
        <w:tc>
          <w:tcPr>
            <w:tcW w:w="4652" w:type="dxa"/>
          </w:tcPr>
          <w:p w14:paraId="1D0B902D" w14:textId="77777777" w:rsidR="00A11332" w:rsidRDefault="00477AB3">
            <w:pPr>
              <w:spacing w:before="60" w:after="60"/>
              <w:contextualSpacing w:val="0"/>
            </w:pPr>
            <w:r>
              <w:t>- Test Plan incorporating the Test Schedule</w:t>
            </w:r>
          </w:p>
        </w:tc>
        <w:tc>
          <w:tcPr>
            <w:tcW w:w="4652" w:type="dxa"/>
          </w:tcPr>
          <w:p w14:paraId="5FA6CD5C" w14:textId="77777777" w:rsidR="00A11332" w:rsidRDefault="00A11332">
            <w:pPr>
              <w:spacing w:before="60" w:after="60"/>
              <w:contextualSpacing w:val="0"/>
            </w:pPr>
          </w:p>
        </w:tc>
      </w:tr>
    </w:tbl>
    <w:p w14:paraId="1EA435B5"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3F0298F0" w14:textId="77777777">
        <w:tc>
          <w:tcPr>
            <w:tcW w:w="4652" w:type="dxa"/>
          </w:tcPr>
          <w:p w14:paraId="1CAD1BF3" w14:textId="77777777" w:rsidR="00A11332" w:rsidRDefault="00477AB3">
            <w:pPr>
              <w:spacing w:before="60" w:after="60"/>
              <w:contextualSpacing w:val="0"/>
            </w:pPr>
            <w:r>
              <w:t>- Requirements Traceability Matrix</w:t>
            </w:r>
          </w:p>
        </w:tc>
        <w:tc>
          <w:tcPr>
            <w:tcW w:w="4652" w:type="dxa"/>
          </w:tcPr>
          <w:p w14:paraId="3815FFC9" w14:textId="77777777" w:rsidR="00A11332" w:rsidRDefault="00A11332">
            <w:pPr>
              <w:spacing w:before="60" w:after="60"/>
              <w:contextualSpacing w:val="0"/>
            </w:pPr>
          </w:p>
        </w:tc>
      </w:tr>
    </w:tbl>
    <w:p w14:paraId="61B1FDA3"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252A41EB" w14:textId="77777777">
        <w:tc>
          <w:tcPr>
            <w:tcW w:w="4652" w:type="dxa"/>
          </w:tcPr>
          <w:p w14:paraId="045C36E0" w14:textId="77777777" w:rsidR="00A11332" w:rsidRDefault="00477AB3">
            <w:pPr>
              <w:spacing w:before="60" w:after="60"/>
              <w:contextualSpacing w:val="0"/>
            </w:pPr>
            <w:r>
              <w:t>- Test Scripts</w:t>
            </w:r>
          </w:p>
        </w:tc>
        <w:tc>
          <w:tcPr>
            <w:tcW w:w="4652" w:type="dxa"/>
          </w:tcPr>
          <w:p w14:paraId="60B1EEFD" w14:textId="77777777" w:rsidR="00A11332" w:rsidRDefault="00A11332">
            <w:pPr>
              <w:spacing w:before="60" w:after="60"/>
              <w:contextualSpacing w:val="0"/>
            </w:pPr>
          </w:p>
        </w:tc>
      </w:tr>
    </w:tbl>
    <w:p w14:paraId="612F9E53"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5F8567BE" w14:textId="77777777">
        <w:tc>
          <w:tcPr>
            <w:tcW w:w="4652" w:type="dxa"/>
          </w:tcPr>
          <w:p w14:paraId="7AD9BAB4" w14:textId="77777777" w:rsidR="00A11332" w:rsidRDefault="00477AB3">
            <w:pPr>
              <w:spacing w:before="60" w:after="60"/>
              <w:contextualSpacing w:val="0"/>
            </w:pPr>
            <w:r>
              <w:t>- Test Data Plan</w:t>
            </w:r>
          </w:p>
        </w:tc>
        <w:tc>
          <w:tcPr>
            <w:tcW w:w="4652" w:type="dxa"/>
          </w:tcPr>
          <w:p w14:paraId="0DDC8274" w14:textId="77777777" w:rsidR="00A11332" w:rsidRDefault="00A11332">
            <w:pPr>
              <w:spacing w:before="60" w:after="60"/>
              <w:contextualSpacing w:val="0"/>
            </w:pPr>
          </w:p>
        </w:tc>
      </w:tr>
    </w:tbl>
    <w:p w14:paraId="1BE9C86E"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7E4899E4" w14:textId="77777777">
        <w:tc>
          <w:tcPr>
            <w:tcW w:w="4652" w:type="dxa"/>
          </w:tcPr>
          <w:p w14:paraId="72BAE6B8" w14:textId="77777777" w:rsidR="00A11332" w:rsidRDefault="00477AB3">
            <w:pPr>
              <w:spacing w:before="60" w:after="60"/>
              <w:contextualSpacing w:val="0"/>
            </w:pPr>
            <w:r>
              <w:t>has complied with the procedural steps for</w:t>
            </w:r>
          </w:p>
          <w:p w14:paraId="07321AFB" w14:textId="77777777" w:rsidR="00A11332" w:rsidRDefault="00477AB3">
            <w:pPr>
              <w:spacing w:before="60" w:after="60"/>
              <w:contextualSpacing w:val="0"/>
            </w:pPr>
            <w:r>
              <w:t>initiating SREPT (as set out in Table 2 of the SRTSD</w:t>
            </w:r>
          </w:p>
        </w:tc>
        <w:tc>
          <w:tcPr>
            <w:tcW w:w="4652" w:type="dxa"/>
          </w:tcPr>
          <w:p w14:paraId="2841C5A9" w14:textId="77777777" w:rsidR="00A11332" w:rsidRDefault="00A11332">
            <w:pPr>
              <w:spacing w:before="60" w:after="60"/>
              <w:contextualSpacing w:val="0"/>
            </w:pPr>
          </w:p>
        </w:tc>
      </w:tr>
    </w:tbl>
    <w:p w14:paraId="4244B431"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6350259C" w14:textId="77777777">
        <w:tc>
          <w:tcPr>
            <w:tcW w:w="4652" w:type="dxa"/>
          </w:tcPr>
          <w:p w14:paraId="60C19916" w14:textId="77777777" w:rsidR="00A11332" w:rsidRDefault="00477AB3">
            <w:pPr>
              <w:spacing w:before="60" w:after="60"/>
              <w:contextualSpacing w:val="0"/>
            </w:pPr>
            <w:r>
              <w:t>Party has provided evidence to the DCC that a test environment capable of supporting the planned testing has been established and is available</w:t>
            </w:r>
          </w:p>
        </w:tc>
        <w:tc>
          <w:tcPr>
            <w:tcW w:w="4652" w:type="dxa"/>
          </w:tcPr>
          <w:p w14:paraId="7E1AC04C" w14:textId="77777777" w:rsidR="00A11332" w:rsidRDefault="00A11332">
            <w:pPr>
              <w:spacing w:before="60" w:after="60"/>
              <w:contextualSpacing w:val="0"/>
            </w:pPr>
          </w:p>
        </w:tc>
      </w:tr>
    </w:tbl>
    <w:p w14:paraId="14BFB135"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778ABC91" w14:textId="77777777">
        <w:tc>
          <w:tcPr>
            <w:tcW w:w="4652" w:type="dxa"/>
          </w:tcPr>
          <w:p w14:paraId="18FE0870" w14:textId="77777777" w:rsidR="00A11332" w:rsidRDefault="00477AB3">
            <w:pPr>
              <w:spacing w:before="60" w:after="60"/>
              <w:contextualSpacing w:val="0"/>
            </w:pPr>
            <w:r>
              <w:t>Party has provided evidence to the DCC that an appropriate level of resources are available to support the SREPT process</w:t>
            </w:r>
          </w:p>
        </w:tc>
        <w:tc>
          <w:tcPr>
            <w:tcW w:w="4652" w:type="dxa"/>
          </w:tcPr>
          <w:p w14:paraId="64965D6B" w14:textId="77777777" w:rsidR="00A11332" w:rsidRDefault="00A11332">
            <w:pPr>
              <w:spacing w:before="60" w:after="60"/>
              <w:contextualSpacing w:val="0"/>
            </w:pPr>
          </w:p>
        </w:tc>
      </w:tr>
      <w:tr w:rsidR="00A11332" w14:paraId="772023A5" w14:textId="77777777">
        <w:tc>
          <w:tcPr>
            <w:tcW w:w="4652" w:type="dxa"/>
          </w:tcPr>
          <w:p w14:paraId="2070F9B1" w14:textId="77777777" w:rsidR="00A11332" w:rsidRDefault="00477AB3">
            <w:pPr>
              <w:spacing w:before="60" w:after="60"/>
              <w:contextualSpacing w:val="0"/>
            </w:pPr>
            <w:r>
              <w:t xml:space="preserve">Party has provided confirmation that the Security Requirements set out in the Enduring Testing Approach </w:t>
            </w:r>
            <w:r>
              <w:lastRenderedPageBreak/>
              <w:t>Document have been met</w:t>
            </w:r>
          </w:p>
        </w:tc>
        <w:tc>
          <w:tcPr>
            <w:tcW w:w="4652" w:type="dxa"/>
          </w:tcPr>
          <w:p w14:paraId="2927CE40" w14:textId="77777777" w:rsidR="00A11332" w:rsidRDefault="00A11332">
            <w:pPr>
              <w:spacing w:before="60" w:after="60"/>
              <w:contextualSpacing w:val="0"/>
            </w:pPr>
          </w:p>
        </w:tc>
      </w:tr>
    </w:tbl>
    <w:p w14:paraId="27046C33" w14:textId="77777777" w:rsidR="00A11332" w:rsidRDefault="00A11332">
      <w:pPr>
        <w:spacing w:after="0"/>
        <w:ind w:left="600"/>
        <w:contextualSpacing w:val="0"/>
      </w:pPr>
    </w:p>
    <w:p w14:paraId="6FB7B2B9" w14:textId="77777777" w:rsidR="00A11332" w:rsidRDefault="00477AB3">
      <w:pPr>
        <w:spacing w:before="0"/>
        <w:ind w:left="600"/>
        <w:contextualSpacing w:val="0"/>
      </w:pPr>
      <w:r>
        <w:t xml:space="preserve"> </w:t>
      </w:r>
      <w:r>
        <w:rPr>
          <w:b/>
        </w:rPr>
        <w:t>Overall Status:</w:t>
      </w:r>
    </w:p>
    <w:tbl>
      <w:tblPr>
        <w:tblStyle w:val="CMTabletable--borders-none"/>
        <w:tblW w:w="9305" w:type="dxa"/>
        <w:tblInd w:w="643" w:type="dxa"/>
        <w:tblLook w:val="04A0" w:firstRow="1" w:lastRow="0" w:firstColumn="1" w:lastColumn="0" w:noHBand="0" w:noVBand="1"/>
      </w:tblPr>
      <w:tblGrid>
        <w:gridCol w:w="9305"/>
      </w:tblGrid>
      <w:tr w:rsidR="00A11332" w14:paraId="23C115D5" w14:textId="77777777">
        <w:tc>
          <w:tcPr>
            <w:tcW w:w="9305" w:type="dxa"/>
            <w:shd w:val="clear" w:color="auto" w:fill="000000"/>
          </w:tcPr>
          <w:p w14:paraId="75504702" w14:textId="77777777" w:rsidR="00A11332" w:rsidRDefault="00477AB3">
            <w:pPr>
              <w:spacing w:before="60" w:after="60"/>
              <w:contextualSpacing w:val="0"/>
            </w:pPr>
            <w:r>
              <w:rPr>
                <w:color w:val="FFFFFF"/>
              </w:rPr>
              <w:t>Overall Status (R/A/G)</w:t>
            </w:r>
          </w:p>
        </w:tc>
      </w:tr>
      <w:tr w:rsidR="00A11332" w14:paraId="67FC57AC" w14:textId="77777777">
        <w:tc>
          <w:tcPr>
            <w:tcW w:w="9305" w:type="dxa"/>
          </w:tcPr>
          <w:p w14:paraId="416F5AD4" w14:textId="77777777" w:rsidR="00A11332" w:rsidRDefault="00477AB3">
            <w:pPr>
              <w:spacing w:before="60" w:after="60"/>
              <w:contextualSpacing w:val="0"/>
            </w:pPr>
            <w:r>
              <w:t xml:space="preserve">R </w:t>
            </w:r>
            <w:r>
              <w:t>–</w:t>
            </w:r>
            <w:r>
              <w:t xml:space="preserve"> testing start in line with planned date is not achievable</w:t>
            </w:r>
          </w:p>
        </w:tc>
      </w:tr>
      <w:tr w:rsidR="00A11332" w14:paraId="100E5BE0" w14:textId="77777777">
        <w:tc>
          <w:tcPr>
            <w:tcW w:w="9305" w:type="dxa"/>
          </w:tcPr>
          <w:p w14:paraId="56BC4776" w14:textId="77777777" w:rsidR="00A11332" w:rsidRDefault="00477AB3">
            <w:pPr>
              <w:spacing w:before="60" w:after="60"/>
              <w:contextualSpacing w:val="0"/>
            </w:pPr>
            <w:r>
              <w:t xml:space="preserve">A </w:t>
            </w:r>
            <w:r>
              <w:t>–</w:t>
            </w:r>
            <w:r>
              <w:t xml:space="preserve"> testing start in line with planned date is at risk</w:t>
            </w:r>
          </w:p>
        </w:tc>
      </w:tr>
      <w:tr w:rsidR="00A11332" w14:paraId="75E6FD11" w14:textId="77777777">
        <w:tc>
          <w:tcPr>
            <w:tcW w:w="9305" w:type="dxa"/>
          </w:tcPr>
          <w:p w14:paraId="11E76A55" w14:textId="77777777" w:rsidR="00A11332" w:rsidRDefault="00477AB3">
            <w:pPr>
              <w:spacing w:before="60" w:after="60"/>
              <w:contextualSpacing w:val="0"/>
            </w:pPr>
            <w:r>
              <w:t xml:space="preserve">G </w:t>
            </w:r>
            <w:r>
              <w:t>–</w:t>
            </w:r>
            <w:r>
              <w:t xml:space="preserve"> testing is expected to start on the planned date</w:t>
            </w:r>
          </w:p>
        </w:tc>
      </w:tr>
    </w:tbl>
    <w:p w14:paraId="39876C3D" w14:textId="77777777" w:rsidR="00A11332" w:rsidRDefault="00A11332">
      <w:pPr>
        <w:spacing w:after="0"/>
        <w:ind w:left="600"/>
        <w:contextualSpacing w:val="0"/>
      </w:pPr>
    </w:p>
    <w:p w14:paraId="1B502BC4" w14:textId="77777777" w:rsidR="00A11332" w:rsidRDefault="00477AB3">
      <w:pPr>
        <w:spacing w:before="0" w:after="0"/>
        <w:ind w:left="600"/>
        <w:contextualSpacing w:val="0"/>
      </w:pPr>
      <w:r>
        <w:t>End of report.</w:t>
      </w:r>
    </w:p>
    <w:p w14:paraId="6DABBC3E" w14:textId="77777777" w:rsidR="00A11332" w:rsidRDefault="00A11332">
      <w:pPr>
        <w:spacing w:before="0"/>
        <w:ind w:left="600"/>
        <w:contextualSpacing w:val="0"/>
      </w:pPr>
    </w:p>
    <w:p w14:paraId="70617FA5" w14:textId="77777777" w:rsidR="00A11332" w:rsidRDefault="00477AB3">
      <w:pPr>
        <w:ind w:left="600"/>
        <w:contextualSpacing w:val="0"/>
      </w:pPr>
      <w:r>
        <w:t xml:space="preserve">Yours faithfully </w:t>
      </w:r>
    </w:p>
    <w:p w14:paraId="676AD726" w14:textId="77777777" w:rsidR="00A11332" w:rsidRDefault="00477AB3">
      <w:pPr>
        <w:ind w:left="600"/>
        <w:contextualSpacing w:val="0"/>
      </w:pPr>
      <w:r>
        <w:t xml:space="preserve">[Name] </w:t>
      </w:r>
    </w:p>
    <w:p w14:paraId="08CCB08A" w14:textId="77777777" w:rsidR="00A11332" w:rsidRDefault="00477AB3">
      <w:pPr>
        <w:ind w:left="600"/>
        <w:contextualSpacing w:val="0"/>
      </w:pPr>
      <w:r>
        <w:t>[Position]</w:t>
      </w:r>
    </w:p>
    <w:p w14:paraId="2F9D488B" w14:textId="77777777" w:rsidR="00A11332" w:rsidRDefault="00477AB3">
      <w:pPr>
        <w:ind w:left="600"/>
        <w:contextualSpacing w:val="0"/>
      </w:pPr>
      <w:r>
        <w:t>Acting on behalf of [Party / RDP].</w:t>
      </w:r>
    </w:p>
    <w:p w14:paraId="3FF4CEFE" w14:textId="77777777" w:rsidR="00A11332" w:rsidRDefault="00477AB3">
      <w:r>
        <w:br w:type="page"/>
      </w:r>
    </w:p>
    <w:p w14:paraId="2DB5BF97" w14:textId="77777777" w:rsidR="00A11332" w:rsidRDefault="00477AB3">
      <w:pPr>
        <w:pStyle w:val="Heading3"/>
        <w:numPr>
          <w:ilvl w:val="1"/>
          <w:numId w:val="162"/>
        </w:numPr>
        <w:ind w:left="900"/>
        <w:contextualSpacing w:val="0"/>
      </w:pPr>
      <w:r>
        <w:lastRenderedPageBreak/>
        <w:t>Test Plan Template</w:t>
      </w:r>
    </w:p>
    <w:p w14:paraId="3083CB1D" w14:textId="77777777" w:rsidR="00A11332" w:rsidRDefault="00477AB3">
      <w:pPr>
        <w:ind w:left="600"/>
        <w:contextualSpacing w:val="0"/>
      </w:pPr>
      <w:r>
        <w:t>To:</w:t>
      </w:r>
      <w:r>
        <w:t> </w:t>
      </w:r>
      <w:r>
        <w:t xml:space="preserve"> </w:t>
      </w:r>
      <w:r>
        <w:t> </w:t>
      </w:r>
      <w:r>
        <w:t xml:space="preserve"> </w:t>
      </w:r>
      <w:r>
        <w:t> </w:t>
      </w:r>
      <w:r>
        <w:t xml:space="preserve"> </w:t>
      </w:r>
      <w:r>
        <w:t> </w:t>
      </w:r>
      <w:r>
        <w:t xml:space="preserve"> </w:t>
      </w:r>
      <w:r>
        <w:t> </w:t>
      </w:r>
      <w:r>
        <w:t xml:space="preserve"> [DCC]</w:t>
      </w:r>
    </w:p>
    <w:p w14:paraId="4B13E769" w14:textId="77777777" w:rsidR="00A11332" w:rsidRDefault="00477AB3">
      <w:pPr>
        <w:ind w:left="600"/>
        <w:contextualSpacing w:val="0"/>
      </w:pPr>
      <w:r>
        <w:t>From:</w:t>
      </w:r>
      <w:r>
        <w:t> </w:t>
      </w:r>
      <w:r>
        <w:t xml:space="preserve"> </w:t>
      </w:r>
      <w:r>
        <w:t> </w:t>
      </w:r>
      <w:r>
        <w:t xml:space="preserve"> </w:t>
      </w:r>
      <w:r>
        <w:t> </w:t>
      </w:r>
      <w:r>
        <w:t>[PARTY / RDP]</w:t>
      </w:r>
    </w:p>
    <w:p w14:paraId="55A172BF" w14:textId="77777777" w:rsidR="00A11332" w:rsidRDefault="00477AB3">
      <w:pPr>
        <w:ind w:left="600"/>
        <w:contextualSpacing w:val="0"/>
      </w:pPr>
      <w:r>
        <w:t>Date:</w:t>
      </w:r>
      <w:r>
        <w:t> </w:t>
      </w:r>
      <w:r>
        <w:t xml:space="preserve"> </w:t>
      </w:r>
      <w:r>
        <w:t> </w:t>
      </w:r>
      <w:r>
        <w:t xml:space="preserve"> </w:t>
      </w:r>
      <w:r>
        <w:t> </w:t>
      </w:r>
      <w:r>
        <w:t xml:space="preserve"> [Date] </w:t>
      </w:r>
    </w:p>
    <w:p w14:paraId="2DBBEDCB" w14:textId="77777777" w:rsidR="00A11332" w:rsidRDefault="00477AB3">
      <w:pPr>
        <w:ind w:left="600"/>
        <w:contextualSpacing w:val="0"/>
      </w:pPr>
      <w:r>
        <w:t>Dear Sir or Madam,</w:t>
      </w:r>
    </w:p>
    <w:p w14:paraId="1D9E4782" w14:textId="77777777" w:rsidR="00A11332" w:rsidRDefault="00477AB3">
      <w:pPr>
        <w:ind w:left="600"/>
        <w:contextualSpacing w:val="0"/>
        <w:jc w:val="center"/>
      </w:pPr>
      <w:r>
        <w:rPr>
          <w:b/>
        </w:rPr>
        <w:t>TEST PLAN INCLUDING TEST SCHEDULE</w:t>
      </w:r>
    </w:p>
    <w:p w14:paraId="5C2A19FF" w14:textId="77777777" w:rsidR="00A11332" w:rsidRDefault="00477AB3">
      <w:pPr>
        <w:ind w:left="600"/>
        <w:contextualSpacing w:val="0"/>
      </w:pPr>
      <w:r>
        <w:rPr>
          <w:b/>
        </w:rPr>
        <w:t>TEST</w:t>
      </w:r>
      <w:r>
        <w:t>: SMKI &amp; REPOSITORY ENTRY PROCESS TESTS</w:t>
      </w:r>
    </w:p>
    <w:p w14:paraId="56342852" w14:textId="77777777" w:rsidR="00A11332" w:rsidRDefault="00477AB3">
      <w:pPr>
        <w:spacing w:after="0"/>
        <w:ind w:left="600"/>
        <w:contextualSpacing w:val="0"/>
      </w:pPr>
      <w:r>
        <w:t>We hereby provide our Test Plan, in accordance with the SMKI &amp; Repository Test Scenarios Document.</w:t>
      </w:r>
    </w:p>
    <w:p w14:paraId="29FBC614" w14:textId="77777777" w:rsidR="00A11332" w:rsidRDefault="00A11332">
      <w:pPr>
        <w:spacing w:before="0"/>
        <w:ind w:left="600"/>
        <w:contextualSpacing w:val="0"/>
      </w:pPr>
    </w:p>
    <w:p w14:paraId="3AEAC382" w14:textId="77777777" w:rsidR="00A11332" w:rsidRDefault="00477AB3">
      <w:pPr>
        <w:ind w:left="600"/>
        <w:contextualSpacing w:val="0"/>
      </w:pPr>
      <w:r>
        <w:rPr>
          <w:b/>
        </w:rPr>
        <w:t>Overview:</w:t>
      </w:r>
    </w:p>
    <w:p w14:paraId="5B5B2EB0" w14:textId="77777777" w:rsidR="00A11332" w:rsidRDefault="00477AB3">
      <w:pPr>
        <w:ind w:left="600"/>
        <w:contextualSpacing w:val="0"/>
      </w:pPr>
      <w:r>
        <w:t>Party: [Party / RDP]</w:t>
      </w:r>
    </w:p>
    <w:p w14:paraId="541AF552" w14:textId="77777777" w:rsidR="00A11332" w:rsidRDefault="00477AB3">
      <w:pPr>
        <w:spacing w:after="0"/>
        <w:ind w:left="600"/>
        <w:contextualSpacing w:val="0"/>
      </w:pPr>
      <w:r>
        <w:t>Test Start Date: [Test Start Date]</w:t>
      </w:r>
    </w:p>
    <w:p w14:paraId="29422D65" w14:textId="77777777" w:rsidR="00A11332" w:rsidRDefault="00A11332">
      <w:pPr>
        <w:spacing w:before="0"/>
        <w:ind w:left="600"/>
        <w:contextualSpacing w:val="0"/>
      </w:pPr>
    </w:p>
    <w:p w14:paraId="6AD45707" w14:textId="77777777" w:rsidR="00A11332" w:rsidRDefault="00477AB3">
      <w:pPr>
        <w:ind w:left="600"/>
        <w:contextualSpacing w:val="0"/>
      </w:pPr>
      <w:r>
        <w:rPr>
          <w:b/>
        </w:rPr>
        <w:t>Scope</w:t>
      </w:r>
    </w:p>
    <w:p w14:paraId="6F1B917D" w14:textId="77777777" w:rsidR="00A11332" w:rsidRDefault="00477AB3">
      <w:pPr>
        <w:spacing w:after="0"/>
        <w:ind w:left="600"/>
        <w:contextualSpacing w:val="0"/>
      </w:pPr>
      <w:r>
        <w:rPr>
          <w:i/>
        </w:rPr>
        <w:t>[Textual description of testing scope].</w:t>
      </w:r>
    </w:p>
    <w:p w14:paraId="0FA9629F" w14:textId="77777777" w:rsidR="00A11332" w:rsidRDefault="00A11332">
      <w:pPr>
        <w:spacing w:before="0"/>
        <w:ind w:left="600"/>
        <w:contextualSpacing w:val="0"/>
      </w:pPr>
    </w:p>
    <w:p w14:paraId="70392B20" w14:textId="77777777" w:rsidR="00A11332" w:rsidRDefault="00477AB3">
      <w:pPr>
        <w:ind w:left="600"/>
        <w:contextualSpacing w:val="0"/>
      </w:pPr>
      <w:r>
        <w:rPr>
          <w:b/>
        </w:rPr>
        <w:t>Scenarios to be Tested</w:t>
      </w:r>
    </w:p>
    <w:p w14:paraId="5C3861C2" w14:textId="77777777" w:rsidR="00A11332" w:rsidRDefault="00477AB3">
      <w:pPr>
        <w:ind w:left="600"/>
        <w:contextualSpacing w:val="0"/>
      </w:pPr>
      <w:r>
        <w:rPr>
          <w:i/>
        </w:rPr>
        <w:t>See the matrices in section 5 to determine the scenarios to be tested.</w:t>
      </w:r>
    </w:p>
    <w:tbl>
      <w:tblPr>
        <w:tblStyle w:val="CMTabletable--borders"/>
        <w:tblW w:w="9305" w:type="dxa"/>
        <w:tblInd w:w="643" w:type="dxa"/>
        <w:tblLook w:val="04A0" w:firstRow="1" w:lastRow="0" w:firstColumn="1" w:lastColumn="0" w:noHBand="0" w:noVBand="1"/>
      </w:tblPr>
      <w:tblGrid>
        <w:gridCol w:w="9305"/>
      </w:tblGrid>
      <w:tr w:rsidR="00A11332" w14:paraId="00F3DD24" w14:textId="77777777">
        <w:tc>
          <w:tcPr>
            <w:tcW w:w="9305" w:type="dxa"/>
            <w:shd w:val="clear" w:color="auto" w:fill="000000"/>
          </w:tcPr>
          <w:p w14:paraId="7A0B487C" w14:textId="77777777" w:rsidR="00A11332" w:rsidRDefault="00477AB3">
            <w:pPr>
              <w:spacing w:before="60" w:after="60"/>
              <w:contextualSpacing w:val="0"/>
            </w:pPr>
            <w:r>
              <w:rPr>
                <w:color w:val="FFFFFF"/>
              </w:rPr>
              <w:t>Reference to Section 5</w:t>
            </w:r>
          </w:p>
          <w:p w14:paraId="1DE8A44D" w14:textId="77777777" w:rsidR="00A11332" w:rsidRDefault="00477AB3">
            <w:pPr>
              <w:spacing w:before="60" w:after="60"/>
              <w:contextualSpacing w:val="0"/>
            </w:pPr>
            <w:r>
              <w:rPr>
                <w:color w:val="FFFFFF"/>
              </w:rPr>
              <w:t>(List all scenarios to be tested, as determined by the privileges requested, or to be requested, via the SMKI RAPP.</w:t>
            </w:r>
          </w:p>
        </w:tc>
      </w:tr>
      <w:tr w:rsidR="00A11332" w14:paraId="4D9B6E1C" w14:textId="77777777">
        <w:tc>
          <w:tcPr>
            <w:tcW w:w="9305" w:type="dxa"/>
          </w:tcPr>
          <w:p w14:paraId="26776647" w14:textId="77777777" w:rsidR="00A11332" w:rsidRDefault="00A11332">
            <w:pPr>
              <w:spacing w:before="60" w:after="60"/>
              <w:contextualSpacing w:val="0"/>
            </w:pPr>
          </w:p>
        </w:tc>
      </w:tr>
      <w:tr w:rsidR="00A11332" w14:paraId="3C440C42" w14:textId="77777777">
        <w:tc>
          <w:tcPr>
            <w:tcW w:w="9305" w:type="dxa"/>
          </w:tcPr>
          <w:p w14:paraId="5EDC15FA" w14:textId="77777777" w:rsidR="00A11332" w:rsidRDefault="00A11332">
            <w:pPr>
              <w:spacing w:before="60" w:after="60"/>
              <w:contextualSpacing w:val="0"/>
            </w:pPr>
          </w:p>
        </w:tc>
      </w:tr>
      <w:tr w:rsidR="00A11332" w14:paraId="5652E6C0" w14:textId="77777777">
        <w:tc>
          <w:tcPr>
            <w:tcW w:w="9305" w:type="dxa"/>
          </w:tcPr>
          <w:p w14:paraId="19972429" w14:textId="77777777" w:rsidR="00A11332" w:rsidRDefault="00A11332">
            <w:pPr>
              <w:spacing w:before="60" w:after="60"/>
              <w:contextualSpacing w:val="0"/>
            </w:pPr>
          </w:p>
        </w:tc>
      </w:tr>
    </w:tbl>
    <w:p w14:paraId="456B33E2" w14:textId="77777777" w:rsidR="00A11332" w:rsidRDefault="00A11332">
      <w:pPr>
        <w:spacing w:after="0"/>
        <w:ind w:left="600"/>
        <w:contextualSpacing w:val="0"/>
      </w:pPr>
    </w:p>
    <w:p w14:paraId="3CB240AA" w14:textId="77777777" w:rsidR="00A11332" w:rsidRDefault="00477AB3">
      <w:pPr>
        <w:spacing w:before="0"/>
        <w:ind w:left="600"/>
        <w:contextualSpacing w:val="0"/>
      </w:pPr>
      <w:r>
        <w:rPr>
          <w:b/>
        </w:rPr>
        <w:t>Approach</w:t>
      </w:r>
    </w:p>
    <w:p w14:paraId="1D679240" w14:textId="77777777" w:rsidR="00A11332" w:rsidRDefault="00477AB3">
      <w:pPr>
        <w:ind w:left="600"/>
        <w:contextualSpacing w:val="0"/>
      </w:pPr>
      <w:r>
        <w:rPr>
          <w:i/>
        </w:rPr>
        <w:t>[Textual description of the following:</w:t>
      </w:r>
    </w:p>
    <w:p w14:paraId="29626895" w14:textId="77777777" w:rsidR="00A11332" w:rsidRDefault="00477AB3">
      <w:pPr>
        <w:numPr>
          <w:ilvl w:val="0"/>
          <w:numId w:val="143"/>
        </w:numPr>
        <w:ind w:left="1200"/>
        <w:contextualSpacing w:val="0"/>
      </w:pPr>
      <w:r>
        <w:rPr>
          <w:i/>
        </w:rPr>
        <w:t>Test Scenarios &amp; Scripts</w:t>
      </w:r>
    </w:p>
    <w:p w14:paraId="3F52F2F9" w14:textId="77777777" w:rsidR="00A11332" w:rsidRDefault="00477AB3">
      <w:pPr>
        <w:numPr>
          <w:ilvl w:val="0"/>
          <w:numId w:val="144"/>
        </w:numPr>
        <w:ind w:left="1200"/>
        <w:contextualSpacing w:val="0"/>
      </w:pPr>
      <w:r>
        <w:rPr>
          <w:i/>
        </w:rPr>
        <w:t>Test Cycles</w:t>
      </w:r>
    </w:p>
    <w:p w14:paraId="6C4001F0" w14:textId="77777777" w:rsidR="00A11332" w:rsidRDefault="00477AB3">
      <w:pPr>
        <w:numPr>
          <w:ilvl w:val="0"/>
          <w:numId w:val="145"/>
        </w:numPr>
        <w:ind w:left="1200"/>
        <w:contextualSpacing w:val="0"/>
      </w:pPr>
      <w:r>
        <w:rPr>
          <w:i/>
        </w:rPr>
        <w:t>Re-Testing</w:t>
      </w:r>
    </w:p>
    <w:p w14:paraId="6E9738F7" w14:textId="77777777" w:rsidR="00A11332" w:rsidRDefault="00477AB3">
      <w:pPr>
        <w:numPr>
          <w:ilvl w:val="0"/>
          <w:numId w:val="146"/>
        </w:numPr>
        <w:ind w:left="1200"/>
        <w:contextualSpacing w:val="0"/>
      </w:pPr>
      <w:r>
        <w:rPr>
          <w:i/>
        </w:rPr>
        <w:t>Regression</w:t>
      </w:r>
    </w:p>
    <w:p w14:paraId="3A714169" w14:textId="77777777" w:rsidR="00A11332" w:rsidRDefault="00477AB3">
      <w:pPr>
        <w:numPr>
          <w:ilvl w:val="0"/>
          <w:numId w:val="147"/>
        </w:numPr>
        <w:ind w:left="1200"/>
        <w:contextualSpacing w:val="0"/>
      </w:pPr>
      <w:r>
        <w:rPr>
          <w:i/>
        </w:rPr>
        <w:t>Defect Management</w:t>
      </w:r>
    </w:p>
    <w:p w14:paraId="25E71F5B" w14:textId="77777777" w:rsidR="00A11332" w:rsidRDefault="00477AB3">
      <w:pPr>
        <w:numPr>
          <w:ilvl w:val="0"/>
          <w:numId w:val="148"/>
        </w:numPr>
        <w:ind w:left="1200"/>
        <w:contextualSpacing w:val="0"/>
      </w:pPr>
      <w:r>
        <w:rPr>
          <w:i/>
        </w:rPr>
        <w:lastRenderedPageBreak/>
        <w:t>Test Data</w:t>
      </w:r>
    </w:p>
    <w:p w14:paraId="2EAAA11A" w14:textId="77777777" w:rsidR="00A11332" w:rsidRDefault="00477AB3">
      <w:pPr>
        <w:numPr>
          <w:ilvl w:val="0"/>
          <w:numId w:val="149"/>
        </w:numPr>
        <w:ind w:left="1200"/>
        <w:contextualSpacing w:val="0"/>
      </w:pPr>
      <w:r>
        <w:rPr>
          <w:i/>
        </w:rPr>
        <w:t>Tools]</w:t>
      </w:r>
    </w:p>
    <w:p w14:paraId="62F34161" w14:textId="77777777" w:rsidR="00A11332" w:rsidRDefault="00A11332">
      <w:pPr>
        <w:spacing w:after="0"/>
        <w:ind w:left="600"/>
        <w:contextualSpacing w:val="0"/>
      </w:pPr>
    </w:p>
    <w:p w14:paraId="29200566" w14:textId="77777777" w:rsidR="00A11332" w:rsidRDefault="00477AB3">
      <w:pPr>
        <w:spacing w:before="0"/>
        <w:ind w:left="600"/>
        <w:contextualSpacing w:val="0"/>
      </w:pPr>
      <w:r>
        <w:rPr>
          <w:b/>
        </w:rPr>
        <w:t>Test Schedule</w:t>
      </w:r>
    </w:p>
    <w:p w14:paraId="4C7BE7C1" w14:textId="77777777" w:rsidR="00A11332" w:rsidRDefault="00477AB3">
      <w:pPr>
        <w:spacing w:after="0"/>
        <w:ind w:left="600"/>
        <w:contextualSpacing w:val="0"/>
      </w:pPr>
      <w:r>
        <w:rPr>
          <w:i/>
        </w:rPr>
        <w:t>[Provide a schedule of the testing that you will undertake. This can be the form of a Project Plan, or Spreadsheet, or other format agreed with the DCC.]</w:t>
      </w:r>
    </w:p>
    <w:p w14:paraId="4876BED0" w14:textId="77777777" w:rsidR="00A11332" w:rsidRDefault="00A11332">
      <w:pPr>
        <w:spacing w:before="0"/>
        <w:ind w:left="600"/>
        <w:contextualSpacing w:val="0"/>
      </w:pPr>
    </w:p>
    <w:p w14:paraId="0E831A64" w14:textId="77777777" w:rsidR="00A11332" w:rsidRDefault="00477AB3">
      <w:pPr>
        <w:ind w:left="600"/>
        <w:contextualSpacing w:val="0"/>
      </w:pPr>
      <w:r>
        <w:rPr>
          <w:b/>
        </w:rPr>
        <w:t>Resources</w:t>
      </w:r>
    </w:p>
    <w:p w14:paraId="56982639" w14:textId="77777777" w:rsidR="00A11332" w:rsidRDefault="00477AB3">
      <w:pPr>
        <w:ind w:left="600"/>
        <w:contextualSpacing w:val="0"/>
      </w:pPr>
      <w:r>
        <w:rPr>
          <w:i/>
        </w:rPr>
        <w:t>[Provide details of the resources required to support the testing set out above. This can be included in the Project Plan or Spreadsheet.</w:t>
      </w:r>
    </w:p>
    <w:p w14:paraId="25FF45E1" w14:textId="77777777" w:rsidR="00A11332" w:rsidRDefault="00477AB3">
      <w:pPr>
        <w:spacing w:after="0"/>
        <w:ind w:left="600"/>
        <w:contextualSpacing w:val="0"/>
      </w:pPr>
      <w:r>
        <w:rPr>
          <w:i/>
        </w:rPr>
        <w:t>This should consider roles such as Test Manager, Test Lead, Senior Test Analysts, Test Analysts, IS Support Requirements.]</w:t>
      </w:r>
    </w:p>
    <w:p w14:paraId="4D28952A" w14:textId="77777777" w:rsidR="00A11332" w:rsidRDefault="00A11332">
      <w:pPr>
        <w:spacing w:before="0"/>
        <w:ind w:left="600"/>
        <w:contextualSpacing w:val="0"/>
      </w:pPr>
    </w:p>
    <w:p w14:paraId="28EF5097" w14:textId="77777777" w:rsidR="00A11332" w:rsidRDefault="00477AB3">
      <w:pPr>
        <w:ind w:left="600"/>
        <w:contextualSpacing w:val="0"/>
      </w:pPr>
      <w:r>
        <w:t>End of report.</w:t>
      </w:r>
    </w:p>
    <w:p w14:paraId="7FF36CA5" w14:textId="77777777" w:rsidR="00A11332" w:rsidRDefault="00A11332">
      <w:pPr>
        <w:spacing w:after="0"/>
        <w:ind w:left="600"/>
        <w:contextualSpacing w:val="0"/>
      </w:pPr>
    </w:p>
    <w:p w14:paraId="389BF432" w14:textId="77777777" w:rsidR="00A11332" w:rsidRDefault="00477AB3">
      <w:pPr>
        <w:spacing w:before="0"/>
        <w:ind w:left="600"/>
        <w:contextualSpacing w:val="0"/>
      </w:pPr>
      <w:r>
        <w:t xml:space="preserve">Yours faithfully </w:t>
      </w:r>
    </w:p>
    <w:p w14:paraId="51F3FE8D" w14:textId="77777777" w:rsidR="00A11332" w:rsidRDefault="00477AB3">
      <w:pPr>
        <w:ind w:left="600"/>
        <w:contextualSpacing w:val="0"/>
      </w:pPr>
      <w:r>
        <w:t xml:space="preserve">[Name] </w:t>
      </w:r>
    </w:p>
    <w:p w14:paraId="18793FA4" w14:textId="77777777" w:rsidR="00A11332" w:rsidRDefault="00477AB3">
      <w:pPr>
        <w:ind w:left="600"/>
        <w:contextualSpacing w:val="0"/>
      </w:pPr>
      <w:r>
        <w:t>[Position]</w:t>
      </w:r>
    </w:p>
    <w:p w14:paraId="7E8B36F0" w14:textId="77777777" w:rsidR="00A11332" w:rsidRDefault="00477AB3">
      <w:pPr>
        <w:spacing w:after="0"/>
        <w:ind w:left="600"/>
        <w:contextualSpacing w:val="0"/>
      </w:pPr>
      <w:r>
        <w:t>Acting on behalf of [Party / RDP].</w:t>
      </w:r>
    </w:p>
    <w:p w14:paraId="3DC79684" w14:textId="77777777" w:rsidR="00A11332" w:rsidRDefault="00A11332">
      <w:pPr>
        <w:spacing w:before="0"/>
        <w:ind w:left="600"/>
        <w:contextualSpacing w:val="0"/>
      </w:pPr>
    </w:p>
    <w:p w14:paraId="2CE60D36" w14:textId="77777777" w:rsidR="00A11332" w:rsidRDefault="00477AB3">
      <w:r>
        <w:br w:type="page"/>
      </w:r>
    </w:p>
    <w:p w14:paraId="1095A07E" w14:textId="77777777" w:rsidR="00A11332" w:rsidRDefault="00477AB3">
      <w:pPr>
        <w:pStyle w:val="Heading3"/>
        <w:numPr>
          <w:ilvl w:val="1"/>
          <w:numId w:val="162"/>
        </w:numPr>
        <w:ind w:left="900"/>
        <w:contextualSpacing w:val="0"/>
      </w:pPr>
      <w:r>
        <w:lastRenderedPageBreak/>
        <w:t>Test Execution Dashboard Template</w:t>
      </w:r>
    </w:p>
    <w:p w14:paraId="573ACD60" w14:textId="77777777" w:rsidR="00A11332" w:rsidRDefault="00477AB3">
      <w:pPr>
        <w:ind w:left="600"/>
        <w:contextualSpacing w:val="0"/>
      </w:pPr>
      <w:r>
        <w:t>To:</w:t>
      </w:r>
      <w:r>
        <w:t> </w:t>
      </w:r>
      <w:r>
        <w:t xml:space="preserve"> </w:t>
      </w:r>
      <w:r>
        <w:t> </w:t>
      </w:r>
      <w:r>
        <w:t xml:space="preserve"> </w:t>
      </w:r>
      <w:r>
        <w:t> </w:t>
      </w:r>
      <w:r>
        <w:t xml:space="preserve"> </w:t>
      </w:r>
      <w:r>
        <w:t> </w:t>
      </w:r>
      <w:r>
        <w:t xml:space="preserve"> </w:t>
      </w:r>
      <w:r>
        <w:t> </w:t>
      </w:r>
      <w:r>
        <w:t>[DCC]</w:t>
      </w:r>
    </w:p>
    <w:p w14:paraId="05E5C048" w14:textId="77777777" w:rsidR="00A11332" w:rsidRDefault="00477AB3">
      <w:pPr>
        <w:ind w:left="600"/>
        <w:contextualSpacing w:val="0"/>
      </w:pPr>
      <w:r>
        <w:t>From:</w:t>
      </w:r>
      <w:r>
        <w:t> </w:t>
      </w:r>
      <w:r>
        <w:t xml:space="preserve"> </w:t>
      </w:r>
      <w:r>
        <w:t> </w:t>
      </w:r>
      <w:r>
        <w:t xml:space="preserve"> [PARTY / RDP]</w:t>
      </w:r>
    </w:p>
    <w:p w14:paraId="5A0E4CEB" w14:textId="77777777" w:rsidR="00A11332" w:rsidRDefault="00477AB3">
      <w:pPr>
        <w:ind w:left="600"/>
        <w:contextualSpacing w:val="0"/>
      </w:pPr>
      <w:r>
        <w:t>Date:</w:t>
      </w:r>
      <w:r>
        <w:t> </w:t>
      </w:r>
      <w:r>
        <w:t xml:space="preserve"> </w:t>
      </w:r>
      <w:r>
        <w:t> </w:t>
      </w:r>
      <w:r>
        <w:t xml:space="preserve"> [Date] </w:t>
      </w:r>
    </w:p>
    <w:p w14:paraId="71A9A723" w14:textId="77777777" w:rsidR="00A11332" w:rsidRDefault="00477AB3">
      <w:pPr>
        <w:ind w:left="600"/>
        <w:contextualSpacing w:val="0"/>
      </w:pPr>
      <w:r>
        <w:t>Dear Sir or Madam,</w:t>
      </w:r>
    </w:p>
    <w:p w14:paraId="147DECC4" w14:textId="77777777" w:rsidR="00A11332" w:rsidRDefault="00477AB3">
      <w:pPr>
        <w:ind w:left="600"/>
        <w:contextualSpacing w:val="0"/>
        <w:jc w:val="center"/>
      </w:pPr>
      <w:r>
        <w:rPr>
          <w:b/>
        </w:rPr>
        <w:t xml:space="preserve">TEST EXECUTION DASHBOARD </w:t>
      </w:r>
    </w:p>
    <w:p w14:paraId="3DF0E934" w14:textId="77777777" w:rsidR="00A11332" w:rsidRDefault="00477AB3">
      <w:pPr>
        <w:ind w:left="600"/>
        <w:contextualSpacing w:val="0"/>
      </w:pPr>
      <w:r>
        <w:rPr>
          <w:b/>
        </w:rPr>
        <w:t>TEST</w:t>
      </w:r>
      <w:r>
        <w:t>: SMKI &amp; REPOSITORY ENTRY PROCESS TESTS</w:t>
      </w:r>
    </w:p>
    <w:p w14:paraId="5E2F4D1A" w14:textId="77777777" w:rsidR="00A11332" w:rsidRDefault="00477AB3">
      <w:pPr>
        <w:spacing w:after="0"/>
        <w:ind w:left="600"/>
        <w:contextualSpacing w:val="0"/>
      </w:pPr>
      <w:r>
        <w:t>We hereby provide our Test Execution Dashboard, in accordance with the SMKI &amp; Repository Test Scenarios Document.</w:t>
      </w:r>
    </w:p>
    <w:p w14:paraId="57ADB6C9" w14:textId="77777777" w:rsidR="00A11332" w:rsidRDefault="00A11332">
      <w:pPr>
        <w:spacing w:before="0"/>
        <w:ind w:left="600"/>
        <w:contextualSpacing w:val="0"/>
      </w:pPr>
    </w:p>
    <w:p w14:paraId="3E4A1CC7" w14:textId="77777777" w:rsidR="00A11332" w:rsidRDefault="00477AB3">
      <w:pPr>
        <w:ind w:left="600"/>
        <w:contextualSpacing w:val="0"/>
      </w:pPr>
      <w:r>
        <w:rPr>
          <w:b/>
        </w:rPr>
        <w:t>Overview:</w:t>
      </w:r>
    </w:p>
    <w:p w14:paraId="3C3EDD61" w14:textId="77777777" w:rsidR="00A11332" w:rsidRDefault="00477AB3">
      <w:pPr>
        <w:ind w:left="600"/>
        <w:contextualSpacing w:val="0"/>
      </w:pPr>
      <w:r>
        <w:t>Party / RDP: [Party / RDP] Party /RDP ID: [Party / RDP ID]</w:t>
      </w:r>
    </w:p>
    <w:p w14:paraId="52BF98F8" w14:textId="77777777" w:rsidR="00A11332" w:rsidRDefault="00477AB3">
      <w:pPr>
        <w:ind w:left="600"/>
        <w:contextualSpacing w:val="0"/>
      </w:pPr>
      <w:r>
        <w:t xml:space="preserve">Location: [Location of Testing / Test Manager] </w:t>
      </w:r>
    </w:p>
    <w:p w14:paraId="1B5C4DEB" w14:textId="77777777" w:rsidR="00A11332" w:rsidRDefault="00477AB3">
      <w:pPr>
        <w:spacing w:after="0"/>
        <w:ind w:left="600"/>
        <w:contextualSpacing w:val="0"/>
      </w:pPr>
      <w:r>
        <w:t>Test Start Date: [Test Start Date]</w:t>
      </w:r>
    </w:p>
    <w:p w14:paraId="3F25F275" w14:textId="77777777" w:rsidR="00A11332" w:rsidRDefault="00A11332">
      <w:pPr>
        <w:spacing w:before="0"/>
        <w:ind w:left="600"/>
        <w:contextualSpacing w:val="0"/>
      </w:pPr>
    </w:p>
    <w:p w14:paraId="2DD35449" w14:textId="77777777" w:rsidR="00A11332" w:rsidRDefault="00477AB3">
      <w:pPr>
        <w:ind w:left="600"/>
        <w:contextualSpacing w:val="0"/>
      </w:pPr>
      <w:r>
        <w:rPr>
          <w:b/>
        </w:rPr>
        <w:t>Report Information:</w:t>
      </w:r>
    </w:p>
    <w:p w14:paraId="1F554FEF" w14:textId="77777777" w:rsidR="00A11332" w:rsidRDefault="00477AB3">
      <w:pPr>
        <w:ind w:left="600"/>
        <w:contextualSpacing w:val="0"/>
      </w:pPr>
      <w:r>
        <w:t>Date &amp; Time of Report: [Date, Time]</w:t>
      </w:r>
    </w:p>
    <w:p w14:paraId="26E84E61" w14:textId="77777777" w:rsidR="00A11332" w:rsidRDefault="00477AB3">
      <w:pPr>
        <w:ind w:left="600"/>
        <w:contextualSpacing w:val="0"/>
      </w:pPr>
      <w:r>
        <w:t>Period Covered by Report: [Date (for daily reports) or from date to date (for other reporting frequency]</w:t>
      </w:r>
    </w:p>
    <w:p w14:paraId="3913AED0" w14:textId="77777777" w:rsidR="00A11332" w:rsidRDefault="00477AB3">
      <w:pPr>
        <w:spacing w:after="0"/>
        <w:ind w:left="600"/>
        <w:contextualSpacing w:val="0"/>
      </w:pPr>
      <w:r>
        <w:t>Produced by: [Name of Reporter]</w:t>
      </w:r>
    </w:p>
    <w:p w14:paraId="432637A8" w14:textId="77777777" w:rsidR="00A11332" w:rsidRDefault="00A11332">
      <w:pPr>
        <w:spacing w:before="0"/>
        <w:ind w:left="600"/>
        <w:contextualSpacing w:val="0"/>
      </w:pPr>
    </w:p>
    <w:p w14:paraId="2C31F68F" w14:textId="77777777" w:rsidR="00A11332" w:rsidRDefault="00477AB3">
      <w:pPr>
        <w:ind w:left="600"/>
        <w:contextualSpacing w:val="0"/>
      </w:pPr>
      <w:r>
        <w:rPr>
          <w:b/>
        </w:rPr>
        <w:t>Progress Information:</w:t>
      </w:r>
    </w:p>
    <w:p w14:paraId="13CC8D37" w14:textId="77777777" w:rsidR="00A11332" w:rsidRDefault="00477AB3">
      <w:pPr>
        <w:ind w:left="600"/>
        <w:contextualSpacing w:val="0"/>
      </w:pPr>
      <w:r>
        <w:rPr>
          <w:i/>
        </w:rPr>
        <w:t xml:space="preserve">[Please provide a </w:t>
      </w:r>
      <w:r>
        <w:rPr>
          <w:i/>
        </w:rPr>
        <w:t>‘</w:t>
      </w:r>
      <w:r>
        <w:rPr>
          <w:i/>
        </w:rPr>
        <w:t>Glide Path</w:t>
      </w:r>
      <w:r>
        <w:rPr>
          <w:i/>
        </w:rPr>
        <w:t>’</w:t>
      </w:r>
      <w:r>
        <w:rPr>
          <w:i/>
        </w:rPr>
        <w:t xml:space="preserve"> for the testing you are undertaking, showing progress toward execution of 100% of the tests planned. This can be in the form of a spreadsheet or other format agreed with the DCC.]</w:t>
      </w:r>
    </w:p>
    <w:tbl>
      <w:tblPr>
        <w:tblStyle w:val="CMTabletable--borders"/>
        <w:tblW w:w="9305" w:type="dxa"/>
        <w:tblInd w:w="643" w:type="dxa"/>
        <w:tblLook w:val="04A0" w:firstRow="1" w:lastRow="0" w:firstColumn="1" w:lastColumn="0" w:noHBand="0" w:noVBand="1"/>
      </w:tblPr>
      <w:tblGrid>
        <w:gridCol w:w="4652"/>
        <w:gridCol w:w="4653"/>
      </w:tblGrid>
      <w:tr w:rsidR="00A11332" w14:paraId="7E698609" w14:textId="77777777">
        <w:tc>
          <w:tcPr>
            <w:tcW w:w="4652" w:type="dxa"/>
            <w:shd w:val="clear" w:color="auto" w:fill="000000"/>
          </w:tcPr>
          <w:p w14:paraId="2952327A" w14:textId="77777777" w:rsidR="00A11332" w:rsidRDefault="00477AB3">
            <w:pPr>
              <w:spacing w:before="60" w:after="60"/>
              <w:contextualSpacing w:val="0"/>
            </w:pPr>
            <w:r>
              <w:rPr>
                <w:color w:val="FFFFFF"/>
              </w:rPr>
              <w:t>Test Script Information Required</w:t>
            </w:r>
          </w:p>
        </w:tc>
        <w:tc>
          <w:tcPr>
            <w:tcW w:w="4652" w:type="dxa"/>
            <w:shd w:val="clear" w:color="auto" w:fill="000000"/>
          </w:tcPr>
          <w:p w14:paraId="51672E56" w14:textId="77777777" w:rsidR="00A11332" w:rsidRDefault="00477AB3">
            <w:pPr>
              <w:spacing w:before="60" w:after="60"/>
              <w:contextualSpacing w:val="0"/>
            </w:pPr>
            <w:r>
              <w:rPr>
                <w:color w:val="FFFFFF"/>
              </w:rPr>
              <w:t>Number</w:t>
            </w:r>
          </w:p>
        </w:tc>
      </w:tr>
    </w:tbl>
    <w:p w14:paraId="3147FD95"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2213F817" w14:textId="77777777">
        <w:tc>
          <w:tcPr>
            <w:tcW w:w="4652" w:type="dxa"/>
          </w:tcPr>
          <w:p w14:paraId="31D80FC7" w14:textId="77777777" w:rsidR="00A11332" w:rsidRDefault="00477AB3">
            <w:pPr>
              <w:spacing w:before="60" w:after="60"/>
              <w:contextualSpacing w:val="0"/>
            </w:pPr>
            <w:r>
              <w:t>Total Planned number of Tests (Test Readiness Report)</w:t>
            </w:r>
          </w:p>
        </w:tc>
        <w:tc>
          <w:tcPr>
            <w:tcW w:w="4652" w:type="dxa"/>
          </w:tcPr>
          <w:p w14:paraId="48E2062E" w14:textId="77777777" w:rsidR="00A11332" w:rsidRDefault="00A11332">
            <w:pPr>
              <w:spacing w:before="60" w:after="60"/>
              <w:contextualSpacing w:val="0"/>
            </w:pPr>
          </w:p>
        </w:tc>
      </w:tr>
    </w:tbl>
    <w:p w14:paraId="73215AFA"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03A99783" w14:textId="77777777">
        <w:tc>
          <w:tcPr>
            <w:tcW w:w="4652" w:type="dxa"/>
          </w:tcPr>
          <w:p w14:paraId="61AC13BE" w14:textId="77777777" w:rsidR="00A11332" w:rsidRDefault="00477AB3">
            <w:pPr>
              <w:spacing w:before="60" w:after="60"/>
              <w:contextualSpacing w:val="0"/>
            </w:pPr>
            <w:r>
              <w:t>Number of Tests scheduled for execution by report date</w:t>
            </w:r>
          </w:p>
        </w:tc>
        <w:tc>
          <w:tcPr>
            <w:tcW w:w="4652" w:type="dxa"/>
          </w:tcPr>
          <w:p w14:paraId="217E41A8" w14:textId="77777777" w:rsidR="00A11332" w:rsidRDefault="00A11332">
            <w:pPr>
              <w:spacing w:before="60" w:after="60"/>
              <w:contextualSpacing w:val="0"/>
            </w:pPr>
          </w:p>
        </w:tc>
      </w:tr>
    </w:tbl>
    <w:p w14:paraId="1C262906"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6C7700F2" w14:textId="77777777">
        <w:tc>
          <w:tcPr>
            <w:tcW w:w="4652" w:type="dxa"/>
          </w:tcPr>
          <w:p w14:paraId="7F009A00" w14:textId="77777777" w:rsidR="00A11332" w:rsidRDefault="00477AB3">
            <w:pPr>
              <w:spacing w:before="60" w:after="60"/>
              <w:contextualSpacing w:val="0"/>
            </w:pPr>
            <w:r>
              <w:t>Number of Tests executed by report date</w:t>
            </w:r>
          </w:p>
        </w:tc>
        <w:tc>
          <w:tcPr>
            <w:tcW w:w="4652" w:type="dxa"/>
          </w:tcPr>
          <w:p w14:paraId="5520F580" w14:textId="77777777" w:rsidR="00A11332" w:rsidRDefault="00A11332">
            <w:pPr>
              <w:spacing w:before="60" w:after="60"/>
              <w:contextualSpacing w:val="0"/>
            </w:pPr>
          </w:p>
        </w:tc>
      </w:tr>
    </w:tbl>
    <w:p w14:paraId="2C6C2EC3"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06D38A2F" w14:textId="77777777">
        <w:tc>
          <w:tcPr>
            <w:tcW w:w="4652" w:type="dxa"/>
          </w:tcPr>
          <w:p w14:paraId="4D4AC994" w14:textId="77777777" w:rsidR="00A11332" w:rsidRDefault="00477AB3">
            <w:pPr>
              <w:spacing w:before="60" w:after="60"/>
              <w:contextualSpacing w:val="0"/>
            </w:pPr>
            <w:r>
              <w:t>Number of Test passed by report date</w:t>
            </w:r>
          </w:p>
        </w:tc>
        <w:tc>
          <w:tcPr>
            <w:tcW w:w="4652" w:type="dxa"/>
          </w:tcPr>
          <w:p w14:paraId="49240B55" w14:textId="77777777" w:rsidR="00A11332" w:rsidRDefault="00A11332">
            <w:pPr>
              <w:spacing w:before="60" w:after="60"/>
              <w:contextualSpacing w:val="0"/>
            </w:pPr>
          </w:p>
        </w:tc>
      </w:tr>
    </w:tbl>
    <w:p w14:paraId="7C68D96E"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2A8FE2F7" w14:textId="77777777">
        <w:tc>
          <w:tcPr>
            <w:tcW w:w="4652" w:type="dxa"/>
          </w:tcPr>
          <w:p w14:paraId="5D6A3F2E" w14:textId="77777777" w:rsidR="00A11332" w:rsidRDefault="00477AB3">
            <w:pPr>
              <w:spacing w:before="60" w:after="60"/>
              <w:contextualSpacing w:val="0"/>
            </w:pPr>
            <w:r>
              <w:t>Number of Test failed by report date</w:t>
            </w:r>
          </w:p>
        </w:tc>
        <w:tc>
          <w:tcPr>
            <w:tcW w:w="4652" w:type="dxa"/>
          </w:tcPr>
          <w:p w14:paraId="5006A90B" w14:textId="77777777" w:rsidR="00A11332" w:rsidRDefault="00A11332">
            <w:pPr>
              <w:spacing w:before="60" w:after="60"/>
              <w:contextualSpacing w:val="0"/>
            </w:pPr>
          </w:p>
        </w:tc>
      </w:tr>
    </w:tbl>
    <w:p w14:paraId="6D02DAA5"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34EB332F" w14:textId="77777777">
        <w:tc>
          <w:tcPr>
            <w:tcW w:w="4652" w:type="dxa"/>
          </w:tcPr>
          <w:p w14:paraId="218ADFA2" w14:textId="77777777" w:rsidR="00A11332" w:rsidRDefault="00477AB3">
            <w:pPr>
              <w:spacing w:before="60" w:after="60"/>
              <w:contextualSpacing w:val="0"/>
            </w:pPr>
            <w:r>
              <w:lastRenderedPageBreak/>
              <w:t>Number of Test blocked by report date</w:t>
            </w:r>
          </w:p>
        </w:tc>
        <w:tc>
          <w:tcPr>
            <w:tcW w:w="4652" w:type="dxa"/>
          </w:tcPr>
          <w:p w14:paraId="67B20EB5" w14:textId="77777777" w:rsidR="00A11332" w:rsidRDefault="00A11332">
            <w:pPr>
              <w:spacing w:before="60" w:after="60"/>
              <w:contextualSpacing w:val="0"/>
            </w:pPr>
          </w:p>
        </w:tc>
      </w:tr>
    </w:tbl>
    <w:p w14:paraId="3E176E76"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32F1CE11" w14:textId="77777777">
        <w:tc>
          <w:tcPr>
            <w:tcW w:w="4652" w:type="dxa"/>
          </w:tcPr>
          <w:p w14:paraId="23F57D49" w14:textId="77777777" w:rsidR="00A11332" w:rsidRDefault="00477AB3">
            <w:pPr>
              <w:spacing w:before="60" w:after="60"/>
              <w:contextualSpacing w:val="0"/>
            </w:pPr>
            <w:r>
              <w:t>Number of Test not run by report date</w:t>
            </w:r>
          </w:p>
        </w:tc>
        <w:tc>
          <w:tcPr>
            <w:tcW w:w="4652" w:type="dxa"/>
          </w:tcPr>
          <w:p w14:paraId="1BD419E3" w14:textId="77777777" w:rsidR="00A11332" w:rsidRDefault="00A11332">
            <w:pPr>
              <w:spacing w:before="60" w:after="60"/>
              <w:contextualSpacing w:val="0"/>
            </w:pPr>
          </w:p>
        </w:tc>
      </w:tr>
    </w:tbl>
    <w:p w14:paraId="017B2949" w14:textId="77777777" w:rsidR="00A11332" w:rsidRDefault="00477AB3">
      <w:pPr>
        <w:ind w:left="600"/>
        <w:contextualSpacing w:val="0"/>
      </w:pPr>
      <w:r>
        <w:rPr>
          <w:b/>
        </w:rPr>
        <w:t>Test Issue Report Information:</w:t>
      </w:r>
    </w:p>
    <w:tbl>
      <w:tblPr>
        <w:tblStyle w:val="CMTabletable--borders"/>
        <w:tblW w:w="9305" w:type="dxa"/>
        <w:tblInd w:w="643" w:type="dxa"/>
        <w:tblLook w:val="04A0" w:firstRow="1" w:lastRow="0" w:firstColumn="1" w:lastColumn="0" w:noHBand="0" w:noVBand="1"/>
      </w:tblPr>
      <w:tblGrid>
        <w:gridCol w:w="4652"/>
        <w:gridCol w:w="4653"/>
      </w:tblGrid>
      <w:tr w:rsidR="00A11332" w14:paraId="133E409B" w14:textId="77777777">
        <w:tc>
          <w:tcPr>
            <w:tcW w:w="4652" w:type="dxa"/>
            <w:shd w:val="clear" w:color="auto" w:fill="000000"/>
          </w:tcPr>
          <w:p w14:paraId="6CEB9774" w14:textId="77777777" w:rsidR="00A11332" w:rsidRDefault="00477AB3">
            <w:pPr>
              <w:spacing w:before="60" w:after="60"/>
              <w:contextualSpacing w:val="0"/>
            </w:pPr>
            <w:r>
              <w:rPr>
                <w:color w:val="FFFFFF"/>
              </w:rPr>
              <w:t>Testing Issue Information Required</w:t>
            </w:r>
          </w:p>
        </w:tc>
        <w:tc>
          <w:tcPr>
            <w:tcW w:w="4652" w:type="dxa"/>
            <w:shd w:val="clear" w:color="auto" w:fill="000000"/>
          </w:tcPr>
          <w:p w14:paraId="251E375A" w14:textId="77777777" w:rsidR="00A11332" w:rsidRDefault="00477AB3">
            <w:pPr>
              <w:spacing w:before="60" w:after="60"/>
              <w:contextualSpacing w:val="0"/>
            </w:pPr>
            <w:r>
              <w:rPr>
                <w:color w:val="FFFFFF"/>
              </w:rPr>
              <w:t>Number</w:t>
            </w:r>
          </w:p>
        </w:tc>
      </w:tr>
    </w:tbl>
    <w:p w14:paraId="564123AB"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5CA4DD27" w14:textId="77777777">
        <w:tc>
          <w:tcPr>
            <w:tcW w:w="4652" w:type="dxa"/>
          </w:tcPr>
          <w:p w14:paraId="1C023B27" w14:textId="77777777" w:rsidR="00A11332" w:rsidRDefault="00477AB3">
            <w:pPr>
              <w:spacing w:before="60" w:after="60"/>
              <w:contextualSpacing w:val="0"/>
            </w:pPr>
            <w:r>
              <w:t>Number of Testing Issues generated</w:t>
            </w:r>
          </w:p>
        </w:tc>
        <w:tc>
          <w:tcPr>
            <w:tcW w:w="4652" w:type="dxa"/>
          </w:tcPr>
          <w:p w14:paraId="1CA40D74" w14:textId="77777777" w:rsidR="00A11332" w:rsidRDefault="00A11332">
            <w:pPr>
              <w:spacing w:before="60" w:after="60"/>
              <w:contextualSpacing w:val="0"/>
            </w:pPr>
          </w:p>
        </w:tc>
      </w:tr>
    </w:tbl>
    <w:p w14:paraId="3BC4FBFB"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0AA5C547" w14:textId="77777777">
        <w:tc>
          <w:tcPr>
            <w:tcW w:w="4652" w:type="dxa"/>
          </w:tcPr>
          <w:p w14:paraId="0F03ABB8" w14:textId="77777777" w:rsidR="00A11332" w:rsidRDefault="00477AB3">
            <w:pPr>
              <w:spacing w:before="60" w:after="60"/>
              <w:contextualSpacing w:val="0"/>
            </w:pPr>
            <w:r>
              <w:t>Number of Testing Issues closed</w:t>
            </w:r>
          </w:p>
        </w:tc>
        <w:tc>
          <w:tcPr>
            <w:tcW w:w="4652" w:type="dxa"/>
          </w:tcPr>
          <w:p w14:paraId="1ADF7C06" w14:textId="77777777" w:rsidR="00A11332" w:rsidRDefault="00A11332">
            <w:pPr>
              <w:spacing w:before="60" w:after="60"/>
              <w:contextualSpacing w:val="0"/>
            </w:pPr>
          </w:p>
        </w:tc>
      </w:tr>
    </w:tbl>
    <w:p w14:paraId="148DF921"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2D5A2A92" w14:textId="77777777">
        <w:tc>
          <w:tcPr>
            <w:tcW w:w="4652" w:type="dxa"/>
          </w:tcPr>
          <w:p w14:paraId="259B33A4" w14:textId="77777777" w:rsidR="00A11332" w:rsidRDefault="00477AB3">
            <w:pPr>
              <w:spacing w:before="60" w:after="60"/>
              <w:contextualSpacing w:val="0"/>
            </w:pPr>
            <w:r>
              <w:t>Number of Testing Issues open</w:t>
            </w:r>
          </w:p>
        </w:tc>
        <w:tc>
          <w:tcPr>
            <w:tcW w:w="4652" w:type="dxa"/>
          </w:tcPr>
          <w:p w14:paraId="4E18ED73" w14:textId="77777777" w:rsidR="00A11332" w:rsidRDefault="00A11332">
            <w:pPr>
              <w:spacing w:before="60" w:after="60"/>
              <w:contextualSpacing w:val="0"/>
            </w:pPr>
          </w:p>
        </w:tc>
      </w:tr>
    </w:tbl>
    <w:p w14:paraId="771FFC0D"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7C8B61A2" w14:textId="77777777">
        <w:tc>
          <w:tcPr>
            <w:tcW w:w="4652" w:type="dxa"/>
          </w:tcPr>
          <w:p w14:paraId="211576D6" w14:textId="77777777" w:rsidR="00A11332" w:rsidRDefault="00477AB3">
            <w:pPr>
              <w:spacing w:before="60" w:after="60"/>
              <w:contextualSpacing w:val="0"/>
            </w:pPr>
            <w:r>
              <w:t>Number of open Testing Issues, by severity:</w:t>
            </w:r>
          </w:p>
        </w:tc>
        <w:tc>
          <w:tcPr>
            <w:tcW w:w="4652" w:type="dxa"/>
          </w:tcPr>
          <w:p w14:paraId="4F7CA9D0" w14:textId="77777777" w:rsidR="00A11332" w:rsidRDefault="00A11332">
            <w:pPr>
              <w:spacing w:before="60" w:after="60"/>
              <w:contextualSpacing w:val="0"/>
            </w:pPr>
          </w:p>
        </w:tc>
      </w:tr>
    </w:tbl>
    <w:p w14:paraId="0A2D7239"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75199981" w14:textId="77777777">
        <w:tc>
          <w:tcPr>
            <w:tcW w:w="4652" w:type="dxa"/>
          </w:tcPr>
          <w:p w14:paraId="0C83BD9E" w14:textId="77777777" w:rsidR="00A11332" w:rsidRDefault="00477AB3">
            <w:pPr>
              <w:spacing w:before="60" w:after="60"/>
              <w:contextualSpacing w:val="0"/>
            </w:pPr>
            <w:r>
              <w:t>- Severity 1</w:t>
            </w:r>
          </w:p>
        </w:tc>
        <w:tc>
          <w:tcPr>
            <w:tcW w:w="4652" w:type="dxa"/>
          </w:tcPr>
          <w:p w14:paraId="350DFFC3" w14:textId="77777777" w:rsidR="00A11332" w:rsidRDefault="00A11332">
            <w:pPr>
              <w:spacing w:before="60" w:after="60"/>
              <w:contextualSpacing w:val="0"/>
            </w:pPr>
          </w:p>
        </w:tc>
      </w:tr>
    </w:tbl>
    <w:p w14:paraId="7222D682"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0F7E04AA" w14:textId="77777777">
        <w:tc>
          <w:tcPr>
            <w:tcW w:w="4652" w:type="dxa"/>
          </w:tcPr>
          <w:p w14:paraId="3D8C21C1" w14:textId="77777777" w:rsidR="00A11332" w:rsidRDefault="00477AB3">
            <w:pPr>
              <w:spacing w:before="60" w:after="60"/>
              <w:contextualSpacing w:val="0"/>
            </w:pPr>
            <w:r>
              <w:t>- Severity 2</w:t>
            </w:r>
          </w:p>
        </w:tc>
        <w:tc>
          <w:tcPr>
            <w:tcW w:w="4652" w:type="dxa"/>
          </w:tcPr>
          <w:p w14:paraId="43F7AB93" w14:textId="77777777" w:rsidR="00A11332" w:rsidRDefault="00A11332">
            <w:pPr>
              <w:spacing w:before="60" w:after="60"/>
              <w:contextualSpacing w:val="0"/>
            </w:pPr>
          </w:p>
        </w:tc>
      </w:tr>
    </w:tbl>
    <w:p w14:paraId="7085B490"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761D1615" w14:textId="77777777">
        <w:tc>
          <w:tcPr>
            <w:tcW w:w="4652" w:type="dxa"/>
          </w:tcPr>
          <w:p w14:paraId="546CEB1A" w14:textId="77777777" w:rsidR="00A11332" w:rsidRDefault="00477AB3">
            <w:pPr>
              <w:spacing w:before="60" w:after="60"/>
              <w:contextualSpacing w:val="0"/>
            </w:pPr>
            <w:r>
              <w:t>- Severity 3</w:t>
            </w:r>
          </w:p>
        </w:tc>
        <w:tc>
          <w:tcPr>
            <w:tcW w:w="4652" w:type="dxa"/>
          </w:tcPr>
          <w:p w14:paraId="718428C6" w14:textId="77777777" w:rsidR="00A11332" w:rsidRDefault="00A11332">
            <w:pPr>
              <w:spacing w:before="60" w:after="60"/>
              <w:contextualSpacing w:val="0"/>
            </w:pPr>
          </w:p>
        </w:tc>
      </w:tr>
    </w:tbl>
    <w:p w14:paraId="54E52208"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26533BF0" w14:textId="77777777">
        <w:tc>
          <w:tcPr>
            <w:tcW w:w="4652" w:type="dxa"/>
          </w:tcPr>
          <w:p w14:paraId="7557773A" w14:textId="77777777" w:rsidR="00A11332" w:rsidRDefault="00477AB3">
            <w:pPr>
              <w:spacing w:before="60" w:after="60"/>
              <w:contextualSpacing w:val="0"/>
            </w:pPr>
            <w:r>
              <w:t>- Severity 4</w:t>
            </w:r>
          </w:p>
        </w:tc>
        <w:tc>
          <w:tcPr>
            <w:tcW w:w="4652" w:type="dxa"/>
          </w:tcPr>
          <w:p w14:paraId="3785E29C" w14:textId="77777777" w:rsidR="00A11332" w:rsidRDefault="00A11332">
            <w:pPr>
              <w:spacing w:before="60" w:after="60"/>
              <w:contextualSpacing w:val="0"/>
            </w:pPr>
          </w:p>
        </w:tc>
      </w:tr>
    </w:tbl>
    <w:p w14:paraId="622F21AE"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0D29119F" w14:textId="77777777">
        <w:tc>
          <w:tcPr>
            <w:tcW w:w="4652" w:type="dxa"/>
          </w:tcPr>
          <w:p w14:paraId="452BF297" w14:textId="77777777" w:rsidR="00A11332" w:rsidRDefault="00477AB3">
            <w:pPr>
              <w:spacing w:before="60" w:after="60"/>
              <w:contextualSpacing w:val="0"/>
            </w:pPr>
            <w:r>
              <w:t>- Severity 5</w:t>
            </w:r>
          </w:p>
        </w:tc>
        <w:tc>
          <w:tcPr>
            <w:tcW w:w="4652" w:type="dxa"/>
          </w:tcPr>
          <w:p w14:paraId="420677A7" w14:textId="77777777" w:rsidR="00A11332" w:rsidRDefault="00A11332">
            <w:pPr>
              <w:spacing w:before="60" w:after="60"/>
              <w:contextualSpacing w:val="0"/>
            </w:pPr>
          </w:p>
        </w:tc>
      </w:tr>
    </w:tbl>
    <w:p w14:paraId="7B95ACF7" w14:textId="77777777" w:rsidR="00A11332" w:rsidRDefault="00477AB3">
      <w:pPr>
        <w:ind w:left="600"/>
        <w:contextualSpacing w:val="0"/>
      </w:pPr>
      <w:r>
        <w:rPr>
          <w:b/>
        </w:rPr>
        <w:t>Progress Toward Exit Information:</w:t>
      </w:r>
    </w:p>
    <w:p w14:paraId="38198661" w14:textId="77777777" w:rsidR="00A11332" w:rsidRDefault="00477AB3">
      <w:pPr>
        <w:ind w:left="600"/>
        <w:contextualSpacing w:val="0"/>
      </w:pPr>
      <w:r>
        <w:rPr>
          <w:i/>
        </w:rPr>
        <w:t>[Textual description of progress made so far toward completion of testing]</w:t>
      </w:r>
    </w:p>
    <w:tbl>
      <w:tblPr>
        <w:tblStyle w:val="CMTabletable--borders"/>
        <w:tblW w:w="9305" w:type="dxa"/>
        <w:tblInd w:w="643" w:type="dxa"/>
        <w:tblLook w:val="04A0" w:firstRow="1" w:lastRow="0" w:firstColumn="1" w:lastColumn="0" w:noHBand="0" w:noVBand="1"/>
      </w:tblPr>
      <w:tblGrid>
        <w:gridCol w:w="4652"/>
        <w:gridCol w:w="4653"/>
      </w:tblGrid>
      <w:tr w:rsidR="00A11332" w14:paraId="0A85CE9A" w14:textId="77777777">
        <w:tc>
          <w:tcPr>
            <w:tcW w:w="4652" w:type="dxa"/>
            <w:shd w:val="clear" w:color="auto" w:fill="000000"/>
          </w:tcPr>
          <w:p w14:paraId="4644FA73" w14:textId="77777777" w:rsidR="00A11332" w:rsidRDefault="00477AB3">
            <w:pPr>
              <w:spacing w:before="60" w:after="60"/>
              <w:contextualSpacing w:val="0"/>
            </w:pPr>
            <w:r>
              <w:rPr>
                <w:color w:val="FFFFFF"/>
              </w:rPr>
              <w:t>Progress Toward Exit Required</w:t>
            </w:r>
          </w:p>
        </w:tc>
        <w:tc>
          <w:tcPr>
            <w:tcW w:w="4652" w:type="dxa"/>
            <w:shd w:val="clear" w:color="auto" w:fill="000000"/>
          </w:tcPr>
          <w:p w14:paraId="5F48E4FE" w14:textId="77777777" w:rsidR="00A11332" w:rsidRDefault="00477AB3">
            <w:pPr>
              <w:spacing w:before="60" w:after="60"/>
              <w:contextualSpacing w:val="0"/>
            </w:pPr>
            <w:r>
              <w:rPr>
                <w:color w:val="FFFFFF"/>
              </w:rPr>
              <w:t>Date</w:t>
            </w:r>
          </w:p>
        </w:tc>
      </w:tr>
    </w:tbl>
    <w:p w14:paraId="4A5393C1"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435B448E" w14:textId="77777777">
        <w:tc>
          <w:tcPr>
            <w:tcW w:w="4652" w:type="dxa"/>
          </w:tcPr>
          <w:p w14:paraId="03583A98" w14:textId="77777777" w:rsidR="00A11332" w:rsidRDefault="00477AB3">
            <w:pPr>
              <w:spacing w:before="60" w:after="60"/>
              <w:contextualSpacing w:val="0"/>
            </w:pPr>
            <w:r>
              <w:t>Anticipated Completion Date (Submission of Test Completion Report)</w:t>
            </w:r>
          </w:p>
        </w:tc>
        <w:tc>
          <w:tcPr>
            <w:tcW w:w="4652" w:type="dxa"/>
          </w:tcPr>
          <w:p w14:paraId="6ACC86C6" w14:textId="77777777" w:rsidR="00A11332" w:rsidRDefault="00A11332">
            <w:pPr>
              <w:spacing w:before="60" w:after="60"/>
              <w:contextualSpacing w:val="0"/>
            </w:pPr>
          </w:p>
        </w:tc>
      </w:tr>
    </w:tbl>
    <w:p w14:paraId="1F61C159" w14:textId="77777777" w:rsidR="00A11332" w:rsidRDefault="00477AB3">
      <w:pPr>
        <w:ind w:left="600"/>
        <w:contextualSpacing w:val="0"/>
      </w:pPr>
      <w:r>
        <w:rPr>
          <w:b/>
        </w:rPr>
        <w:t>Risk Information:</w:t>
      </w:r>
    </w:p>
    <w:tbl>
      <w:tblPr>
        <w:tblStyle w:val="CMTabletable--borders"/>
        <w:tblW w:w="9305" w:type="dxa"/>
        <w:tblInd w:w="643" w:type="dxa"/>
        <w:tblLook w:val="04A0" w:firstRow="1" w:lastRow="0" w:firstColumn="1" w:lastColumn="0" w:noHBand="0" w:noVBand="1"/>
      </w:tblPr>
      <w:tblGrid>
        <w:gridCol w:w="2327"/>
        <w:gridCol w:w="2326"/>
        <w:gridCol w:w="2326"/>
        <w:gridCol w:w="2326"/>
      </w:tblGrid>
      <w:tr w:rsidR="00A11332" w14:paraId="35B28C11" w14:textId="77777777">
        <w:tc>
          <w:tcPr>
            <w:tcW w:w="2326" w:type="dxa"/>
            <w:shd w:val="clear" w:color="auto" w:fill="000000"/>
          </w:tcPr>
          <w:p w14:paraId="04432AEF" w14:textId="77777777" w:rsidR="00A11332" w:rsidRDefault="00477AB3">
            <w:pPr>
              <w:spacing w:before="60" w:after="60"/>
              <w:contextualSpacing w:val="0"/>
            </w:pPr>
            <w:r>
              <w:rPr>
                <w:color w:val="FFFFFF"/>
              </w:rPr>
              <w:t>Risk</w:t>
            </w:r>
          </w:p>
        </w:tc>
        <w:tc>
          <w:tcPr>
            <w:tcW w:w="2326" w:type="dxa"/>
            <w:shd w:val="clear" w:color="auto" w:fill="000000"/>
          </w:tcPr>
          <w:p w14:paraId="1FD2BDC3" w14:textId="77777777" w:rsidR="00A11332" w:rsidRDefault="00477AB3">
            <w:pPr>
              <w:spacing w:before="60" w:after="60"/>
              <w:contextualSpacing w:val="0"/>
            </w:pPr>
            <w:r>
              <w:rPr>
                <w:color w:val="FFFFFF"/>
              </w:rPr>
              <w:t>Description</w:t>
            </w:r>
          </w:p>
        </w:tc>
        <w:tc>
          <w:tcPr>
            <w:tcW w:w="2326" w:type="dxa"/>
            <w:shd w:val="clear" w:color="auto" w:fill="000000"/>
          </w:tcPr>
          <w:p w14:paraId="72C69863" w14:textId="77777777" w:rsidR="00A11332" w:rsidRDefault="00477AB3">
            <w:pPr>
              <w:spacing w:before="60" w:after="60"/>
              <w:contextualSpacing w:val="0"/>
            </w:pPr>
            <w:r>
              <w:rPr>
                <w:color w:val="FFFFFF"/>
              </w:rPr>
              <w:t>Target Close Date</w:t>
            </w:r>
          </w:p>
        </w:tc>
        <w:tc>
          <w:tcPr>
            <w:tcW w:w="2326" w:type="dxa"/>
            <w:shd w:val="clear" w:color="auto" w:fill="000000"/>
          </w:tcPr>
          <w:p w14:paraId="47D0F0CC" w14:textId="77777777" w:rsidR="00A11332" w:rsidRDefault="00477AB3">
            <w:pPr>
              <w:spacing w:before="60" w:after="60"/>
              <w:contextualSpacing w:val="0"/>
            </w:pPr>
            <w:r>
              <w:rPr>
                <w:color w:val="FFFFFF"/>
              </w:rPr>
              <w:t>RAG Status (R/A/G)</w:t>
            </w:r>
          </w:p>
        </w:tc>
      </w:tr>
      <w:tr w:rsidR="00A11332" w14:paraId="7BB760CD" w14:textId="77777777">
        <w:tc>
          <w:tcPr>
            <w:tcW w:w="2326" w:type="dxa"/>
          </w:tcPr>
          <w:p w14:paraId="1DB4265E" w14:textId="77777777" w:rsidR="00A11332" w:rsidRDefault="00477AB3">
            <w:pPr>
              <w:spacing w:before="60" w:after="60"/>
              <w:contextualSpacing w:val="0"/>
            </w:pPr>
            <w:r>
              <w:t>1</w:t>
            </w:r>
          </w:p>
        </w:tc>
        <w:tc>
          <w:tcPr>
            <w:tcW w:w="2326" w:type="dxa"/>
          </w:tcPr>
          <w:p w14:paraId="2330B4D9" w14:textId="77777777" w:rsidR="00A11332" w:rsidRDefault="00A11332">
            <w:pPr>
              <w:spacing w:before="60" w:after="60"/>
              <w:contextualSpacing w:val="0"/>
            </w:pPr>
          </w:p>
        </w:tc>
        <w:tc>
          <w:tcPr>
            <w:tcW w:w="2326" w:type="dxa"/>
          </w:tcPr>
          <w:p w14:paraId="1E96B45D" w14:textId="77777777" w:rsidR="00A11332" w:rsidRDefault="00A11332">
            <w:pPr>
              <w:spacing w:before="60" w:after="60"/>
              <w:contextualSpacing w:val="0"/>
            </w:pPr>
          </w:p>
        </w:tc>
        <w:tc>
          <w:tcPr>
            <w:tcW w:w="2326" w:type="dxa"/>
          </w:tcPr>
          <w:p w14:paraId="16920ADC" w14:textId="77777777" w:rsidR="00A11332" w:rsidRDefault="00A11332">
            <w:pPr>
              <w:spacing w:before="60" w:after="60"/>
              <w:contextualSpacing w:val="0"/>
            </w:pPr>
          </w:p>
        </w:tc>
      </w:tr>
      <w:tr w:rsidR="00A11332" w14:paraId="46FB8568" w14:textId="77777777">
        <w:tc>
          <w:tcPr>
            <w:tcW w:w="2326" w:type="dxa"/>
          </w:tcPr>
          <w:p w14:paraId="4509923B" w14:textId="77777777" w:rsidR="00A11332" w:rsidRDefault="00477AB3">
            <w:pPr>
              <w:spacing w:before="60" w:after="60"/>
              <w:contextualSpacing w:val="0"/>
            </w:pPr>
            <w:r>
              <w:t>2</w:t>
            </w:r>
          </w:p>
        </w:tc>
        <w:tc>
          <w:tcPr>
            <w:tcW w:w="2326" w:type="dxa"/>
          </w:tcPr>
          <w:p w14:paraId="1B3BC1B8" w14:textId="77777777" w:rsidR="00A11332" w:rsidRDefault="00A11332">
            <w:pPr>
              <w:spacing w:before="60" w:after="60"/>
              <w:contextualSpacing w:val="0"/>
            </w:pPr>
          </w:p>
        </w:tc>
        <w:tc>
          <w:tcPr>
            <w:tcW w:w="2326" w:type="dxa"/>
          </w:tcPr>
          <w:p w14:paraId="5E8372FA" w14:textId="77777777" w:rsidR="00A11332" w:rsidRDefault="00A11332">
            <w:pPr>
              <w:spacing w:before="60" w:after="60"/>
              <w:contextualSpacing w:val="0"/>
            </w:pPr>
          </w:p>
        </w:tc>
        <w:tc>
          <w:tcPr>
            <w:tcW w:w="2326" w:type="dxa"/>
          </w:tcPr>
          <w:p w14:paraId="73DED76E" w14:textId="77777777" w:rsidR="00A11332" w:rsidRDefault="00A11332">
            <w:pPr>
              <w:spacing w:before="60" w:after="60"/>
              <w:contextualSpacing w:val="0"/>
            </w:pPr>
          </w:p>
        </w:tc>
      </w:tr>
      <w:tr w:rsidR="00A11332" w14:paraId="466B7CCD" w14:textId="77777777">
        <w:tc>
          <w:tcPr>
            <w:tcW w:w="2326" w:type="dxa"/>
          </w:tcPr>
          <w:p w14:paraId="3A39B6BB" w14:textId="77777777" w:rsidR="00A11332" w:rsidRDefault="00477AB3">
            <w:pPr>
              <w:spacing w:before="60" w:after="60"/>
              <w:contextualSpacing w:val="0"/>
            </w:pPr>
            <w:r>
              <w:t>3</w:t>
            </w:r>
          </w:p>
        </w:tc>
        <w:tc>
          <w:tcPr>
            <w:tcW w:w="2326" w:type="dxa"/>
          </w:tcPr>
          <w:p w14:paraId="5323F681" w14:textId="77777777" w:rsidR="00A11332" w:rsidRDefault="00A11332">
            <w:pPr>
              <w:spacing w:before="60" w:after="60"/>
              <w:contextualSpacing w:val="0"/>
            </w:pPr>
          </w:p>
        </w:tc>
        <w:tc>
          <w:tcPr>
            <w:tcW w:w="2326" w:type="dxa"/>
          </w:tcPr>
          <w:p w14:paraId="25B49326" w14:textId="77777777" w:rsidR="00A11332" w:rsidRDefault="00A11332">
            <w:pPr>
              <w:spacing w:before="60" w:after="60"/>
              <w:contextualSpacing w:val="0"/>
            </w:pPr>
          </w:p>
        </w:tc>
        <w:tc>
          <w:tcPr>
            <w:tcW w:w="2326" w:type="dxa"/>
          </w:tcPr>
          <w:p w14:paraId="1B7DDBF1" w14:textId="77777777" w:rsidR="00A11332" w:rsidRDefault="00A11332">
            <w:pPr>
              <w:spacing w:before="60" w:after="60"/>
              <w:contextualSpacing w:val="0"/>
            </w:pPr>
          </w:p>
        </w:tc>
      </w:tr>
      <w:tr w:rsidR="00A11332" w14:paraId="0E6F5B90" w14:textId="77777777">
        <w:tc>
          <w:tcPr>
            <w:tcW w:w="2326" w:type="dxa"/>
          </w:tcPr>
          <w:p w14:paraId="249F8C8E" w14:textId="77777777" w:rsidR="00A11332" w:rsidRDefault="00477AB3">
            <w:pPr>
              <w:spacing w:before="60" w:after="60"/>
              <w:contextualSpacing w:val="0"/>
            </w:pPr>
            <w:r>
              <w:t>4</w:t>
            </w:r>
          </w:p>
        </w:tc>
        <w:tc>
          <w:tcPr>
            <w:tcW w:w="2326" w:type="dxa"/>
          </w:tcPr>
          <w:p w14:paraId="17DFF363" w14:textId="77777777" w:rsidR="00A11332" w:rsidRDefault="00A11332">
            <w:pPr>
              <w:spacing w:before="60" w:after="60"/>
              <w:contextualSpacing w:val="0"/>
            </w:pPr>
          </w:p>
        </w:tc>
        <w:tc>
          <w:tcPr>
            <w:tcW w:w="2326" w:type="dxa"/>
          </w:tcPr>
          <w:p w14:paraId="0588E19A" w14:textId="77777777" w:rsidR="00A11332" w:rsidRDefault="00A11332">
            <w:pPr>
              <w:spacing w:before="60" w:after="60"/>
              <w:contextualSpacing w:val="0"/>
            </w:pPr>
          </w:p>
        </w:tc>
        <w:tc>
          <w:tcPr>
            <w:tcW w:w="2326" w:type="dxa"/>
          </w:tcPr>
          <w:p w14:paraId="6F43931B" w14:textId="77777777" w:rsidR="00A11332" w:rsidRDefault="00A11332">
            <w:pPr>
              <w:spacing w:before="60" w:after="60"/>
              <w:contextualSpacing w:val="0"/>
            </w:pPr>
          </w:p>
        </w:tc>
      </w:tr>
      <w:tr w:rsidR="00A11332" w14:paraId="0A4663C1" w14:textId="77777777">
        <w:tc>
          <w:tcPr>
            <w:tcW w:w="2326" w:type="dxa"/>
          </w:tcPr>
          <w:p w14:paraId="61185464" w14:textId="77777777" w:rsidR="00A11332" w:rsidRDefault="00477AB3">
            <w:pPr>
              <w:spacing w:before="60" w:after="60"/>
              <w:contextualSpacing w:val="0"/>
            </w:pPr>
            <w:r>
              <w:t>5</w:t>
            </w:r>
          </w:p>
        </w:tc>
        <w:tc>
          <w:tcPr>
            <w:tcW w:w="2326" w:type="dxa"/>
          </w:tcPr>
          <w:p w14:paraId="7D6A5931" w14:textId="77777777" w:rsidR="00A11332" w:rsidRDefault="00A11332">
            <w:pPr>
              <w:spacing w:before="60" w:after="60"/>
              <w:contextualSpacing w:val="0"/>
            </w:pPr>
          </w:p>
        </w:tc>
        <w:tc>
          <w:tcPr>
            <w:tcW w:w="2326" w:type="dxa"/>
          </w:tcPr>
          <w:p w14:paraId="73EC96F9" w14:textId="77777777" w:rsidR="00A11332" w:rsidRDefault="00A11332">
            <w:pPr>
              <w:spacing w:before="60" w:after="60"/>
              <w:contextualSpacing w:val="0"/>
            </w:pPr>
          </w:p>
        </w:tc>
        <w:tc>
          <w:tcPr>
            <w:tcW w:w="2326" w:type="dxa"/>
          </w:tcPr>
          <w:p w14:paraId="5668B721" w14:textId="77777777" w:rsidR="00A11332" w:rsidRDefault="00A11332">
            <w:pPr>
              <w:spacing w:before="60" w:after="60"/>
              <w:contextualSpacing w:val="0"/>
            </w:pPr>
          </w:p>
        </w:tc>
      </w:tr>
    </w:tbl>
    <w:p w14:paraId="496D92C4" w14:textId="77777777" w:rsidR="00A11332" w:rsidRDefault="00477AB3">
      <w:pPr>
        <w:ind w:left="600"/>
        <w:contextualSpacing w:val="0"/>
      </w:pPr>
      <w:r>
        <w:rPr>
          <w:b/>
        </w:rPr>
        <w:t>Overall Status:</w:t>
      </w:r>
    </w:p>
    <w:tbl>
      <w:tblPr>
        <w:tblStyle w:val="CMTabletable--borders-none"/>
        <w:tblW w:w="9305" w:type="dxa"/>
        <w:tblInd w:w="643" w:type="dxa"/>
        <w:tblLook w:val="04A0" w:firstRow="1" w:lastRow="0" w:firstColumn="1" w:lastColumn="0" w:noHBand="0" w:noVBand="1"/>
      </w:tblPr>
      <w:tblGrid>
        <w:gridCol w:w="9305"/>
      </w:tblGrid>
      <w:tr w:rsidR="00A11332" w14:paraId="3AAF2C02" w14:textId="77777777">
        <w:tc>
          <w:tcPr>
            <w:tcW w:w="9305" w:type="dxa"/>
            <w:shd w:val="clear" w:color="auto" w:fill="000000"/>
          </w:tcPr>
          <w:p w14:paraId="0BA45720" w14:textId="77777777" w:rsidR="00A11332" w:rsidRDefault="00477AB3">
            <w:pPr>
              <w:spacing w:before="60" w:after="60"/>
              <w:contextualSpacing w:val="0"/>
            </w:pPr>
            <w:r>
              <w:rPr>
                <w:color w:val="FFFFFF"/>
              </w:rPr>
              <w:lastRenderedPageBreak/>
              <w:t>Overall Status (R/A/G)</w:t>
            </w:r>
          </w:p>
        </w:tc>
      </w:tr>
      <w:tr w:rsidR="00A11332" w14:paraId="1EB81929" w14:textId="77777777">
        <w:tc>
          <w:tcPr>
            <w:tcW w:w="9305" w:type="dxa"/>
          </w:tcPr>
          <w:p w14:paraId="6D382A35" w14:textId="77777777" w:rsidR="00A11332" w:rsidRDefault="00477AB3">
            <w:pPr>
              <w:spacing w:before="60" w:after="60"/>
              <w:contextualSpacing w:val="0"/>
            </w:pPr>
            <w:r>
              <w:t xml:space="preserve">R </w:t>
            </w:r>
            <w:r>
              <w:t>–</w:t>
            </w:r>
            <w:r>
              <w:t xml:space="preserve"> testing start in line with planned date is not achievable</w:t>
            </w:r>
          </w:p>
        </w:tc>
      </w:tr>
      <w:tr w:rsidR="00A11332" w14:paraId="6D32251D" w14:textId="77777777">
        <w:tc>
          <w:tcPr>
            <w:tcW w:w="9305" w:type="dxa"/>
          </w:tcPr>
          <w:p w14:paraId="17A9EE92" w14:textId="77777777" w:rsidR="00A11332" w:rsidRDefault="00477AB3">
            <w:pPr>
              <w:spacing w:before="60" w:after="60"/>
              <w:contextualSpacing w:val="0"/>
            </w:pPr>
            <w:r>
              <w:t xml:space="preserve">A </w:t>
            </w:r>
            <w:r>
              <w:t>–</w:t>
            </w:r>
            <w:r>
              <w:t xml:space="preserve"> testing start in line with planned date is at risk</w:t>
            </w:r>
          </w:p>
        </w:tc>
      </w:tr>
      <w:tr w:rsidR="00A11332" w14:paraId="5C0319C6" w14:textId="77777777">
        <w:tc>
          <w:tcPr>
            <w:tcW w:w="9305" w:type="dxa"/>
          </w:tcPr>
          <w:p w14:paraId="37C6ADB7" w14:textId="77777777" w:rsidR="00A11332" w:rsidRDefault="00477AB3">
            <w:pPr>
              <w:spacing w:before="60" w:after="60"/>
              <w:contextualSpacing w:val="0"/>
            </w:pPr>
            <w:r>
              <w:t xml:space="preserve">G </w:t>
            </w:r>
            <w:r>
              <w:t>–</w:t>
            </w:r>
            <w:r>
              <w:t xml:space="preserve"> testing is expected to start on the planned date</w:t>
            </w:r>
          </w:p>
        </w:tc>
      </w:tr>
    </w:tbl>
    <w:p w14:paraId="7E00A807" w14:textId="77777777" w:rsidR="00A11332" w:rsidRDefault="00477AB3">
      <w:r>
        <w:br w:type="page"/>
      </w:r>
    </w:p>
    <w:p w14:paraId="7A3B1258" w14:textId="77777777" w:rsidR="00A11332" w:rsidRDefault="00477AB3">
      <w:pPr>
        <w:pStyle w:val="Heading3"/>
        <w:numPr>
          <w:ilvl w:val="1"/>
          <w:numId w:val="162"/>
        </w:numPr>
        <w:ind w:left="900"/>
        <w:contextualSpacing w:val="0"/>
      </w:pPr>
      <w:r>
        <w:lastRenderedPageBreak/>
        <w:t>Test Completion Report Template</w:t>
      </w:r>
    </w:p>
    <w:p w14:paraId="473BB946" w14:textId="77777777" w:rsidR="00A11332" w:rsidRDefault="00477AB3">
      <w:pPr>
        <w:ind w:left="600"/>
        <w:contextualSpacing w:val="0"/>
      </w:pPr>
      <w:r>
        <w:t>To:</w:t>
      </w:r>
      <w:r>
        <w:t> </w:t>
      </w:r>
      <w:r>
        <w:t xml:space="preserve"> </w:t>
      </w:r>
      <w:r>
        <w:t> </w:t>
      </w:r>
      <w:r>
        <w:t xml:space="preserve"> </w:t>
      </w:r>
      <w:r>
        <w:t> </w:t>
      </w:r>
      <w:r>
        <w:t xml:space="preserve"> </w:t>
      </w:r>
      <w:r>
        <w:t> </w:t>
      </w:r>
      <w:r>
        <w:t xml:space="preserve"> </w:t>
      </w:r>
      <w:r>
        <w:t> </w:t>
      </w:r>
      <w:r>
        <w:t>[DCC]</w:t>
      </w:r>
    </w:p>
    <w:p w14:paraId="593F7D48" w14:textId="77777777" w:rsidR="00A11332" w:rsidRDefault="00477AB3">
      <w:pPr>
        <w:ind w:left="600"/>
        <w:contextualSpacing w:val="0"/>
      </w:pPr>
      <w:r>
        <w:t>From:</w:t>
      </w:r>
      <w:r>
        <w:t> </w:t>
      </w:r>
      <w:r>
        <w:t xml:space="preserve"> </w:t>
      </w:r>
      <w:r>
        <w:t> </w:t>
      </w:r>
      <w:r>
        <w:t xml:space="preserve"> [PARTY / RDP]</w:t>
      </w:r>
    </w:p>
    <w:p w14:paraId="73B61E9A" w14:textId="77777777" w:rsidR="00A11332" w:rsidRDefault="00477AB3">
      <w:pPr>
        <w:ind w:left="600"/>
        <w:contextualSpacing w:val="0"/>
      </w:pPr>
      <w:r>
        <w:t>Date:</w:t>
      </w:r>
      <w:r>
        <w:t> </w:t>
      </w:r>
      <w:r>
        <w:t xml:space="preserve"> </w:t>
      </w:r>
      <w:r>
        <w:t> </w:t>
      </w:r>
      <w:r>
        <w:t xml:space="preserve"> </w:t>
      </w:r>
      <w:r>
        <w:t> </w:t>
      </w:r>
      <w:r>
        <w:t xml:space="preserve">[Date] </w:t>
      </w:r>
    </w:p>
    <w:p w14:paraId="2CC0E5EB" w14:textId="77777777" w:rsidR="00A11332" w:rsidRDefault="00477AB3">
      <w:pPr>
        <w:ind w:left="600"/>
        <w:contextualSpacing w:val="0"/>
      </w:pPr>
      <w:r>
        <w:t>Dear Sir or Madam,</w:t>
      </w:r>
    </w:p>
    <w:p w14:paraId="7F413877" w14:textId="77777777" w:rsidR="00A11332" w:rsidRDefault="00477AB3">
      <w:pPr>
        <w:ind w:left="600"/>
        <w:contextualSpacing w:val="0"/>
        <w:jc w:val="center"/>
      </w:pPr>
      <w:r>
        <w:rPr>
          <w:b/>
        </w:rPr>
        <w:t xml:space="preserve">TEST COMPLETION REPORT </w:t>
      </w:r>
    </w:p>
    <w:p w14:paraId="0420341B" w14:textId="77777777" w:rsidR="00A11332" w:rsidRDefault="00477AB3">
      <w:pPr>
        <w:ind w:left="600"/>
        <w:contextualSpacing w:val="0"/>
      </w:pPr>
      <w:r>
        <w:rPr>
          <w:b/>
        </w:rPr>
        <w:t>TEST</w:t>
      </w:r>
      <w:r>
        <w:t>: SMKI &amp; REPOSITORY ENTRY PROCESS TESTS</w:t>
      </w:r>
    </w:p>
    <w:p w14:paraId="627BA17C" w14:textId="77777777" w:rsidR="00A11332" w:rsidRDefault="00477AB3">
      <w:pPr>
        <w:spacing w:after="0"/>
        <w:ind w:left="600"/>
        <w:contextualSpacing w:val="0"/>
      </w:pPr>
      <w:r>
        <w:t>We hereby provide our Test Completion Report, in accordance with the SMKI &amp; Repository Test Scenarios Document.</w:t>
      </w:r>
    </w:p>
    <w:p w14:paraId="3BEEFC4C" w14:textId="77777777" w:rsidR="00A11332" w:rsidRDefault="00A11332">
      <w:pPr>
        <w:spacing w:before="0"/>
        <w:ind w:left="600"/>
        <w:contextualSpacing w:val="0"/>
      </w:pPr>
    </w:p>
    <w:p w14:paraId="5A51B8D0" w14:textId="77777777" w:rsidR="00A11332" w:rsidRDefault="00477AB3">
      <w:pPr>
        <w:ind w:left="600"/>
        <w:contextualSpacing w:val="0"/>
      </w:pPr>
      <w:r>
        <w:rPr>
          <w:b/>
        </w:rPr>
        <w:t>Overview:</w:t>
      </w:r>
    </w:p>
    <w:p w14:paraId="0C2BEF2A" w14:textId="77777777" w:rsidR="00A11332" w:rsidRDefault="00477AB3">
      <w:pPr>
        <w:ind w:left="600"/>
        <w:contextualSpacing w:val="0"/>
      </w:pPr>
      <w:r>
        <w:t>Party / RDP: [Party / RDP]</w:t>
      </w:r>
    </w:p>
    <w:p w14:paraId="0C82CB71" w14:textId="77777777" w:rsidR="00A11332" w:rsidRDefault="00477AB3">
      <w:pPr>
        <w:spacing w:after="0"/>
        <w:ind w:left="600"/>
        <w:contextualSpacing w:val="0"/>
      </w:pPr>
      <w:r>
        <w:t>Test Start Date: [Test Start Date]</w:t>
      </w:r>
    </w:p>
    <w:p w14:paraId="10C375D6" w14:textId="77777777" w:rsidR="00A11332" w:rsidRDefault="00A11332">
      <w:pPr>
        <w:spacing w:before="0"/>
        <w:ind w:left="600"/>
        <w:contextualSpacing w:val="0"/>
      </w:pPr>
    </w:p>
    <w:p w14:paraId="358C46AB" w14:textId="77777777" w:rsidR="00A11332" w:rsidRDefault="00477AB3">
      <w:pPr>
        <w:ind w:left="600"/>
        <w:contextualSpacing w:val="0"/>
      </w:pPr>
      <w:r>
        <w:rPr>
          <w:b/>
        </w:rPr>
        <w:t>Approach and Scope of Testing Undertaken:</w:t>
      </w:r>
    </w:p>
    <w:p w14:paraId="617FE33D" w14:textId="77777777" w:rsidR="00A11332" w:rsidRDefault="00477AB3">
      <w:pPr>
        <w:spacing w:after="0"/>
        <w:ind w:left="600"/>
        <w:contextualSpacing w:val="0"/>
      </w:pPr>
      <w:r>
        <w:rPr>
          <w:i/>
        </w:rPr>
        <w:t>[Per the Test Plan, noting any variations.]</w:t>
      </w:r>
    </w:p>
    <w:p w14:paraId="023D8231" w14:textId="77777777" w:rsidR="00A11332" w:rsidRDefault="00A11332">
      <w:pPr>
        <w:spacing w:before="0"/>
        <w:ind w:left="600"/>
        <w:contextualSpacing w:val="0"/>
      </w:pPr>
    </w:p>
    <w:p w14:paraId="0CB83BEA" w14:textId="77777777" w:rsidR="00A11332" w:rsidRDefault="00477AB3">
      <w:pPr>
        <w:ind w:left="600"/>
        <w:contextualSpacing w:val="0"/>
      </w:pPr>
      <w:r>
        <w:rPr>
          <w:b/>
        </w:rPr>
        <w:t>Summary of Test Results:</w:t>
      </w:r>
    </w:p>
    <w:tbl>
      <w:tblPr>
        <w:tblStyle w:val="CMTabletable--borders"/>
        <w:tblW w:w="9305" w:type="dxa"/>
        <w:tblInd w:w="643" w:type="dxa"/>
        <w:tblLook w:val="04A0" w:firstRow="1" w:lastRow="0" w:firstColumn="1" w:lastColumn="0" w:noHBand="0" w:noVBand="1"/>
      </w:tblPr>
      <w:tblGrid>
        <w:gridCol w:w="4652"/>
        <w:gridCol w:w="4653"/>
      </w:tblGrid>
      <w:tr w:rsidR="00A11332" w14:paraId="609A00F6" w14:textId="77777777">
        <w:tc>
          <w:tcPr>
            <w:tcW w:w="4652" w:type="dxa"/>
            <w:shd w:val="clear" w:color="auto" w:fill="000000"/>
          </w:tcPr>
          <w:p w14:paraId="12DF36A3" w14:textId="77777777" w:rsidR="00A11332" w:rsidRDefault="00477AB3">
            <w:pPr>
              <w:spacing w:before="60" w:after="60"/>
              <w:contextualSpacing w:val="0"/>
            </w:pPr>
            <w:r>
              <w:rPr>
                <w:color w:val="FFFFFF"/>
              </w:rPr>
              <w:t>Test Script Information Required</w:t>
            </w:r>
          </w:p>
        </w:tc>
        <w:tc>
          <w:tcPr>
            <w:tcW w:w="4652" w:type="dxa"/>
            <w:shd w:val="clear" w:color="auto" w:fill="000000"/>
          </w:tcPr>
          <w:p w14:paraId="183FBF49" w14:textId="77777777" w:rsidR="00A11332" w:rsidRDefault="00477AB3">
            <w:pPr>
              <w:spacing w:before="60" w:after="60"/>
              <w:contextualSpacing w:val="0"/>
            </w:pPr>
            <w:r>
              <w:rPr>
                <w:color w:val="FFFFFF"/>
              </w:rPr>
              <w:t>Number</w:t>
            </w:r>
          </w:p>
        </w:tc>
      </w:tr>
    </w:tbl>
    <w:p w14:paraId="0F23D0B9"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718DAFCE" w14:textId="77777777">
        <w:tc>
          <w:tcPr>
            <w:tcW w:w="4652" w:type="dxa"/>
          </w:tcPr>
          <w:p w14:paraId="6C0B01DA" w14:textId="77777777" w:rsidR="00A11332" w:rsidRDefault="00477AB3">
            <w:pPr>
              <w:spacing w:before="60" w:after="60"/>
              <w:contextualSpacing w:val="0"/>
            </w:pPr>
            <w:r>
              <w:t>Number of tests originally scheduled for execution</w:t>
            </w:r>
          </w:p>
        </w:tc>
        <w:tc>
          <w:tcPr>
            <w:tcW w:w="4652" w:type="dxa"/>
          </w:tcPr>
          <w:p w14:paraId="7D52EE52" w14:textId="77777777" w:rsidR="00A11332" w:rsidRDefault="00A11332">
            <w:pPr>
              <w:spacing w:before="60" w:after="60"/>
              <w:contextualSpacing w:val="0"/>
            </w:pPr>
          </w:p>
        </w:tc>
      </w:tr>
    </w:tbl>
    <w:p w14:paraId="639E60F4"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05EA4176" w14:textId="77777777">
        <w:tc>
          <w:tcPr>
            <w:tcW w:w="4652" w:type="dxa"/>
          </w:tcPr>
          <w:p w14:paraId="4DFA58DE" w14:textId="77777777" w:rsidR="00A11332" w:rsidRDefault="00477AB3">
            <w:pPr>
              <w:spacing w:before="60" w:after="60"/>
              <w:contextualSpacing w:val="0"/>
            </w:pPr>
            <w:r>
              <w:t>Number of tests originally scheduled for execution</w:t>
            </w:r>
          </w:p>
        </w:tc>
        <w:tc>
          <w:tcPr>
            <w:tcW w:w="4652" w:type="dxa"/>
          </w:tcPr>
          <w:p w14:paraId="18300987" w14:textId="77777777" w:rsidR="00A11332" w:rsidRDefault="00A11332">
            <w:pPr>
              <w:spacing w:before="60" w:after="60"/>
              <w:contextualSpacing w:val="0"/>
            </w:pPr>
          </w:p>
        </w:tc>
      </w:tr>
    </w:tbl>
    <w:p w14:paraId="06DDEEF0"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2B3F5BEA" w14:textId="77777777">
        <w:tc>
          <w:tcPr>
            <w:tcW w:w="4652" w:type="dxa"/>
          </w:tcPr>
          <w:p w14:paraId="0B2420F7" w14:textId="77777777" w:rsidR="00A11332" w:rsidRDefault="00477AB3">
            <w:pPr>
              <w:spacing w:before="60" w:after="60"/>
              <w:contextualSpacing w:val="0"/>
            </w:pPr>
            <w:r>
              <w:t>Number of tests passed</w:t>
            </w:r>
          </w:p>
        </w:tc>
        <w:tc>
          <w:tcPr>
            <w:tcW w:w="4652" w:type="dxa"/>
          </w:tcPr>
          <w:p w14:paraId="04116AEB" w14:textId="77777777" w:rsidR="00A11332" w:rsidRDefault="00A11332">
            <w:pPr>
              <w:spacing w:before="60" w:after="60"/>
              <w:contextualSpacing w:val="0"/>
            </w:pPr>
          </w:p>
        </w:tc>
      </w:tr>
    </w:tbl>
    <w:p w14:paraId="38B5EFBB"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79895976" w14:textId="77777777">
        <w:tc>
          <w:tcPr>
            <w:tcW w:w="4652" w:type="dxa"/>
          </w:tcPr>
          <w:p w14:paraId="36BABCF7" w14:textId="77777777" w:rsidR="00A11332" w:rsidRDefault="00477AB3">
            <w:pPr>
              <w:spacing w:before="60" w:after="60"/>
              <w:contextualSpacing w:val="0"/>
            </w:pPr>
            <w:r>
              <w:t>Number of tests failed</w:t>
            </w:r>
          </w:p>
        </w:tc>
        <w:tc>
          <w:tcPr>
            <w:tcW w:w="4652" w:type="dxa"/>
          </w:tcPr>
          <w:p w14:paraId="34F01604" w14:textId="77777777" w:rsidR="00A11332" w:rsidRDefault="00A11332">
            <w:pPr>
              <w:spacing w:before="60" w:after="60"/>
              <w:contextualSpacing w:val="0"/>
            </w:pPr>
          </w:p>
        </w:tc>
      </w:tr>
    </w:tbl>
    <w:p w14:paraId="253A050C"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41337297" w14:textId="77777777">
        <w:tc>
          <w:tcPr>
            <w:tcW w:w="4652" w:type="dxa"/>
          </w:tcPr>
          <w:p w14:paraId="3DE05688" w14:textId="77777777" w:rsidR="00A11332" w:rsidRDefault="00477AB3">
            <w:pPr>
              <w:spacing w:before="60" w:after="60"/>
              <w:contextualSpacing w:val="0"/>
            </w:pPr>
            <w:r>
              <w:t>Number of tests not run</w:t>
            </w:r>
          </w:p>
        </w:tc>
        <w:tc>
          <w:tcPr>
            <w:tcW w:w="4652" w:type="dxa"/>
          </w:tcPr>
          <w:p w14:paraId="62646995" w14:textId="77777777" w:rsidR="00A11332" w:rsidRDefault="00A11332">
            <w:pPr>
              <w:spacing w:before="60" w:after="60"/>
              <w:contextualSpacing w:val="0"/>
            </w:pPr>
          </w:p>
        </w:tc>
      </w:tr>
    </w:tbl>
    <w:p w14:paraId="6DBFCF30"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09C2B8D5" w14:textId="77777777">
        <w:tc>
          <w:tcPr>
            <w:tcW w:w="4652" w:type="dxa"/>
          </w:tcPr>
          <w:p w14:paraId="727C5773" w14:textId="77777777" w:rsidR="00A11332" w:rsidRDefault="00477AB3">
            <w:pPr>
              <w:spacing w:before="60" w:after="60"/>
              <w:contextualSpacing w:val="0"/>
            </w:pPr>
            <w:r>
              <w:t>Number of tests blocked</w:t>
            </w:r>
          </w:p>
        </w:tc>
        <w:tc>
          <w:tcPr>
            <w:tcW w:w="4652" w:type="dxa"/>
          </w:tcPr>
          <w:p w14:paraId="2733D017" w14:textId="77777777" w:rsidR="00A11332" w:rsidRDefault="00A11332">
            <w:pPr>
              <w:spacing w:before="60" w:after="60"/>
              <w:contextualSpacing w:val="0"/>
            </w:pPr>
          </w:p>
        </w:tc>
      </w:tr>
    </w:tbl>
    <w:p w14:paraId="0E3978E2" w14:textId="77777777" w:rsidR="00A11332" w:rsidRDefault="00477AB3">
      <w:pPr>
        <w:ind w:left="600"/>
        <w:contextualSpacing w:val="0"/>
      </w:pPr>
      <w:r>
        <w:rPr>
          <w:b/>
        </w:rPr>
        <w:t>Detail of Tests Not Successfully Executed:</w:t>
      </w:r>
    </w:p>
    <w:tbl>
      <w:tblPr>
        <w:tblStyle w:val="CMTabletable--borders"/>
        <w:tblW w:w="9305" w:type="dxa"/>
        <w:tblInd w:w="643" w:type="dxa"/>
        <w:tblLook w:val="04A0" w:firstRow="1" w:lastRow="0" w:firstColumn="1" w:lastColumn="0" w:noHBand="0" w:noVBand="1"/>
      </w:tblPr>
      <w:tblGrid>
        <w:gridCol w:w="4652"/>
        <w:gridCol w:w="4653"/>
      </w:tblGrid>
      <w:tr w:rsidR="00A11332" w14:paraId="15B51B5B" w14:textId="77777777">
        <w:tc>
          <w:tcPr>
            <w:tcW w:w="4652" w:type="dxa"/>
            <w:shd w:val="clear" w:color="auto" w:fill="000000"/>
          </w:tcPr>
          <w:p w14:paraId="4DDF1DBD" w14:textId="77777777" w:rsidR="00A11332" w:rsidRDefault="00477AB3">
            <w:pPr>
              <w:spacing w:before="60" w:after="60"/>
              <w:contextualSpacing w:val="0"/>
            </w:pPr>
            <w:r>
              <w:rPr>
                <w:color w:val="FFFFFF"/>
              </w:rPr>
              <w:t>Test</w:t>
            </w:r>
          </w:p>
        </w:tc>
        <w:tc>
          <w:tcPr>
            <w:tcW w:w="4652" w:type="dxa"/>
            <w:shd w:val="clear" w:color="auto" w:fill="000000"/>
          </w:tcPr>
          <w:p w14:paraId="0384B8E0" w14:textId="77777777" w:rsidR="00A11332" w:rsidRDefault="00477AB3">
            <w:pPr>
              <w:spacing w:before="60" w:after="60"/>
              <w:contextualSpacing w:val="0"/>
            </w:pPr>
            <w:r>
              <w:rPr>
                <w:color w:val="FFFFFF"/>
              </w:rPr>
              <w:t>Explanation</w:t>
            </w:r>
          </w:p>
        </w:tc>
      </w:tr>
      <w:tr w:rsidR="00A11332" w14:paraId="7EF8D7CD" w14:textId="77777777">
        <w:tc>
          <w:tcPr>
            <w:tcW w:w="4652" w:type="dxa"/>
          </w:tcPr>
          <w:p w14:paraId="5FE72B74" w14:textId="77777777" w:rsidR="00A11332" w:rsidRDefault="00A11332">
            <w:pPr>
              <w:spacing w:before="60" w:after="60"/>
              <w:contextualSpacing w:val="0"/>
            </w:pPr>
          </w:p>
        </w:tc>
        <w:tc>
          <w:tcPr>
            <w:tcW w:w="4652" w:type="dxa"/>
          </w:tcPr>
          <w:p w14:paraId="427AE03A" w14:textId="77777777" w:rsidR="00A11332" w:rsidRDefault="00A11332">
            <w:pPr>
              <w:spacing w:before="60" w:after="60"/>
              <w:contextualSpacing w:val="0"/>
            </w:pPr>
          </w:p>
        </w:tc>
      </w:tr>
      <w:tr w:rsidR="00A11332" w14:paraId="0999D652" w14:textId="77777777">
        <w:tc>
          <w:tcPr>
            <w:tcW w:w="4652" w:type="dxa"/>
          </w:tcPr>
          <w:p w14:paraId="2B7BBF4C" w14:textId="77777777" w:rsidR="00A11332" w:rsidRDefault="00A11332">
            <w:pPr>
              <w:spacing w:before="60" w:after="60"/>
              <w:contextualSpacing w:val="0"/>
            </w:pPr>
          </w:p>
        </w:tc>
        <w:tc>
          <w:tcPr>
            <w:tcW w:w="4652" w:type="dxa"/>
          </w:tcPr>
          <w:p w14:paraId="456688C5" w14:textId="77777777" w:rsidR="00A11332" w:rsidRDefault="00A11332">
            <w:pPr>
              <w:spacing w:before="60" w:after="60"/>
              <w:contextualSpacing w:val="0"/>
            </w:pPr>
          </w:p>
        </w:tc>
      </w:tr>
      <w:tr w:rsidR="00A11332" w14:paraId="7501B8FB" w14:textId="77777777">
        <w:tc>
          <w:tcPr>
            <w:tcW w:w="4652" w:type="dxa"/>
          </w:tcPr>
          <w:p w14:paraId="6DBFB8B7" w14:textId="77777777" w:rsidR="00A11332" w:rsidRDefault="00A11332">
            <w:pPr>
              <w:spacing w:before="60" w:after="60"/>
              <w:contextualSpacing w:val="0"/>
            </w:pPr>
          </w:p>
        </w:tc>
        <w:tc>
          <w:tcPr>
            <w:tcW w:w="4652" w:type="dxa"/>
          </w:tcPr>
          <w:p w14:paraId="6F1E35C5" w14:textId="77777777" w:rsidR="00A11332" w:rsidRDefault="00A11332">
            <w:pPr>
              <w:spacing w:before="60" w:after="60"/>
              <w:contextualSpacing w:val="0"/>
            </w:pPr>
          </w:p>
        </w:tc>
      </w:tr>
    </w:tbl>
    <w:p w14:paraId="5E225D1C" w14:textId="77777777" w:rsidR="00A11332" w:rsidRDefault="00477AB3">
      <w:pPr>
        <w:ind w:left="600"/>
        <w:contextualSpacing w:val="0"/>
      </w:pPr>
      <w:r>
        <w:rPr>
          <w:b/>
        </w:rPr>
        <w:t>Summary of Testing Issues:</w:t>
      </w:r>
    </w:p>
    <w:tbl>
      <w:tblPr>
        <w:tblStyle w:val="CMTabletable--borders"/>
        <w:tblW w:w="9305" w:type="dxa"/>
        <w:tblInd w:w="643" w:type="dxa"/>
        <w:tblLook w:val="04A0" w:firstRow="1" w:lastRow="0" w:firstColumn="1" w:lastColumn="0" w:noHBand="0" w:noVBand="1"/>
      </w:tblPr>
      <w:tblGrid>
        <w:gridCol w:w="4652"/>
        <w:gridCol w:w="4653"/>
      </w:tblGrid>
      <w:tr w:rsidR="00A11332" w14:paraId="3ED8C6BA" w14:textId="77777777">
        <w:tc>
          <w:tcPr>
            <w:tcW w:w="4652" w:type="dxa"/>
            <w:shd w:val="clear" w:color="auto" w:fill="000000"/>
          </w:tcPr>
          <w:p w14:paraId="675AD29C" w14:textId="77777777" w:rsidR="00A11332" w:rsidRDefault="00477AB3">
            <w:pPr>
              <w:spacing w:before="60" w:after="60"/>
              <w:contextualSpacing w:val="0"/>
            </w:pPr>
            <w:r>
              <w:rPr>
                <w:color w:val="FFFFFF"/>
              </w:rPr>
              <w:t>Testing Issue Information Required</w:t>
            </w:r>
          </w:p>
        </w:tc>
        <w:tc>
          <w:tcPr>
            <w:tcW w:w="4652" w:type="dxa"/>
            <w:shd w:val="clear" w:color="auto" w:fill="000000"/>
          </w:tcPr>
          <w:p w14:paraId="224EA9E7" w14:textId="77777777" w:rsidR="00A11332" w:rsidRDefault="00477AB3">
            <w:pPr>
              <w:spacing w:before="60" w:after="60"/>
              <w:contextualSpacing w:val="0"/>
            </w:pPr>
            <w:r>
              <w:rPr>
                <w:color w:val="FFFFFF"/>
              </w:rPr>
              <w:t>Number</w:t>
            </w:r>
          </w:p>
        </w:tc>
      </w:tr>
    </w:tbl>
    <w:p w14:paraId="1D4CB62C"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3CBB4099" w14:textId="77777777">
        <w:tc>
          <w:tcPr>
            <w:tcW w:w="4652" w:type="dxa"/>
          </w:tcPr>
          <w:p w14:paraId="22F57F57" w14:textId="77777777" w:rsidR="00A11332" w:rsidRDefault="00477AB3">
            <w:pPr>
              <w:spacing w:before="60" w:after="60"/>
              <w:contextualSpacing w:val="0"/>
            </w:pPr>
            <w:r>
              <w:t>Number of Testing Issues generated</w:t>
            </w:r>
          </w:p>
        </w:tc>
        <w:tc>
          <w:tcPr>
            <w:tcW w:w="4652" w:type="dxa"/>
          </w:tcPr>
          <w:p w14:paraId="3F22FFC7" w14:textId="77777777" w:rsidR="00A11332" w:rsidRDefault="00A11332">
            <w:pPr>
              <w:spacing w:before="60" w:after="60"/>
              <w:contextualSpacing w:val="0"/>
            </w:pPr>
          </w:p>
        </w:tc>
      </w:tr>
    </w:tbl>
    <w:p w14:paraId="76A9F61C"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317641D1" w14:textId="77777777">
        <w:tc>
          <w:tcPr>
            <w:tcW w:w="4652" w:type="dxa"/>
          </w:tcPr>
          <w:p w14:paraId="715389C7" w14:textId="77777777" w:rsidR="00A11332" w:rsidRDefault="00477AB3">
            <w:pPr>
              <w:spacing w:before="60" w:after="60"/>
              <w:contextualSpacing w:val="0"/>
            </w:pPr>
            <w:r>
              <w:t>Number of Testing Issues closed</w:t>
            </w:r>
          </w:p>
        </w:tc>
        <w:tc>
          <w:tcPr>
            <w:tcW w:w="4652" w:type="dxa"/>
          </w:tcPr>
          <w:p w14:paraId="2CD99001" w14:textId="77777777" w:rsidR="00A11332" w:rsidRDefault="00A11332">
            <w:pPr>
              <w:spacing w:before="60" w:after="60"/>
              <w:contextualSpacing w:val="0"/>
            </w:pPr>
          </w:p>
        </w:tc>
      </w:tr>
    </w:tbl>
    <w:p w14:paraId="20C7C565"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240F2E4E" w14:textId="77777777">
        <w:tc>
          <w:tcPr>
            <w:tcW w:w="4652" w:type="dxa"/>
          </w:tcPr>
          <w:p w14:paraId="2AEC7EB2" w14:textId="77777777" w:rsidR="00A11332" w:rsidRDefault="00477AB3">
            <w:pPr>
              <w:spacing w:before="60" w:after="60"/>
              <w:contextualSpacing w:val="0"/>
            </w:pPr>
            <w:r>
              <w:t>Number of Testing Issues open</w:t>
            </w:r>
          </w:p>
        </w:tc>
        <w:tc>
          <w:tcPr>
            <w:tcW w:w="4652" w:type="dxa"/>
          </w:tcPr>
          <w:p w14:paraId="4DC545AF" w14:textId="77777777" w:rsidR="00A11332" w:rsidRDefault="00A11332">
            <w:pPr>
              <w:spacing w:before="60" w:after="60"/>
              <w:contextualSpacing w:val="0"/>
            </w:pPr>
          </w:p>
        </w:tc>
      </w:tr>
    </w:tbl>
    <w:p w14:paraId="7570371B"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45899BE4" w14:textId="77777777">
        <w:tc>
          <w:tcPr>
            <w:tcW w:w="4652" w:type="dxa"/>
          </w:tcPr>
          <w:p w14:paraId="6CFEFFAA" w14:textId="77777777" w:rsidR="00A11332" w:rsidRDefault="00477AB3">
            <w:pPr>
              <w:spacing w:before="60" w:after="60"/>
              <w:contextualSpacing w:val="0"/>
            </w:pPr>
            <w:r>
              <w:t>Number of open Testing Issues, by severity:</w:t>
            </w:r>
          </w:p>
        </w:tc>
        <w:tc>
          <w:tcPr>
            <w:tcW w:w="4652" w:type="dxa"/>
          </w:tcPr>
          <w:p w14:paraId="0DA31C84" w14:textId="77777777" w:rsidR="00A11332" w:rsidRDefault="00A11332">
            <w:pPr>
              <w:spacing w:before="60" w:after="60"/>
              <w:contextualSpacing w:val="0"/>
            </w:pPr>
          </w:p>
        </w:tc>
      </w:tr>
    </w:tbl>
    <w:p w14:paraId="4B2E4C8C"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4011B2AD" w14:textId="77777777">
        <w:tc>
          <w:tcPr>
            <w:tcW w:w="4652" w:type="dxa"/>
          </w:tcPr>
          <w:p w14:paraId="4A3B8514" w14:textId="77777777" w:rsidR="00A11332" w:rsidRDefault="00477AB3">
            <w:pPr>
              <w:spacing w:before="60" w:after="60"/>
              <w:contextualSpacing w:val="0"/>
            </w:pPr>
            <w:r>
              <w:t>- Severity 1</w:t>
            </w:r>
          </w:p>
        </w:tc>
        <w:tc>
          <w:tcPr>
            <w:tcW w:w="4652" w:type="dxa"/>
          </w:tcPr>
          <w:p w14:paraId="686D3185" w14:textId="77777777" w:rsidR="00A11332" w:rsidRDefault="00A11332">
            <w:pPr>
              <w:spacing w:before="60" w:after="60"/>
              <w:contextualSpacing w:val="0"/>
            </w:pPr>
          </w:p>
        </w:tc>
      </w:tr>
    </w:tbl>
    <w:p w14:paraId="02007E41"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2E3DBABE" w14:textId="77777777">
        <w:tc>
          <w:tcPr>
            <w:tcW w:w="4652" w:type="dxa"/>
          </w:tcPr>
          <w:p w14:paraId="67F82A33" w14:textId="77777777" w:rsidR="00A11332" w:rsidRDefault="00477AB3">
            <w:pPr>
              <w:spacing w:before="60" w:after="60"/>
              <w:contextualSpacing w:val="0"/>
            </w:pPr>
            <w:r>
              <w:t>- Severity 2</w:t>
            </w:r>
          </w:p>
        </w:tc>
        <w:tc>
          <w:tcPr>
            <w:tcW w:w="4652" w:type="dxa"/>
          </w:tcPr>
          <w:p w14:paraId="3677D546" w14:textId="77777777" w:rsidR="00A11332" w:rsidRDefault="00A11332">
            <w:pPr>
              <w:spacing w:before="60" w:after="60"/>
              <w:contextualSpacing w:val="0"/>
            </w:pPr>
          </w:p>
        </w:tc>
      </w:tr>
    </w:tbl>
    <w:p w14:paraId="1131DC79"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33B74535" w14:textId="77777777">
        <w:tc>
          <w:tcPr>
            <w:tcW w:w="4652" w:type="dxa"/>
          </w:tcPr>
          <w:p w14:paraId="40E3D271" w14:textId="77777777" w:rsidR="00A11332" w:rsidRDefault="00477AB3">
            <w:pPr>
              <w:spacing w:before="60" w:after="60"/>
              <w:contextualSpacing w:val="0"/>
            </w:pPr>
            <w:r>
              <w:t>- Severity 3</w:t>
            </w:r>
          </w:p>
        </w:tc>
        <w:tc>
          <w:tcPr>
            <w:tcW w:w="4652" w:type="dxa"/>
          </w:tcPr>
          <w:p w14:paraId="7F0D13A3" w14:textId="77777777" w:rsidR="00A11332" w:rsidRDefault="00A11332">
            <w:pPr>
              <w:spacing w:before="60" w:after="60"/>
              <w:contextualSpacing w:val="0"/>
            </w:pPr>
          </w:p>
        </w:tc>
      </w:tr>
    </w:tbl>
    <w:p w14:paraId="18E6D8CC"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254C7F39" w14:textId="77777777">
        <w:tc>
          <w:tcPr>
            <w:tcW w:w="4652" w:type="dxa"/>
          </w:tcPr>
          <w:p w14:paraId="6B17DC14" w14:textId="77777777" w:rsidR="00A11332" w:rsidRDefault="00477AB3">
            <w:pPr>
              <w:spacing w:before="60" w:after="60"/>
              <w:contextualSpacing w:val="0"/>
            </w:pPr>
            <w:r>
              <w:t>- Severity 4</w:t>
            </w:r>
          </w:p>
        </w:tc>
        <w:tc>
          <w:tcPr>
            <w:tcW w:w="4652" w:type="dxa"/>
          </w:tcPr>
          <w:p w14:paraId="0D62E088" w14:textId="77777777" w:rsidR="00A11332" w:rsidRDefault="00A11332">
            <w:pPr>
              <w:spacing w:before="60" w:after="60"/>
              <w:contextualSpacing w:val="0"/>
            </w:pPr>
          </w:p>
        </w:tc>
      </w:tr>
    </w:tbl>
    <w:p w14:paraId="02B981EE"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26BAD922" w14:textId="77777777">
        <w:tc>
          <w:tcPr>
            <w:tcW w:w="4652" w:type="dxa"/>
          </w:tcPr>
          <w:p w14:paraId="21BA413C" w14:textId="77777777" w:rsidR="00A11332" w:rsidRDefault="00477AB3">
            <w:pPr>
              <w:spacing w:before="60" w:after="60"/>
              <w:contextualSpacing w:val="0"/>
            </w:pPr>
            <w:r>
              <w:t>- Severity 5</w:t>
            </w:r>
          </w:p>
        </w:tc>
        <w:tc>
          <w:tcPr>
            <w:tcW w:w="4652" w:type="dxa"/>
          </w:tcPr>
          <w:p w14:paraId="01655001" w14:textId="77777777" w:rsidR="00A11332" w:rsidRDefault="00A11332">
            <w:pPr>
              <w:spacing w:before="60" w:after="60"/>
              <w:contextualSpacing w:val="0"/>
            </w:pPr>
          </w:p>
        </w:tc>
      </w:tr>
    </w:tbl>
    <w:p w14:paraId="6928AB9E" w14:textId="77777777" w:rsidR="00A11332" w:rsidRDefault="00477AB3">
      <w:pPr>
        <w:ind w:left="600"/>
        <w:contextualSpacing w:val="0"/>
      </w:pPr>
      <w:r>
        <w:rPr>
          <w:b/>
        </w:rPr>
        <w:t>SREPT Exit Criteria Checklist:</w:t>
      </w:r>
    </w:p>
    <w:tbl>
      <w:tblPr>
        <w:tblStyle w:val="CMTabletable--borders"/>
        <w:tblW w:w="9305" w:type="dxa"/>
        <w:tblInd w:w="643" w:type="dxa"/>
        <w:tblLook w:val="04A0" w:firstRow="1" w:lastRow="0" w:firstColumn="1" w:lastColumn="0" w:noHBand="0" w:noVBand="1"/>
      </w:tblPr>
      <w:tblGrid>
        <w:gridCol w:w="4652"/>
        <w:gridCol w:w="4653"/>
      </w:tblGrid>
      <w:tr w:rsidR="00A11332" w14:paraId="1A7E2B39" w14:textId="77777777">
        <w:tc>
          <w:tcPr>
            <w:tcW w:w="4652" w:type="dxa"/>
            <w:shd w:val="clear" w:color="auto" w:fill="000000"/>
          </w:tcPr>
          <w:p w14:paraId="584CAF91" w14:textId="77777777" w:rsidR="00A11332" w:rsidRDefault="00477AB3">
            <w:pPr>
              <w:spacing w:before="60" w:after="60"/>
              <w:contextualSpacing w:val="0"/>
            </w:pPr>
            <w:r>
              <w:rPr>
                <w:color w:val="FFFFFF"/>
              </w:rPr>
              <w:t>Entry Criteria</w:t>
            </w:r>
          </w:p>
        </w:tc>
        <w:tc>
          <w:tcPr>
            <w:tcW w:w="4652" w:type="dxa"/>
            <w:shd w:val="clear" w:color="auto" w:fill="000000"/>
          </w:tcPr>
          <w:p w14:paraId="10F823B2" w14:textId="77777777" w:rsidR="00A11332" w:rsidRDefault="00477AB3">
            <w:pPr>
              <w:spacing w:before="60" w:after="60"/>
              <w:contextualSpacing w:val="0"/>
            </w:pPr>
            <w:r>
              <w:rPr>
                <w:color w:val="FFFFFF"/>
              </w:rPr>
              <w:t>Complete (Y/N)</w:t>
            </w:r>
          </w:p>
        </w:tc>
      </w:tr>
    </w:tbl>
    <w:p w14:paraId="754CEF16"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437905DA" w14:textId="77777777">
        <w:tc>
          <w:tcPr>
            <w:tcW w:w="4652" w:type="dxa"/>
          </w:tcPr>
          <w:p w14:paraId="237D26D7" w14:textId="77777777" w:rsidR="00A11332" w:rsidRDefault="00477AB3">
            <w:pPr>
              <w:spacing w:before="60" w:after="60"/>
              <w:contextualSpacing w:val="0"/>
            </w:pPr>
            <w:r>
              <w:t>Test Results have been documented by the Party and evidence captured in the Party</w:t>
            </w:r>
            <w:r>
              <w:t>’</w:t>
            </w:r>
            <w:r>
              <w:t>s Test Management Tool and are available to be provided to the DCC</w:t>
            </w:r>
          </w:p>
        </w:tc>
        <w:tc>
          <w:tcPr>
            <w:tcW w:w="4652" w:type="dxa"/>
          </w:tcPr>
          <w:p w14:paraId="1347C5B9" w14:textId="77777777" w:rsidR="00A11332" w:rsidRDefault="00A11332">
            <w:pPr>
              <w:spacing w:before="60" w:after="60"/>
              <w:contextualSpacing w:val="0"/>
            </w:pPr>
          </w:p>
        </w:tc>
      </w:tr>
    </w:tbl>
    <w:p w14:paraId="14E24627"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2C0886CA" w14:textId="77777777">
        <w:tc>
          <w:tcPr>
            <w:tcW w:w="4652" w:type="dxa"/>
          </w:tcPr>
          <w:p w14:paraId="47AA045C" w14:textId="77777777" w:rsidR="00A11332" w:rsidRDefault="00477AB3">
            <w:pPr>
              <w:spacing w:before="60" w:after="60"/>
              <w:contextualSpacing w:val="0"/>
            </w:pPr>
            <w:r>
              <w:t>Testing issues identified during a Party</w:t>
            </w:r>
            <w:r>
              <w:t>’</w:t>
            </w:r>
            <w:r>
              <w:t>s test execution have been recorded in the Test Management Tool (see note, below)</w:t>
            </w:r>
          </w:p>
        </w:tc>
        <w:tc>
          <w:tcPr>
            <w:tcW w:w="4652" w:type="dxa"/>
          </w:tcPr>
          <w:p w14:paraId="60760E1E" w14:textId="77777777" w:rsidR="00A11332" w:rsidRDefault="00A11332">
            <w:pPr>
              <w:spacing w:before="60" w:after="60"/>
              <w:contextualSpacing w:val="0"/>
            </w:pPr>
          </w:p>
        </w:tc>
      </w:tr>
    </w:tbl>
    <w:p w14:paraId="5E27D0D1" w14:textId="77777777" w:rsidR="00A11332" w:rsidRDefault="00A11332">
      <w:pPr>
        <w:ind w:left="600"/>
      </w:pPr>
    </w:p>
    <w:tbl>
      <w:tblPr>
        <w:tblStyle w:val="CMTabletable--borders"/>
        <w:tblW w:w="9305" w:type="dxa"/>
        <w:tblInd w:w="643" w:type="dxa"/>
        <w:tblLook w:val="04A0" w:firstRow="1" w:lastRow="0" w:firstColumn="1" w:lastColumn="0" w:noHBand="0" w:noVBand="1"/>
      </w:tblPr>
      <w:tblGrid>
        <w:gridCol w:w="4652"/>
        <w:gridCol w:w="4653"/>
      </w:tblGrid>
      <w:tr w:rsidR="00A11332" w14:paraId="3592CF72" w14:textId="77777777">
        <w:tc>
          <w:tcPr>
            <w:tcW w:w="4652" w:type="dxa"/>
          </w:tcPr>
          <w:p w14:paraId="3882CF2C" w14:textId="77777777" w:rsidR="00A11332" w:rsidRDefault="00477AB3">
            <w:pPr>
              <w:spacing w:before="60" w:after="60"/>
              <w:contextualSpacing w:val="0"/>
            </w:pPr>
            <w:r>
              <w:t>Test Completion Report has been created by the Party and approved by the DCC</w:t>
            </w:r>
          </w:p>
        </w:tc>
        <w:tc>
          <w:tcPr>
            <w:tcW w:w="4652" w:type="dxa"/>
          </w:tcPr>
          <w:p w14:paraId="0D529E62" w14:textId="77777777" w:rsidR="00A11332" w:rsidRDefault="00A11332">
            <w:pPr>
              <w:spacing w:before="60" w:after="60"/>
              <w:contextualSpacing w:val="0"/>
            </w:pPr>
          </w:p>
        </w:tc>
      </w:tr>
    </w:tbl>
    <w:p w14:paraId="5C2D2AF2" w14:textId="77777777" w:rsidR="00A11332" w:rsidRDefault="00477AB3">
      <w:pPr>
        <w:ind w:left="900"/>
        <w:contextualSpacing w:val="0"/>
      </w:pPr>
      <w:r>
        <w:t>Note: All testing issues must either:</w:t>
      </w:r>
    </w:p>
    <w:p w14:paraId="4BD55A48" w14:textId="77777777" w:rsidR="00A11332" w:rsidRDefault="00477AB3">
      <w:pPr>
        <w:numPr>
          <w:ilvl w:val="0"/>
          <w:numId w:val="150"/>
        </w:numPr>
        <w:ind w:left="1800"/>
        <w:contextualSpacing w:val="0"/>
      </w:pPr>
      <w:r>
        <w:t>been fixed and verified by retest; or</w:t>
      </w:r>
    </w:p>
    <w:p w14:paraId="52F56A3A" w14:textId="77777777" w:rsidR="00A11332" w:rsidRDefault="00477AB3">
      <w:pPr>
        <w:numPr>
          <w:ilvl w:val="0"/>
          <w:numId w:val="151"/>
        </w:numPr>
        <w:ind w:left="1800"/>
        <w:contextualSpacing w:val="0"/>
      </w:pPr>
      <w:r>
        <w:t>where outstanding, have been reviewed and documented, and been included as part of a remediation plan that outlines the next steps to be taken, including estimated timescales required to resolve each of their outstanding Testing Issues. The remediation plan must be agreed by the DCC</w:t>
      </w:r>
    </w:p>
    <w:p w14:paraId="2BF90664" w14:textId="77777777" w:rsidR="00A11332" w:rsidRDefault="00477AB3">
      <w:pPr>
        <w:spacing w:after="0"/>
        <w:ind w:left="600"/>
        <w:contextualSpacing w:val="0"/>
      </w:pPr>
      <w:r>
        <w:t>End of report.</w:t>
      </w:r>
    </w:p>
    <w:p w14:paraId="0B770392" w14:textId="77777777" w:rsidR="00A11332" w:rsidRDefault="00A11332">
      <w:pPr>
        <w:spacing w:before="0"/>
        <w:ind w:left="600"/>
        <w:contextualSpacing w:val="0"/>
      </w:pPr>
    </w:p>
    <w:p w14:paraId="6FD0B853" w14:textId="77777777" w:rsidR="00A11332" w:rsidRDefault="00477AB3">
      <w:pPr>
        <w:ind w:left="600"/>
        <w:contextualSpacing w:val="0"/>
      </w:pPr>
      <w:r>
        <w:lastRenderedPageBreak/>
        <w:t xml:space="preserve">Yours faithfully </w:t>
      </w:r>
    </w:p>
    <w:p w14:paraId="353C4283" w14:textId="77777777" w:rsidR="00A11332" w:rsidRDefault="00477AB3">
      <w:pPr>
        <w:ind w:left="600"/>
        <w:contextualSpacing w:val="0"/>
      </w:pPr>
      <w:r>
        <w:t xml:space="preserve">[Name] </w:t>
      </w:r>
    </w:p>
    <w:p w14:paraId="63D066E4" w14:textId="77777777" w:rsidR="00A11332" w:rsidRDefault="00477AB3">
      <w:pPr>
        <w:ind w:left="600"/>
        <w:contextualSpacing w:val="0"/>
      </w:pPr>
      <w:r>
        <w:t>[Position]</w:t>
      </w:r>
    </w:p>
    <w:p w14:paraId="4D0827B9" w14:textId="77777777" w:rsidR="00A11332" w:rsidRDefault="00477AB3">
      <w:pPr>
        <w:ind w:left="600"/>
        <w:contextualSpacing w:val="0"/>
      </w:pPr>
      <w:r>
        <w:t>Acting on behalf of [Party].</w:t>
      </w:r>
    </w:p>
    <w:p w14:paraId="4CE8B774" w14:textId="77777777" w:rsidR="00A11332" w:rsidRDefault="00477AB3">
      <w:r>
        <w:br w:type="page"/>
      </w:r>
    </w:p>
    <w:p w14:paraId="16D2AF6A" w14:textId="77777777" w:rsidR="00A11332" w:rsidRDefault="00477AB3">
      <w:pPr>
        <w:pStyle w:val="Heading2"/>
        <w:numPr>
          <w:ilvl w:val="0"/>
          <w:numId w:val="164"/>
        </w:numPr>
        <w:ind w:left="600"/>
        <w:contextualSpacing w:val="0"/>
      </w:pPr>
      <w:r>
        <w:lastRenderedPageBreak/>
        <w:t>Appendix E: Test Completion Certificate</w:t>
      </w:r>
    </w:p>
    <w:p w14:paraId="2BA039EB" w14:textId="77777777" w:rsidR="00A11332" w:rsidRDefault="00A11332">
      <w:pPr>
        <w:spacing w:after="0"/>
        <w:contextualSpacing w:val="0"/>
        <w:jc w:val="center"/>
      </w:pPr>
    </w:p>
    <w:p w14:paraId="3CDABFFE" w14:textId="77777777" w:rsidR="00A11332" w:rsidRDefault="00477AB3">
      <w:pPr>
        <w:spacing w:before="0"/>
        <w:contextualSpacing w:val="0"/>
        <w:jc w:val="center"/>
      </w:pPr>
      <w:r>
        <w:rPr>
          <w:b/>
        </w:rPr>
        <w:t>TEST COMPLETION CERTIFICATE</w:t>
      </w:r>
    </w:p>
    <w:p w14:paraId="2F044206" w14:textId="77777777" w:rsidR="00A11332" w:rsidRDefault="00477AB3">
      <w:pPr>
        <w:contextualSpacing w:val="0"/>
      </w:pPr>
      <w:r>
        <w:t>To:</w:t>
      </w:r>
      <w:r>
        <w:t> </w:t>
      </w:r>
      <w:r>
        <w:t xml:space="preserve"> </w:t>
      </w:r>
      <w:r>
        <w:t> </w:t>
      </w:r>
      <w:r>
        <w:t xml:space="preserve"> </w:t>
      </w:r>
      <w:r>
        <w:t> </w:t>
      </w:r>
      <w:r>
        <w:t xml:space="preserve"> </w:t>
      </w:r>
      <w:r>
        <w:t> </w:t>
      </w:r>
      <w:r>
        <w:t xml:space="preserve"> [Party / RDP] [SEC Party / RDP ID]</w:t>
      </w:r>
    </w:p>
    <w:p w14:paraId="5165B659" w14:textId="77777777" w:rsidR="00A11332" w:rsidRDefault="00477AB3">
      <w:pPr>
        <w:contextualSpacing w:val="0"/>
      </w:pPr>
      <w:r>
        <w:t>From:</w:t>
      </w:r>
      <w:r>
        <w:t> </w:t>
      </w:r>
      <w:r>
        <w:t xml:space="preserve"> </w:t>
      </w:r>
      <w:r>
        <w:t> </w:t>
      </w:r>
      <w:r>
        <w:t xml:space="preserve">[DCC] </w:t>
      </w:r>
    </w:p>
    <w:p w14:paraId="461149D3" w14:textId="77777777" w:rsidR="00A11332" w:rsidRDefault="00477AB3">
      <w:pPr>
        <w:contextualSpacing w:val="0"/>
      </w:pPr>
      <w:r>
        <w:t>[Date]</w:t>
      </w:r>
    </w:p>
    <w:p w14:paraId="204A0729" w14:textId="77777777" w:rsidR="00A11332" w:rsidRDefault="00477AB3">
      <w:pPr>
        <w:contextualSpacing w:val="0"/>
      </w:pPr>
      <w:r>
        <w:t>Dear Sirs,</w:t>
      </w:r>
    </w:p>
    <w:p w14:paraId="53016BC3" w14:textId="77777777" w:rsidR="00A11332" w:rsidRDefault="00477AB3">
      <w:pPr>
        <w:contextualSpacing w:val="0"/>
        <w:jc w:val="center"/>
      </w:pPr>
      <w:r>
        <w:rPr>
          <w:b/>
        </w:rPr>
        <w:t>TEST COMPLETION CERTIFICATE</w:t>
      </w:r>
    </w:p>
    <w:p w14:paraId="788FF6B2" w14:textId="77777777" w:rsidR="00A11332" w:rsidRDefault="00477AB3">
      <w:pPr>
        <w:contextualSpacing w:val="0"/>
      </w:pPr>
      <w:r>
        <w:t>The relevant tests have been successfully completed to provide the following credentials:</w:t>
      </w:r>
    </w:p>
    <w:tbl>
      <w:tblPr>
        <w:tblStyle w:val="CMTabletable--borders"/>
        <w:tblW w:w="9905" w:type="dxa"/>
        <w:tblInd w:w="43" w:type="dxa"/>
        <w:tblLook w:val="04A0" w:firstRow="1" w:lastRow="0" w:firstColumn="1" w:lastColumn="0" w:noHBand="0" w:noVBand="1"/>
      </w:tblPr>
      <w:tblGrid>
        <w:gridCol w:w="9905"/>
      </w:tblGrid>
      <w:tr w:rsidR="00A11332" w14:paraId="57867B3D" w14:textId="77777777">
        <w:tc>
          <w:tcPr>
            <w:tcW w:w="9905" w:type="dxa"/>
            <w:shd w:val="clear" w:color="auto" w:fill="000000"/>
          </w:tcPr>
          <w:p w14:paraId="45F80938" w14:textId="77777777" w:rsidR="00A11332" w:rsidRDefault="00477AB3">
            <w:pPr>
              <w:spacing w:before="60" w:after="60"/>
              <w:contextualSpacing w:val="0"/>
            </w:pPr>
            <w:r>
              <w:rPr>
                <w:b/>
                <w:color w:val="FFFFFF"/>
              </w:rPr>
              <w:t>Test Scenarios for Parties or RDPs with a DCC Gateway Connection</w:t>
            </w:r>
          </w:p>
        </w:tc>
      </w:tr>
    </w:tbl>
    <w:p w14:paraId="5D32C174" w14:textId="77777777" w:rsidR="00A11332" w:rsidRDefault="00A11332"/>
    <w:tbl>
      <w:tblPr>
        <w:tblStyle w:val="CMTabletable--borders"/>
        <w:tblW w:w="9905" w:type="dxa"/>
        <w:tblInd w:w="43" w:type="dxa"/>
        <w:tblLook w:val="04A0" w:firstRow="1" w:lastRow="0" w:firstColumn="1" w:lastColumn="0" w:noHBand="0" w:noVBand="1"/>
      </w:tblPr>
      <w:tblGrid>
        <w:gridCol w:w="9905"/>
      </w:tblGrid>
      <w:tr w:rsidR="00A11332" w14:paraId="186E4E07" w14:textId="77777777">
        <w:tc>
          <w:tcPr>
            <w:tcW w:w="9905" w:type="dxa"/>
          </w:tcPr>
          <w:p w14:paraId="7F34675D" w14:textId="77777777" w:rsidR="00A11332" w:rsidRDefault="00477AB3">
            <w:pPr>
              <w:spacing w:before="60" w:after="60"/>
              <w:contextualSpacing w:val="0"/>
            </w:pPr>
            <w:r>
              <w:t>IKI credentials for submission of Organisation CSRs using SMKI Portal via DCC Gateway Connection</w:t>
            </w:r>
          </w:p>
        </w:tc>
      </w:tr>
    </w:tbl>
    <w:p w14:paraId="5AB4241B" w14:textId="77777777" w:rsidR="00A11332" w:rsidRDefault="00A11332"/>
    <w:tbl>
      <w:tblPr>
        <w:tblStyle w:val="CMTabletable--borders"/>
        <w:tblW w:w="9905" w:type="dxa"/>
        <w:tblInd w:w="43" w:type="dxa"/>
        <w:tblLook w:val="04A0" w:firstRow="1" w:lastRow="0" w:firstColumn="1" w:lastColumn="0" w:noHBand="0" w:noVBand="1"/>
      </w:tblPr>
      <w:tblGrid>
        <w:gridCol w:w="9905"/>
      </w:tblGrid>
      <w:tr w:rsidR="00A11332" w14:paraId="03EC4B40" w14:textId="77777777">
        <w:tc>
          <w:tcPr>
            <w:tcW w:w="9905" w:type="dxa"/>
          </w:tcPr>
          <w:p w14:paraId="4BD9F72D" w14:textId="77777777" w:rsidR="00A11332" w:rsidRDefault="00477AB3">
            <w:pPr>
              <w:spacing w:before="60" w:after="60"/>
              <w:contextualSpacing w:val="0"/>
            </w:pPr>
            <w:r>
              <w:t>IKI credentials for submission of Device CSRs using SMKI Portal via DCC Gateway Connection</w:t>
            </w:r>
          </w:p>
        </w:tc>
      </w:tr>
    </w:tbl>
    <w:p w14:paraId="1B0F77D2" w14:textId="77777777" w:rsidR="00A11332" w:rsidRDefault="00A11332"/>
    <w:tbl>
      <w:tblPr>
        <w:tblStyle w:val="CMTabletable--borders"/>
        <w:tblW w:w="9905" w:type="dxa"/>
        <w:tblInd w:w="43" w:type="dxa"/>
        <w:tblLook w:val="04A0" w:firstRow="1" w:lastRow="0" w:firstColumn="1" w:lastColumn="0" w:noHBand="0" w:noVBand="1"/>
      </w:tblPr>
      <w:tblGrid>
        <w:gridCol w:w="9905"/>
      </w:tblGrid>
      <w:tr w:rsidR="00A11332" w14:paraId="7DBF260A" w14:textId="77777777">
        <w:tc>
          <w:tcPr>
            <w:tcW w:w="9905" w:type="dxa"/>
          </w:tcPr>
          <w:p w14:paraId="3B747527" w14:textId="77777777" w:rsidR="00A11332" w:rsidRDefault="00477AB3">
            <w:pPr>
              <w:spacing w:before="60" w:after="60"/>
              <w:contextualSpacing w:val="0"/>
            </w:pPr>
            <w:r>
              <w:t>IKI credentials for Ad Hoc Device CSR Web Service</w:t>
            </w:r>
          </w:p>
        </w:tc>
      </w:tr>
    </w:tbl>
    <w:p w14:paraId="29235BC6" w14:textId="77777777" w:rsidR="00A11332" w:rsidRDefault="00A11332"/>
    <w:tbl>
      <w:tblPr>
        <w:tblStyle w:val="CMTabletable--borders"/>
        <w:tblW w:w="9905" w:type="dxa"/>
        <w:tblInd w:w="43" w:type="dxa"/>
        <w:tblLook w:val="04A0" w:firstRow="1" w:lastRow="0" w:firstColumn="1" w:lastColumn="0" w:noHBand="0" w:noVBand="1"/>
      </w:tblPr>
      <w:tblGrid>
        <w:gridCol w:w="9905"/>
      </w:tblGrid>
      <w:tr w:rsidR="00A11332" w14:paraId="12D9776F" w14:textId="77777777">
        <w:tc>
          <w:tcPr>
            <w:tcW w:w="9905" w:type="dxa"/>
          </w:tcPr>
          <w:p w14:paraId="4C84846F" w14:textId="77777777" w:rsidR="00A11332" w:rsidRDefault="00477AB3">
            <w:pPr>
              <w:spacing w:before="60" w:after="60"/>
              <w:contextualSpacing w:val="0"/>
            </w:pPr>
            <w:r>
              <w:t>IKI credentials for Batched Device CSR Web Service</w:t>
            </w:r>
          </w:p>
        </w:tc>
      </w:tr>
    </w:tbl>
    <w:p w14:paraId="3BC7A063" w14:textId="77777777" w:rsidR="00A11332" w:rsidRDefault="00A11332"/>
    <w:tbl>
      <w:tblPr>
        <w:tblStyle w:val="CMTabletable--borders"/>
        <w:tblW w:w="9905" w:type="dxa"/>
        <w:tblInd w:w="43" w:type="dxa"/>
        <w:tblLook w:val="04A0" w:firstRow="1" w:lastRow="0" w:firstColumn="1" w:lastColumn="0" w:noHBand="0" w:noVBand="1"/>
      </w:tblPr>
      <w:tblGrid>
        <w:gridCol w:w="9905"/>
      </w:tblGrid>
      <w:tr w:rsidR="00A11332" w14:paraId="3E95A017" w14:textId="77777777">
        <w:tc>
          <w:tcPr>
            <w:tcW w:w="9905" w:type="dxa"/>
          </w:tcPr>
          <w:p w14:paraId="7460BF3E" w14:textId="77777777" w:rsidR="00A11332" w:rsidRDefault="00477AB3">
            <w:pPr>
              <w:spacing w:before="60" w:after="60"/>
              <w:contextualSpacing w:val="0"/>
            </w:pPr>
            <w:r>
              <w:t>Credentials for SMKI Repository Portal</w:t>
            </w:r>
          </w:p>
        </w:tc>
      </w:tr>
    </w:tbl>
    <w:p w14:paraId="0D2B61DC" w14:textId="77777777" w:rsidR="00A11332" w:rsidRDefault="00A11332"/>
    <w:tbl>
      <w:tblPr>
        <w:tblStyle w:val="CMTabletable--borders"/>
        <w:tblW w:w="9905" w:type="dxa"/>
        <w:tblInd w:w="43" w:type="dxa"/>
        <w:tblLook w:val="04A0" w:firstRow="1" w:lastRow="0" w:firstColumn="1" w:lastColumn="0" w:noHBand="0" w:noVBand="1"/>
      </w:tblPr>
      <w:tblGrid>
        <w:gridCol w:w="9905"/>
      </w:tblGrid>
      <w:tr w:rsidR="00A11332" w14:paraId="7D265537" w14:textId="77777777">
        <w:tc>
          <w:tcPr>
            <w:tcW w:w="9905" w:type="dxa"/>
          </w:tcPr>
          <w:p w14:paraId="5455DDAF" w14:textId="77777777" w:rsidR="00A11332" w:rsidRDefault="00477AB3">
            <w:pPr>
              <w:spacing w:before="60" w:after="60"/>
              <w:contextualSpacing w:val="0"/>
            </w:pPr>
            <w:r>
              <w:t>Credentials for SMKI Repository Web Service</w:t>
            </w:r>
          </w:p>
        </w:tc>
      </w:tr>
    </w:tbl>
    <w:p w14:paraId="42A02C98" w14:textId="77777777" w:rsidR="00A11332" w:rsidRDefault="00A11332"/>
    <w:tbl>
      <w:tblPr>
        <w:tblStyle w:val="CMTabletable--borders"/>
        <w:tblW w:w="9905" w:type="dxa"/>
        <w:tblInd w:w="43" w:type="dxa"/>
        <w:tblLook w:val="04A0" w:firstRow="1" w:lastRow="0" w:firstColumn="1" w:lastColumn="0" w:noHBand="0" w:noVBand="1"/>
      </w:tblPr>
      <w:tblGrid>
        <w:gridCol w:w="9905"/>
      </w:tblGrid>
      <w:tr w:rsidR="00A11332" w14:paraId="26E585F3" w14:textId="77777777">
        <w:tc>
          <w:tcPr>
            <w:tcW w:w="9905" w:type="dxa"/>
          </w:tcPr>
          <w:p w14:paraId="15DBA8C0" w14:textId="77777777" w:rsidR="00A11332" w:rsidRDefault="00477AB3">
            <w:pPr>
              <w:spacing w:before="60" w:after="60"/>
              <w:contextualSpacing w:val="0"/>
            </w:pPr>
            <w:r>
              <w:t>Credentials for SMKI Repository Portal SFTP</w:t>
            </w:r>
          </w:p>
        </w:tc>
      </w:tr>
    </w:tbl>
    <w:p w14:paraId="4E507798" w14:textId="77777777" w:rsidR="00A11332" w:rsidRDefault="00A11332"/>
    <w:tbl>
      <w:tblPr>
        <w:tblStyle w:val="CMTabletable--borders"/>
        <w:tblW w:w="9905" w:type="dxa"/>
        <w:tblInd w:w="43" w:type="dxa"/>
        <w:tblLook w:val="04A0" w:firstRow="1" w:lastRow="0" w:firstColumn="1" w:lastColumn="0" w:noHBand="0" w:noVBand="1"/>
      </w:tblPr>
      <w:tblGrid>
        <w:gridCol w:w="9905"/>
      </w:tblGrid>
      <w:tr w:rsidR="00A11332" w14:paraId="7033CE81" w14:textId="77777777">
        <w:tc>
          <w:tcPr>
            <w:tcW w:w="9905" w:type="dxa"/>
            <w:shd w:val="clear" w:color="auto" w:fill="000000"/>
          </w:tcPr>
          <w:p w14:paraId="0008E487" w14:textId="77777777" w:rsidR="00A11332" w:rsidRDefault="00477AB3">
            <w:pPr>
              <w:spacing w:before="60" w:after="60"/>
              <w:contextualSpacing w:val="0"/>
            </w:pPr>
            <w:r>
              <w:rPr>
                <w:b/>
                <w:color w:val="FFFFFF"/>
              </w:rPr>
              <w:t>Test Scenarios for Parties without a DCC Gateway Connection</w:t>
            </w:r>
          </w:p>
        </w:tc>
      </w:tr>
    </w:tbl>
    <w:p w14:paraId="0E86254D" w14:textId="77777777" w:rsidR="00A11332" w:rsidRDefault="00A11332"/>
    <w:tbl>
      <w:tblPr>
        <w:tblStyle w:val="CMTabletable--borders"/>
        <w:tblW w:w="9905" w:type="dxa"/>
        <w:tblInd w:w="43" w:type="dxa"/>
        <w:tblLook w:val="04A0" w:firstRow="1" w:lastRow="0" w:firstColumn="1" w:lastColumn="0" w:noHBand="0" w:noVBand="1"/>
      </w:tblPr>
      <w:tblGrid>
        <w:gridCol w:w="9905"/>
      </w:tblGrid>
      <w:tr w:rsidR="00A11332" w14:paraId="1889F8D9" w14:textId="77777777">
        <w:tc>
          <w:tcPr>
            <w:tcW w:w="9905" w:type="dxa"/>
          </w:tcPr>
          <w:p w14:paraId="4B51B498" w14:textId="77777777" w:rsidR="00A11332" w:rsidRDefault="00477AB3">
            <w:pPr>
              <w:spacing w:before="60" w:after="60"/>
              <w:contextualSpacing w:val="0"/>
            </w:pPr>
            <w:r>
              <w:t>IKI credentials for submission of Organisation CSRs using SMKI Portal via the Internet</w:t>
            </w:r>
          </w:p>
        </w:tc>
      </w:tr>
    </w:tbl>
    <w:p w14:paraId="001C5735" w14:textId="77777777" w:rsidR="00A11332" w:rsidRDefault="00477AB3">
      <w:pPr>
        <w:contextualSpacing w:val="0"/>
      </w:pPr>
      <w:r>
        <w:t>We confirm that the relevant tests have been executed in accordance with the relevant Test Documents. We confirm that the relevant Exit Criteria have been achieved.</w:t>
      </w:r>
    </w:p>
    <w:p w14:paraId="5A4A2C79" w14:textId="77777777" w:rsidR="00A11332" w:rsidRDefault="00477AB3">
      <w:pPr>
        <w:contextualSpacing w:val="0"/>
      </w:pPr>
      <w:r>
        <w:t xml:space="preserve">Yours faithfully </w:t>
      </w:r>
    </w:p>
    <w:p w14:paraId="6A98FBD7" w14:textId="77777777" w:rsidR="00A11332" w:rsidRDefault="00477AB3">
      <w:pPr>
        <w:contextualSpacing w:val="0"/>
      </w:pPr>
      <w:r>
        <w:t xml:space="preserve">[Name] </w:t>
      </w:r>
    </w:p>
    <w:p w14:paraId="0A026630" w14:textId="77777777" w:rsidR="00A11332" w:rsidRDefault="00477AB3">
      <w:pPr>
        <w:contextualSpacing w:val="0"/>
      </w:pPr>
      <w:r>
        <w:t>[Position]</w:t>
      </w:r>
    </w:p>
    <w:p w14:paraId="1916F550" w14:textId="77777777" w:rsidR="00A11332" w:rsidRDefault="00477AB3">
      <w:pPr>
        <w:contextualSpacing w:val="0"/>
      </w:pPr>
      <w:bookmarkStart w:id="694" w:name="_Hlk69139285"/>
      <w:r>
        <w:t>Acting on behalf of the DCC</w:t>
      </w:r>
    </w:p>
    <w:bookmarkEnd w:id="694"/>
    <w:p w14:paraId="20CDC88B" w14:textId="77777777" w:rsidR="00A11332" w:rsidRDefault="00477AB3">
      <w:r>
        <w:br w:type="page"/>
      </w:r>
    </w:p>
    <w:p w14:paraId="3D9E5908" w14:textId="07166498" w:rsidR="00B840D9" w:rsidRDefault="00477AB3" w:rsidP="00633B67">
      <w:pPr>
        <w:pStyle w:val="Heading2"/>
        <w:numPr>
          <w:ilvl w:val="0"/>
          <w:numId w:val="164"/>
        </w:numPr>
        <w:ind w:left="600"/>
        <w:rPr>
          <w:ins w:id="695" w:author="Author"/>
        </w:rPr>
      </w:pPr>
      <w:commentRangeStart w:id="696"/>
      <w:r>
        <w:lastRenderedPageBreak/>
        <w:t>Appendix F: Definitions</w:t>
      </w:r>
      <w:commentRangeEnd w:id="696"/>
      <w:r w:rsidR="00E7798C">
        <w:rPr>
          <w:rStyle w:val="CommentReference"/>
          <w:b w:val="0"/>
        </w:rPr>
        <w:commentReference w:id="696"/>
      </w:r>
    </w:p>
    <w:p w14:paraId="420CB370" w14:textId="19A701AC" w:rsidR="00B840D9" w:rsidRDefault="00B840D9" w:rsidP="005D289E">
      <w:pPr>
        <w:ind w:left="300"/>
        <w:contextualSpacing w:val="0"/>
        <w:rPr>
          <w:ins w:id="697" w:author="Author"/>
        </w:rPr>
      </w:pPr>
      <w:ins w:id="698" w:author="Author">
        <w:r>
          <w:t xml:space="preserve">In this document, except where the context otherwise requires: </w:t>
        </w:r>
      </w:ins>
    </w:p>
    <w:p w14:paraId="7C4C9D3C" w14:textId="08A1EAA8" w:rsidR="00B840D9" w:rsidRDefault="00B840D9" w:rsidP="005D289E">
      <w:pPr>
        <w:numPr>
          <w:ilvl w:val="0"/>
          <w:numId w:val="4"/>
        </w:numPr>
        <w:ind w:left="1200"/>
        <w:contextualSpacing w:val="0"/>
        <w:rPr>
          <w:ins w:id="699" w:author="Author"/>
        </w:rPr>
      </w:pPr>
      <w:ins w:id="700" w:author="Author">
        <w:r>
          <w:t>expressions defined in Section A of the Code (Definitions and Interpretation) have the same meaning as is set out in that Section,</w:t>
        </w:r>
      </w:ins>
    </w:p>
    <w:p w14:paraId="223906ED" w14:textId="7FF0F0C8" w:rsidR="00B840D9" w:rsidRDefault="00B840D9" w:rsidP="005D289E">
      <w:pPr>
        <w:numPr>
          <w:ilvl w:val="0"/>
          <w:numId w:val="4"/>
        </w:numPr>
        <w:ind w:left="1200"/>
        <w:contextualSpacing w:val="0"/>
        <w:rPr>
          <w:ins w:id="701" w:author="Author"/>
        </w:rPr>
      </w:pPr>
      <w:ins w:id="702" w:author="Author">
        <w:r>
          <w:t>the expressions in the left hand column below shall have the meanings given to them in the right hand column below; and</w:t>
        </w:r>
      </w:ins>
    </w:p>
    <w:p w14:paraId="011DC269" w14:textId="3DC5CAD0" w:rsidR="00B840D9" w:rsidRDefault="00B840D9">
      <w:pPr>
        <w:numPr>
          <w:ilvl w:val="0"/>
          <w:numId w:val="4"/>
        </w:numPr>
        <w:ind w:left="1200"/>
        <w:contextualSpacing w:val="0"/>
        <w:rPr>
          <w:ins w:id="703" w:author="Author"/>
        </w:rPr>
        <w:pPrChange w:id="704" w:author="Author">
          <w:pPr>
            <w:pStyle w:val="Heading2"/>
            <w:numPr>
              <w:numId w:val="164"/>
            </w:numPr>
            <w:ind w:left="600" w:hanging="600"/>
            <w:contextualSpacing/>
          </w:pPr>
        </w:pPrChange>
      </w:pPr>
      <w:ins w:id="705" w:author="Author">
        <w:r>
          <w:t>where any expression is defined in Section A of the Code (Definitions and Interpretation) and in this document, the definition in this document shall take precedence for the purposes of this document.</w:t>
        </w:r>
      </w:ins>
    </w:p>
    <w:p w14:paraId="645C54B9" w14:textId="45DE664D" w:rsidR="00B840D9" w:rsidDel="00B840D9" w:rsidRDefault="00B840D9">
      <w:pPr>
        <w:pStyle w:val="Heading2"/>
        <w:contextualSpacing/>
        <w:rPr>
          <w:del w:id="706" w:author="Author"/>
        </w:rPr>
        <w:pPrChange w:id="707" w:author="Author">
          <w:pPr>
            <w:pStyle w:val="Heading2"/>
            <w:numPr>
              <w:numId w:val="164"/>
            </w:numPr>
            <w:ind w:left="600" w:hanging="600"/>
            <w:contextualSpacing/>
          </w:pPr>
        </w:pPrChange>
      </w:pPr>
    </w:p>
    <w:tbl>
      <w:tblPr>
        <w:tblStyle w:val="CMTabletable--borders"/>
        <w:tblW w:w="9923" w:type="dxa"/>
        <w:tblInd w:w="43" w:type="dxa"/>
        <w:tblLook w:val="04A0" w:firstRow="1" w:lastRow="0" w:firstColumn="1" w:lastColumn="0" w:noHBand="0" w:noVBand="1"/>
        <w:tblPrChange w:id="708" w:author="Author">
          <w:tblPr>
            <w:tblStyle w:val="CMTabletable--borders"/>
            <w:tblW w:w="9905" w:type="dxa"/>
            <w:tblInd w:w="43" w:type="dxa"/>
            <w:tblLook w:val="04A0" w:firstRow="1" w:lastRow="0" w:firstColumn="1" w:lastColumn="0" w:noHBand="0" w:noVBand="1"/>
          </w:tblPr>
        </w:tblPrChange>
      </w:tblPr>
      <w:tblGrid>
        <w:gridCol w:w="3169"/>
        <w:gridCol w:w="6754"/>
        <w:tblGridChange w:id="709">
          <w:tblGrid>
            <w:gridCol w:w="3169"/>
            <w:gridCol w:w="3665"/>
          </w:tblGrid>
        </w:tblGridChange>
      </w:tblGrid>
      <w:tr w:rsidR="00E7798C" w14:paraId="5298E630" w14:textId="77777777" w:rsidTr="00633B67">
        <w:tc>
          <w:tcPr>
            <w:tcW w:w="3169" w:type="dxa"/>
            <w:shd w:val="clear" w:color="auto" w:fill="000000"/>
            <w:tcPrChange w:id="710" w:author="Author">
              <w:tcPr>
                <w:tcW w:w="3169" w:type="dxa"/>
                <w:shd w:val="clear" w:color="auto" w:fill="000000"/>
              </w:tcPr>
            </w:tcPrChange>
          </w:tcPr>
          <w:p w14:paraId="59CED0A8" w14:textId="77777777" w:rsidR="00E7798C" w:rsidRDefault="00E7798C">
            <w:pPr>
              <w:spacing w:before="60" w:after="60"/>
              <w:contextualSpacing w:val="0"/>
            </w:pPr>
            <w:r>
              <w:rPr>
                <w:b/>
                <w:color w:val="FFFFFF"/>
              </w:rPr>
              <w:t>Term</w:t>
            </w:r>
          </w:p>
        </w:tc>
        <w:tc>
          <w:tcPr>
            <w:tcW w:w="6754" w:type="dxa"/>
            <w:shd w:val="clear" w:color="auto" w:fill="000000"/>
            <w:tcPrChange w:id="711" w:author="Author">
              <w:tcPr>
                <w:tcW w:w="3664" w:type="dxa"/>
                <w:shd w:val="clear" w:color="auto" w:fill="000000"/>
              </w:tcPr>
            </w:tcPrChange>
          </w:tcPr>
          <w:p w14:paraId="6E27B18B" w14:textId="77777777" w:rsidR="00E7798C" w:rsidRDefault="00E7798C">
            <w:pPr>
              <w:spacing w:before="60" w:after="60"/>
              <w:contextualSpacing w:val="0"/>
            </w:pPr>
            <w:r>
              <w:rPr>
                <w:b/>
                <w:color w:val="FFFFFF"/>
              </w:rPr>
              <w:t>Definition</w:t>
            </w:r>
          </w:p>
        </w:tc>
      </w:tr>
    </w:tbl>
    <w:p w14:paraId="4EC3ADE2" w14:textId="50A79BD2" w:rsidR="00A11332" w:rsidDel="00B840D9" w:rsidRDefault="00A11332">
      <w:pPr>
        <w:rPr>
          <w:del w:id="712" w:author="Author"/>
        </w:rPr>
      </w:pPr>
    </w:p>
    <w:tbl>
      <w:tblPr>
        <w:tblStyle w:val="CMTabletable--borders"/>
        <w:tblW w:w="9905" w:type="dxa"/>
        <w:tblInd w:w="43" w:type="dxa"/>
        <w:tblLook w:val="04A0" w:firstRow="1" w:lastRow="0" w:firstColumn="1" w:lastColumn="0" w:noHBand="0" w:noVBand="1"/>
      </w:tblPr>
      <w:tblGrid>
        <w:gridCol w:w="3169"/>
        <w:gridCol w:w="3665"/>
        <w:gridCol w:w="3071"/>
      </w:tblGrid>
      <w:tr w:rsidR="00A11332" w:rsidDel="00E7798C" w14:paraId="33D75D23" w14:textId="337E7692">
        <w:trPr>
          <w:del w:id="713" w:author="Author"/>
        </w:trPr>
        <w:tc>
          <w:tcPr>
            <w:tcW w:w="3169" w:type="dxa"/>
          </w:tcPr>
          <w:p w14:paraId="43F286E6" w14:textId="324B6B09" w:rsidR="00A11332" w:rsidDel="00E7798C" w:rsidRDefault="00477AB3">
            <w:pPr>
              <w:spacing w:before="60" w:after="60"/>
              <w:contextualSpacing w:val="0"/>
              <w:rPr>
                <w:del w:id="714" w:author="Author"/>
              </w:rPr>
            </w:pPr>
            <w:del w:id="715" w:author="Author">
              <w:r w:rsidDel="00E7798C">
                <w:delText>Authorised Subscriber</w:delText>
              </w:r>
            </w:del>
          </w:p>
        </w:tc>
        <w:tc>
          <w:tcPr>
            <w:tcW w:w="3664" w:type="dxa"/>
          </w:tcPr>
          <w:p w14:paraId="4A2E108D" w14:textId="7DC630F3" w:rsidR="00A11332" w:rsidDel="00E7798C" w:rsidRDefault="00477AB3">
            <w:pPr>
              <w:spacing w:before="60" w:after="60"/>
              <w:contextualSpacing w:val="0"/>
              <w:rPr>
                <w:del w:id="716" w:author="Author"/>
              </w:rPr>
            </w:pPr>
            <w:del w:id="717" w:author="Author">
              <w:r w:rsidDel="00E7798C">
                <w:delText>means a Party which is an Authorised Subscriber for the purposes (and in accordance with the meaning given to that expression in Annex A [of the SEC]) of either or both of the Certificate Policies</w:delText>
              </w:r>
            </w:del>
          </w:p>
        </w:tc>
        <w:tc>
          <w:tcPr>
            <w:tcW w:w="3070" w:type="dxa"/>
          </w:tcPr>
          <w:p w14:paraId="643DD9BF" w14:textId="3750D815" w:rsidR="00A11332" w:rsidDel="00E7798C" w:rsidRDefault="00477AB3">
            <w:pPr>
              <w:spacing w:before="60" w:after="60"/>
              <w:contextualSpacing w:val="0"/>
              <w:rPr>
                <w:del w:id="718" w:author="Author"/>
              </w:rPr>
            </w:pPr>
            <w:del w:id="719" w:author="Author">
              <w:r w:rsidDel="00E7798C">
                <w:delText>SEC</w:delText>
              </w:r>
            </w:del>
          </w:p>
        </w:tc>
      </w:tr>
    </w:tbl>
    <w:p w14:paraId="5F26887C" w14:textId="5A3CAAD0" w:rsidR="00E7798C" w:rsidRDefault="00E7798C">
      <w:pPr>
        <w:rPr>
          <w:ins w:id="720" w:author="Author"/>
        </w:rPr>
      </w:pPr>
    </w:p>
    <w:tbl>
      <w:tblPr>
        <w:tblStyle w:val="CMTabletable--borders"/>
        <w:tblW w:w="9923" w:type="dxa"/>
        <w:tblInd w:w="43" w:type="dxa"/>
        <w:tblLook w:val="04A0" w:firstRow="1" w:lastRow="0" w:firstColumn="1" w:lastColumn="0" w:noHBand="0" w:noVBand="1"/>
        <w:tblPrChange w:id="721" w:author="Author">
          <w:tblPr>
            <w:tblStyle w:val="CMTabletable--borders"/>
            <w:tblW w:w="9905" w:type="dxa"/>
            <w:tblInd w:w="43" w:type="dxa"/>
            <w:tblLook w:val="04A0" w:firstRow="1" w:lastRow="0" w:firstColumn="1" w:lastColumn="0" w:noHBand="0" w:noVBand="1"/>
          </w:tblPr>
        </w:tblPrChange>
      </w:tblPr>
      <w:tblGrid>
        <w:gridCol w:w="3169"/>
        <w:gridCol w:w="6754"/>
        <w:tblGridChange w:id="722">
          <w:tblGrid>
            <w:gridCol w:w="3169"/>
            <w:gridCol w:w="3665"/>
          </w:tblGrid>
        </w:tblGridChange>
      </w:tblGrid>
      <w:tr w:rsidR="00B840D9" w14:paraId="45BB6FFD" w14:textId="77777777" w:rsidTr="00633B67">
        <w:trPr>
          <w:ins w:id="723" w:author="Author"/>
        </w:trPr>
        <w:tc>
          <w:tcPr>
            <w:tcW w:w="3169" w:type="dxa"/>
            <w:tcPrChange w:id="724" w:author="Author">
              <w:tcPr>
                <w:tcW w:w="3169" w:type="dxa"/>
              </w:tcPr>
            </w:tcPrChange>
          </w:tcPr>
          <w:p w14:paraId="4064C6CA" w14:textId="04A68F8D" w:rsidR="00B840D9" w:rsidRDefault="00B840D9" w:rsidP="004E76A1">
            <w:pPr>
              <w:spacing w:before="60" w:after="60"/>
              <w:contextualSpacing w:val="0"/>
              <w:rPr>
                <w:ins w:id="725" w:author="Author"/>
              </w:rPr>
            </w:pPr>
            <w:ins w:id="726" w:author="Author">
              <w:r>
                <w:t>Ad Hoc Device CSR Web Service</w:t>
              </w:r>
            </w:ins>
          </w:p>
        </w:tc>
        <w:tc>
          <w:tcPr>
            <w:tcW w:w="6754" w:type="dxa"/>
            <w:tcPrChange w:id="727" w:author="Author">
              <w:tcPr>
                <w:tcW w:w="3664" w:type="dxa"/>
              </w:tcPr>
            </w:tcPrChange>
          </w:tcPr>
          <w:p w14:paraId="752AF877" w14:textId="39D46B33" w:rsidR="00B840D9" w:rsidRDefault="00B840D9" w:rsidP="004E76A1">
            <w:pPr>
              <w:spacing w:before="60" w:after="60"/>
              <w:contextualSpacing w:val="0"/>
              <w:rPr>
                <w:ins w:id="728" w:author="Author"/>
              </w:rPr>
            </w:pPr>
            <w:ins w:id="729" w:author="Author">
              <w:r>
                <w:t>Has the meaning given to that expression in the SMKI RAPP</w:t>
              </w:r>
            </w:ins>
          </w:p>
        </w:tc>
      </w:tr>
    </w:tbl>
    <w:p w14:paraId="1BC06EBB" w14:textId="17802C4A" w:rsidR="00E7798C" w:rsidRDefault="00E7798C">
      <w:pPr>
        <w:rPr>
          <w:ins w:id="730" w:author="Author"/>
        </w:rPr>
      </w:pPr>
    </w:p>
    <w:tbl>
      <w:tblPr>
        <w:tblStyle w:val="CMTabletable--borders"/>
        <w:tblW w:w="16677" w:type="dxa"/>
        <w:tblInd w:w="43" w:type="dxa"/>
        <w:tblLook w:val="04A0" w:firstRow="1" w:lastRow="0" w:firstColumn="1" w:lastColumn="0" w:noHBand="0" w:noVBand="1"/>
      </w:tblPr>
      <w:tblGrid>
        <w:gridCol w:w="3169"/>
        <w:gridCol w:w="6754"/>
        <w:gridCol w:w="6754"/>
      </w:tblGrid>
      <w:tr w:rsidR="00B840D9" w14:paraId="4A6FAE39" w14:textId="77777777" w:rsidTr="00B840D9">
        <w:trPr>
          <w:ins w:id="731" w:author="Author"/>
        </w:trPr>
        <w:tc>
          <w:tcPr>
            <w:tcW w:w="3169" w:type="dxa"/>
          </w:tcPr>
          <w:p w14:paraId="334509F6" w14:textId="52CDA785" w:rsidR="00B840D9" w:rsidRDefault="00B840D9" w:rsidP="00B840D9">
            <w:pPr>
              <w:spacing w:before="60" w:after="60"/>
              <w:contextualSpacing w:val="0"/>
              <w:rPr>
                <w:ins w:id="732" w:author="Author"/>
              </w:rPr>
            </w:pPr>
            <w:ins w:id="733" w:author="Author">
              <w:r>
                <w:t>Batched Device CSR Web Service</w:t>
              </w:r>
            </w:ins>
          </w:p>
        </w:tc>
        <w:tc>
          <w:tcPr>
            <w:tcW w:w="6754" w:type="dxa"/>
          </w:tcPr>
          <w:p w14:paraId="0B4411B4" w14:textId="70FEE3E6" w:rsidR="00B840D9" w:rsidRDefault="00B840D9" w:rsidP="00B840D9">
            <w:pPr>
              <w:spacing w:before="60" w:after="60"/>
              <w:contextualSpacing w:val="0"/>
              <w:rPr>
                <w:ins w:id="734" w:author="Author"/>
              </w:rPr>
            </w:pPr>
            <w:ins w:id="735" w:author="Author">
              <w:r>
                <w:t>Has the meaning given to that expression in the SMKI RAPP</w:t>
              </w:r>
            </w:ins>
          </w:p>
        </w:tc>
        <w:tc>
          <w:tcPr>
            <w:tcW w:w="6754" w:type="dxa"/>
          </w:tcPr>
          <w:p w14:paraId="7A9BEA12" w14:textId="7B1261EF" w:rsidR="00B840D9" w:rsidRDefault="00B840D9" w:rsidP="00B840D9">
            <w:pPr>
              <w:spacing w:before="60" w:after="60"/>
              <w:contextualSpacing w:val="0"/>
              <w:rPr>
                <w:ins w:id="736" w:author="Author"/>
              </w:rPr>
            </w:pPr>
          </w:p>
        </w:tc>
      </w:tr>
    </w:tbl>
    <w:p w14:paraId="42C5A483" w14:textId="77777777" w:rsidR="00B840D9" w:rsidRDefault="00B840D9"/>
    <w:tbl>
      <w:tblPr>
        <w:tblStyle w:val="CMTabletable--borders"/>
        <w:tblW w:w="9923" w:type="dxa"/>
        <w:tblInd w:w="43" w:type="dxa"/>
        <w:tblLook w:val="04A0" w:firstRow="1" w:lastRow="0" w:firstColumn="1" w:lastColumn="0" w:noHBand="0" w:noVBand="1"/>
        <w:tblPrChange w:id="737" w:author="Author">
          <w:tblPr>
            <w:tblStyle w:val="CMTabletable--borders"/>
            <w:tblW w:w="9905" w:type="dxa"/>
            <w:tblInd w:w="43" w:type="dxa"/>
            <w:tblLook w:val="04A0" w:firstRow="1" w:lastRow="0" w:firstColumn="1" w:lastColumn="0" w:noHBand="0" w:noVBand="1"/>
          </w:tblPr>
        </w:tblPrChange>
      </w:tblPr>
      <w:tblGrid>
        <w:gridCol w:w="3169"/>
        <w:gridCol w:w="6754"/>
        <w:tblGridChange w:id="738">
          <w:tblGrid>
            <w:gridCol w:w="3169"/>
            <w:gridCol w:w="3665"/>
          </w:tblGrid>
        </w:tblGridChange>
      </w:tblGrid>
      <w:tr w:rsidR="00B840D9" w14:paraId="260BFB15" w14:textId="77777777" w:rsidTr="00633B67">
        <w:tc>
          <w:tcPr>
            <w:tcW w:w="3169" w:type="dxa"/>
            <w:tcPrChange w:id="739" w:author="Author">
              <w:tcPr>
                <w:tcW w:w="3169" w:type="dxa"/>
              </w:tcPr>
            </w:tcPrChange>
          </w:tcPr>
          <w:p w14:paraId="36A41AA8" w14:textId="77777777" w:rsidR="00B840D9" w:rsidRDefault="00B840D9">
            <w:pPr>
              <w:spacing w:before="60" w:after="60"/>
              <w:contextualSpacing w:val="0"/>
            </w:pPr>
            <w:r>
              <w:t>Daily Testing Issue Report</w:t>
            </w:r>
          </w:p>
        </w:tc>
        <w:tc>
          <w:tcPr>
            <w:tcW w:w="6754" w:type="dxa"/>
            <w:tcPrChange w:id="740" w:author="Author">
              <w:tcPr>
                <w:tcW w:w="3665" w:type="dxa"/>
              </w:tcPr>
            </w:tcPrChange>
          </w:tcPr>
          <w:p w14:paraId="509F6B15" w14:textId="77777777" w:rsidR="00B840D9" w:rsidRDefault="00B840D9">
            <w:pPr>
              <w:spacing w:before="60" w:after="60"/>
              <w:contextualSpacing w:val="0"/>
            </w:pPr>
            <w:r>
              <w:t>The document reporting on the status of any testing issues identified (part of the Test Execution Dashboard)</w:t>
            </w:r>
          </w:p>
        </w:tc>
      </w:tr>
    </w:tbl>
    <w:p w14:paraId="34AC2AA6" w14:textId="72E106C1" w:rsidR="00A11332" w:rsidDel="00E7798C" w:rsidRDefault="00A11332">
      <w:pPr>
        <w:rPr>
          <w:del w:id="741" w:author="Author"/>
        </w:rPr>
      </w:pPr>
    </w:p>
    <w:tbl>
      <w:tblPr>
        <w:tblStyle w:val="CMTabletable--borders"/>
        <w:tblW w:w="9905" w:type="dxa"/>
        <w:tblInd w:w="43" w:type="dxa"/>
        <w:tblLook w:val="04A0" w:firstRow="1" w:lastRow="0" w:firstColumn="1" w:lastColumn="0" w:noHBand="0" w:noVBand="1"/>
        <w:tblPrChange w:id="742" w:author="Author">
          <w:tblPr>
            <w:tblStyle w:val="CMTabletable--borders"/>
            <w:tblW w:w="9905" w:type="dxa"/>
            <w:tblInd w:w="43" w:type="dxa"/>
            <w:tblLook w:val="04A0" w:firstRow="1" w:lastRow="0" w:firstColumn="1" w:lastColumn="0" w:noHBand="0" w:noVBand="1"/>
          </w:tblPr>
        </w:tblPrChange>
      </w:tblPr>
      <w:tblGrid>
        <w:gridCol w:w="3169"/>
        <w:gridCol w:w="3665"/>
        <w:gridCol w:w="3071"/>
        <w:tblGridChange w:id="743">
          <w:tblGrid>
            <w:gridCol w:w="3169"/>
            <w:gridCol w:w="3665"/>
            <w:gridCol w:w="3071"/>
          </w:tblGrid>
        </w:tblGridChange>
      </w:tblGrid>
      <w:tr w:rsidR="00A11332" w:rsidDel="00E7798C" w14:paraId="608D9ED9" w14:textId="4A3649E1" w:rsidTr="00633B67">
        <w:trPr>
          <w:del w:id="744" w:author="Author"/>
        </w:trPr>
        <w:tc>
          <w:tcPr>
            <w:tcW w:w="3169" w:type="dxa"/>
            <w:tcPrChange w:id="745" w:author="Author">
              <w:tcPr>
                <w:tcW w:w="3169" w:type="dxa"/>
              </w:tcPr>
            </w:tcPrChange>
          </w:tcPr>
          <w:p w14:paraId="4BECE9DC" w14:textId="0971E72D" w:rsidR="00A11332" w:rsidDel="00E7798C" w:rsidRDefault="00477AB3">
            <w:pPr>
              <w:spacing w:before="60" w:after="60"/>
              <w:contextualSpacing w:val="0"/>
              <w:rPr>
                <w:del w:id="746" w:author="Author"/>
              </w:rPr>
            </w:pPr>
            <w:del w:id="747" w:author="Author">
              <w:r w:rsidDel="00E7798C">
                <w:delText>CRL</w:delText>
              </w:r>
            </w:del>
          </w:p>
        </w:tc>
        <w:tc>
          <w:tcPr>
            <w:tcW w:w="3665" w:type="dxa"/>
            <w:tcPrChange w:id="748" w:author="Author">
              <w:tcPr>
                <w:tcW w:w="3664" w:type="dxa"/>
              </w:tcPr>
            </w:tcPrChange>
          </w:tcPr>
          <w:p w14:paraId="5AD488AB" w14:textId="2FA85491" w:rsidR="00A11332" w:rsidDel="00E7798C" w:rsidRDefault="00477AB3">
            <w:pPr>
              <w:spacing w:before="60" w:after="60"/>
              <w:contextualSpacing w:val="0"/>
              <w:rPr>
                <w:del w:id="749" w:author="Author"/>
              </w:rPr>
            </w:pPr>
            <w:del w:id="750" w:author="Author">
              <w:r w:rsidDel="00E7798C">
                <w:delText>Certificate Revocation List</w:delText>
              </w:r>
            </w:del>
          </w:p>
        </w:tc>
        <w:tc>
          <w:tcPr>
            <w:tcW w:w="3071" w:type="dxa"/>
            <w:tcPrChange w:id="751" w:author="Author">
              <w:tcPr>
                <w:tcW w:w="3070" w:type="dxa"/>
              </w:tcPr>
            </w:tcPrChange>
          </w:tcPr>
          <w:p w14:paraId="268BE99B" w14:textId="733B6FA0" w:rsidR="00A11332" w:rsidDel="00E7798C" w:rsidRDefault="00477AB3">
            <w:pPr>
              <w:spacing w:before="60" w:after="60"/>
              <w:contextualSpacing w:val="0"/>
              <w:rPr>
                <w:del w:id="752" w:author="Author"/>
              </w:rPr>
            </w:pPr>
            <w:del w:id="753" w:author="Author">
              <w:r w:rsidDel="00E7798C">
                <w:delText>SEC</w:delText>
              </w:r>
            </w:del>
          </w:p>
        </w:tc>
      </w:tr>
    </w:tbl>
    <w:p w14:paraId="3413C5DF" w14:textId="1FBD2737" w:rsidR="00A11332" w:rsidDel="00E7798C" w:rsidRDefault="00A11332">
      <w:pPr>
        <w:rPr>
          <w:del w:id="754" w:author="Author"/>
        </w:rPr>
      </w:pPr>
    </w:p>
    <w:tbl>
      <w:tblPr>
        <w:tblStyle w:val="CMTabletable--borders"/>
        <w:tblW w:w="9905" w:type="dxa"/>
        <w:tblInd w:w="43" w:type="dxa"/>
        <w:tblLook w:val="04A0" w:firstRow="1" w:lastRow="0" w:firstColumn="1" w:lastColumn="0" w:noHBand="0" w:noVBand="1"/>
      </w:tblPr>
      <w:tblGrid>
        <w:gridCol w:w="3169"/>
        <w:gridCol w:w="3665"/>
        <w:gridCol w:w="3071"/>
      </w:tblGrid>
      <w:tr w:rsidR="00A11332" w:rsidDel="00E7798C" w14:paraId="0E2968E6" w14:textId="6402A879">
        <w:trPr>
          <w:del w:id="755" w:author="Author"/>
        </w:trPr>
        <w:tc>
          <w:tcPr>
            <w:tcW w:w="3169" w:type="dxa"/>
          </w:tcPr>
          <w:p w14:paraId="759ACA16" w14:textId="38725ECE" w:rsidR="00A11332" w:rsidDel="00E7798C" w:rsidRDefault="00477AB3">
            <w:pPr>
              <w:spacing w:before="60" w:after="60"/>
              <w:contextualSpacing w:val="0"/>
              <w:rPr>
                <w:del w:id="756" w:author="Author"/>
              </w:rPr>
            </w:pPr>
            <w:del w:id="757" w:author="Author">
              <w:r w:rsidDel="00E7798C">
                <w:delText>CSR</w:delText>
              </w:r>
            </w:del>
          </w:p>
        </w:tc>
        <w:tc>
          <w:tcPr>
            <w:tcW w:w="3664" w:type="dxa"/>
          </w:tcPr>
          <w:p w14:paraId="4E47922C" w14:textId="59C40D71" w:rsidR="00A11332" w:rsidDel="00E7798C" w:rsidRDefault="00477AB3">
            <w:pPr>
              <w:spacing w:before="60" w:after="60"/>
              <w:contextualSpacing w:val="0"/>
              <w:rPr>
                <w:del w:id="758" w:author="Author"/>
              </w:rPr>
            </w:pPr>
            <w:del w:id="759" w:author="Author">
              <w:r w:rsidDel="00E7798C">
                <w:delText>Certificate Signing Request</w:delText>
              </w:r>
            </w:del>
          </w:p>
        </w:tc>
        <w:tc>
          <w:tcPr>
            <w:tcW w:w="3070" w:type="dxa"/>
          </w:tcPr>
          <w:p w14:paraId="2ABF7648" w14:textId="4E851EFD" w:rsidR="00A11332" w:rsidDel="00E7798C" w:rsidRDefault="00477AB3">
            <w:pPr>
              <w:spacing w:before="60" w:after="60"/>
              <w:contextualSpacing w:val="0"/>
              <w:rPr>
                <w:del w:id="760" w:author="Author"/>
              </w:rPr>
            </w:pPr>
            <w:del w:id="761" w:author="Author">
              <w:r w:rsidDel="00E7798C">
                <w:delText>SEC</w:delText>
              </w:r>
            </w:del>
          </w:p>
        </w:tc>
      </w:tr>
    </w:tbl>
    <w:p w14:paraId="65A9F0A1" w14:textId="55061E9F" w:rsidR="00A11332" w:rsidDel="00E7798C" w:rsidRDefault="00A11332">
      <w:pPr>
        <w:rPr>
          <w:del w:id="762" w:author="Author"/>
        </w:rPr>
      </w:pPr>
    </w:p>
    <w:tbl>
      <w:tblPr>
        <w:tblStyle w:val="CMTabletable--borders"/>
        <w:tblW w:w="9905" w:type="dxa"/>
        <w:tblInd w:w="43" w:type="dxa"/>
        <w:tblLook w:val="04A0" w:firstRow="1" w:lastRow="0" w:firstColumn="1" w:lastColumn="0" w:noHBand="0" w:noVBand="1"/>
      </w:tblPr>
      <w:tblGrid>
        <w:gridCol w:w="3169"/>
        <w:gridCol w:w="3665"/>
        <w:gridCol w:w="3071"/>
      </w:tblGrid>
      <w:tr w:rsidR="00A11332" w:rsidDel="00E7798C" w14:paraId="51C1046C" w14:textId="3AAE2AC8">
        <w:trPr>
          <w:del w:id="763" w:author="Author"/>
        </w:trPr>
        <w:tc>
          <w:tcPr>
            <w:tcW w:w="3169" w:type="dxa"/>
          </w:tcPr>
          <w:p w14:paraId="43814FB7" w14:textId="100738E8" w:rsidR="00A11332" w:rsidDel="00E7798C" w:rsidRDefault="00477AB3">
            <w:pPr>
              <w:spacing w:before="60" w:after="60"/>
              <w:contextualSpacing w:val="0"/>
              <w:rPr>
                <w:del w:id="764" w:author="Author"/>
              </w:rPr>
            </w:pPr>
            <w:del w:id="765" w:author="Author">
              <w:r w:rsidDel="00E7798C">
                <w:delText>DCA</w:delText>
              </w:r>
            </w:del>
          </w:p>
        </w:tc>
        <w:tc>
          <w:tcPr>
            <w:tcW w:w="3664" w:type="dxa"/>
          </w:tcPr>
          <w:p w14:paraId="52DC09A7" w14:textId="3A31AA59" w:rsidR="00A11332" w:rsidDel="00E7798C" w:rsidRDefault="00477AB3">
            <w:pPr>
              <w:spacing w:before="60" w:after="60"/>
              <w:contextualSpacing w:val="0"/>
              <w:rPr>
                <w:del w:id="766" w:author="Author"/>
              </w:rPr>
            </w:pPr>
            <w:del w:id="767" w:author="Author">
              <w:r w:rsidDel="00E7798C">
                <w:delText>Device Certification Authority</w:delText>
              </w:r>
            </w:del>
          </w:p>
        </w:tc>
        <w:tc>
          <w:tcPr>
            <w:tcW w:w="3070" w:type="dxa"/>
          </w:tcPr>
          <w:p w14:paraId="5E6B3444" w14:textId="047FECDA" w:rsidR="00A11332" w:rsidDel="00E7798C" w:rsidRDefault="00477AB3">
            <w:pPr>
              <w:spacing w:before="60" w:after="60"/>
              <w:contextualSpacing w:val="0"/>
              <w:rPr>
                <w:del w:id="768" w:author="Author"/>
              </w:rPr>
            </w:pPr>
            <w:del w:id="769" w:author="Author">
              <w:r w:rsidDel="00E7798C">
                <w:delText>SEC</w:delText>
              </w:r>
            </w:del>
          </w:p>
        </w:tc>
      </w:tr>
    </w:tbl>
    <w:p w14:paraId="74D37667" w14:textId="46AC0E5A" w:rsidR="00A11332" w:rsidDel="00E7798C" w:rsidRDefault="00A11332">
      <w:pPr>
        <w:rPr>
          <w:del w:id="770" w:author="Author"/>
        </w:rPr>
      </w:pPr>
    </w:p>
    <w:tbl>
      <w:tblPr>
        <w:tblStyle w:val="CMTabletable--borders"/>
        <w:tblW w:w="9905" w:type="dxa"/>
        <w:tblInd w:w="43" w:type="dxa"/>
        <w:tblLook w:val="04A0" w:firstRow="1" w:lastRow="0" w:firstColumn="1" w:lastColumn="0" w:noHBand="0" w:noVBand="1"/>
      </w:tblPr>
      <w:tblGrid>
        <w:gridCol w:w="3169"/>
        <w:gridCol w:w="3665"/>
        <w:gridCol w:w="3071"/>
      </w:tblGrid>
      <w:tr w:rsidR="00A11332" w:rsidDel="00E7798C" w14:paraId="2C8E7A22" w14:textId="48408513">
        <w:trPr>
          <w:del w:id="771" w:author="Author"/>
        </w:trPr>
        <w:tc>
          <w:tcPr>
            <w:tcW w:w="3169" w:type="dxa"/>
          </w:tcPr>
          <w:p w14:paraId="6F723F15" w14:textId="51457C8E" w:rsidR="00A11332" w:rsidDel="00E7798C" w:rsidRDefault="00477AB3">
            <w:pPr>
              <w:spacing w:before="60" w:after="60"/>
              <w:contextualSpacing w:val="0"/>
              <w:rPr>
                <w:del w:id="772" w:author="Author"/>
              </w:rPr>
            </w:pPr>
            <w:del w:id="773" w:author="Author">
              <w:r w:rsidDel="00E7798C">
                <w:delText>User</w:delText>
              </w:r>
            </w:del>
          </w:p>
        </w:tc>
        <w:tc>
          <w:tcPr>
            <w:tcW w:w="3664" w:type="dxa"/>
          </w:tcPr>
          <w:p w14:paraId="0CEAF79A" w14:textId="2648C454" w:rsidR="00A11332" w:rsidDel="00E7798C" w:rsidRDefault="00477AB3">
            <w:pPr>
              <w:spacing w:before="60" w:after="60"/>
              <w:contextualSpacing w:val="0"/>
              <w:rPr>
                <w:del w:id="774" w:author="Author"/>
              </w:rPr>
            </w:pPr>
            <w:del w:id="775" w:author="Author">
              <w:r w:rsidDel="00E7798C">
                <w:delText>A Party that has completed the User Entry Process (and, in respect of Services available in accordance with this Code to Users acting only in one or more User Roles, a Party that has completed the User Entry Process for that User Role)</w:delText>
              </w:r>
            </w:del>
          </w:p>
        </w:tc>
        <w:tc>
          <w:tcPr>
            <w:tcW w:w="3070" w:type="dxa"/>
          </w:tcPr>
          <w:p w14:paraId="2D2982DF" w14:textId="3A221305" w:rsidR="00A11332" w:rsidDel="00E7798C" w:rsidRDefault="00477AB3">
            <w:pPr>
              <w:spacing w:before="60" w:after="60"/>
              <w:contextualSpacing w:val="0"/>
              <w:rPr>
                <w:del w:id="776" w:author="Author"/>
              </w:rPr>
            </w:pPr>
            <w:del w:id="777" w:author="Author">
              <w:r w:rsidDel="00E7798C">
                <w:delText>SEC</w:delText>
              </w:r>
            </w:del>
          </w:p>
        </w:tc>
      </w:tr>
    </w:tbl>
    <w:p w14:paraId="70F02B03" w14:textId="6E3E1712" w:rsidR="00A11332" w:rsidDel="00E7798C" w:rsidRDefault="00A11332">
      <w:pPr>
        <w:rPr>
          <w:del w:id="778" w:author="Author"/>
        </w:rPr>
      </w:pPr>
    </w:p>
    <w:tbl>
      <w:tblPr>
        <w:tblStyle w:val="CMTabletable--borders"/>
        <w:tblW w:w="9905" w:type="dxa"/>
        <w:tblInd w:w="43" w:type="dxa"/>
        <w:tblLook w:val="04A0" w:firstRow="1" w:lastRow="0" w:firstColumn="1" w:lastColumn="0" w:noHBand="0" w:noVBand="1"/>
      </w:tblPr>
      <w:tblGrid>
        <w:gridCol w:w="3169"/>
        <w:gridCol w:w="3665"/>
        <w:gridCol w:w="3071"/>
      </w:tblGrid>
      <w:tr w:rsidR="00A11332" w:rsidDel="00E7798C" w14:paraId="5FFDD9A6" w14:textId="7AFA6426">
        <w:trPr>
          <w:del w:id="779" w:author="Author"/>
        </w:trPr>
        <w:tc>
          <w:tcPr>
            <w:tcW w:w="3169" w:type="dxa"/>
          </w:tcPr>
          <w:p w14:paraId="48AF08ED" w14:textId="51017AD8" w:rsidR="00A11332" w:rsidDel="00E7798C" w:rsidRDefault="00477AB3">
            <w:pPr>
              <w:spacing w:before="60" w:after="60"/>
              <w:contextualSpacing w:val="0"/>
              <w:rPr>
                <w:del w:id="780" w:author="Author"/>
              </w:rPr>
            </w:pPr>
            <w:del w:id="781" w:author="Author">
              <w:r w:rsidDel="00E7798C">
                <w:delText>Exit Criteria</w:delText>
              </w:r>
            </w:del>
          </w:p>
        </w:tc>
        <w:tc>
          <w:tcPr>
            <w:tcW w:w="3664" w:type="dxa"/>
          </w:tcPr>
          <w:p w14:paraId="7DF6493B" w14:textId="694FDC04" w:rsidR="00A11332" w:rsidDel="00E7798C" w:rsidRDefault="00477AB3">
            <w:pPr>
              <w:spacing w:before="60" w:after="60"/>
              <w:contextualSpacing w:val="0"/>
              <w:rPr>
                <w:del w:id="782" w:author="Author"/>
              </w:rPr>
            </w:pPr>
            <w:del w:id="783" w:author="Author">
              <w:r w:rsidDel="00E7798C">
                <w:delText>The criteria that must be satisfied before testing can be considered complete</w:delText>
              </w:r>
            </w:del>
          </w:p>
        </w:tc>
        <w:tc>
          <w:tcPr>
            <w:tcW w:w="3070" w:type="dxa"/>
          </w:tcPr>
          <w:p w14:paraId="6C64542B" w14:textId="378B6DA7" w:rsidR="00A11332" w:rsidDel="00E7798C" w:rsidRDefault="00477AB3">
            <w:pPr>
              <w:spacing w:before="60" w:after="60"/>
              <w:contextualSpacing w:val="0"/>
              <w:rPr>
                <w:del w:id="784" w:author="Author"/>
              </w:rPr>
            </w:pPr>
            <w:del w:id="785" w:author="Author">
              <w:r w:rsidDel="00E7798C">
                <w:delText>SEC</w:delText>
              </w:r>
            </w:del>
          </w:p>
        </w:tc>
      </w:tr>
    </w:tbl>
    <w:p w14:paraId="2893A207" w14:textId="63BA57AE" w:rsidR="00A11332" w:rsidRDefault="00A11332">
      <w:pPr>
        <w:rPr>
          <w:ins w:id="786" w:author="Author"/>
        </w:rPr>
      </w:pPr>
    </w:p>
    <w:tbl>
      <w:tblPr>
        <w:tblStyle w:val="CMTabletable--borders"/>
        <w:tblW w:w="9923" w:type="dxa"/>
        <w:tblInd w:w="43" w:type="dxa"/>
        <w:tblLook w:val="04A0" w:firstRow="1" w:lastRow="0" w:firstColumn="1" w:lastColumn="0" w:noHBand="0" w:noVBand="1"/>
      </w:tblPr>
      <w:tblGrid>
        <w:gridCol w:w="3169"/>
        <w:gridCol w:w="6754"/>
      </w:tblGrid>
      <w:tr w:rsidR="008C3669" w14:paraId="71DBEE86" w14:textId="77777777" w:rsidTr="004E76A1">
        <w:trPr>
          <w:ins w:id="787" w:author="Author"/>
        </w:trPr>
        <w:tc>
          <w:tcPr>
            <w:tcW w:w="3169" w:type="dxa"/>
          </w:tcPr>
          <w:p w14:paraId="691520FA" w14:textId="2771825B" w:rsidR="008C3669" w:rsidRDefault="008C3669" w:rsidP="004E76A1">
            <w:pPr>
              <w:spacing w:before="60" w:after="60"/>
              <w:contextualSpacing w:val="0"/>
              <w:rPr>
                <w:ins w:id="788" w:author="Author"/>
              </w:rPr>
            </w:pPr>
            <w:ins w:id="789" w:author="Author">
              <w:r>
                <w:t>Device Certificate Signing Request (Device CSR)</w:t>
              </w:r>
            </w:ins>
          </w:p>
        </w:tc>
        <w:tc>
          <w:tcPr>
            <w:tcW w:w="6754" w:type="dxa"/>
          </w:tcPr>
          <w:p w14:paraId="6A9F06FC" w14:textId="51B739E7" w:rsidR="008C3669" w:rsidRDefault="008C3669" w:rsidP="004E76A1">
            <w:pPr>
              <w:spacing w:before="60" w:after="60"/>
              <w:contextualSpacing w:val="0"/>
              <w:rPr>
                <w:ins w:id="790" w:author="Author"/>
              </w:rPr>
            </w:pPr>
            <w:ins w:id="791" w:author="Author">
              <w:r>
                <w:t>Means a Certificate Signing Request in respect of a Device Certificate.</w:t>
              </w:r>
            </w:ins>
          </w:p>
        </w:tc>
      </w:tr>
    </w:tbl>
    <w:p w14:paraId="19C65770" w14:textId="77777777" w:rsidR="008C3669" w:rsidRDefault="008C3669"/>
    <w:tbl>
      <w:tblPr>
        <w:tblStyle w:val="CMTabletable--borders"/>
        <w:tblW w:w="9923" w:type="dxa"/>
        <w:tblInd w:w="43" w:type="dxa"/>
        <w:tblLook w:val="04A0" w:firstRow="1" w:lastRow="0" w:firstColumn="1" w:lastColumn="0" w:noHBand="0" w:noVBand="1"/>
        <w:tblPrChange w:id="792" w:author="Author">
          <w:tblPr>
            <w:tblStyle w:val="CMTabletable--borders"/>
            <w:tblW w:w="9905" w:type="dxa"/>
            <w:tblInd w:w="43" w:type="dxa"/>
            <w:tblLook w:val="04A0" w:firstRow="1" w:lastRow="0" w:firstColumn="1" w:lastColumn="0" w:noHBand="0" w:noVBand="1"/>
          </w:tblPr>
        </w:tblPrChange>
      </w:tblPr>
      <w:tblGrid>
        <w:gridCol w:w="3169"/>
        <w:gridCol w:w="6754"/>
        <w:tblGridChange w:id="793">
          <w:tblGrid>
            <w:gridCol w:w="3169"/>
            <w:gridCol w:w="3665"/>
          </w:tblGrid>
        </w:tblGridChange>
      </w:tblGrid>
      <w:tr w:rsidR="00B840D9" w14:paraId="14D80FE5" w14:textId="77777777" w:rsidTr="00633B67">
        <w:tc>
          <w:tcPr>
            <w:tcW w:w="3169" w:type="dxa"/>
            <w:tcPrChange w:id="794" w:author="Author">
              <w:tcPr>
                <w:tcW w:w="3169" w:type="dxa"/>
              </w:tcPr>
            </w:tcPrChange>
          </w:tcPr>
          <w:p w14:paraId="42BBAF86" w14:textId="77777777" w:rsidR="00B840D9" w:rsidRDefault="00B840D9">
            <w:pPr>
              <w:spacing w:before="60" w:after="60"/>
              <w:contextualSpacing w:val="0"/>
            </w:pPr>
            <w:r>
              <w:t>FIPS token</w:t>
            </w:r>
          </w:p>
        </w:tc>
        <w:tc>
          <w:tcPr>
            <w:tcW w:w="6754" w:type="dxa"/>
            <w:tcPrChange w:id="795" w:author="Author">
              <w:tcPr>
                <w:tcW w:w="3665" w:type="dxa"/>
              </w:tcPr>
            </w:tcPrChange>
          </w:tcPr>
          <w:p w14:paraId="35497E5F" w14:textId="77777777" w:rsidR="00B840D9" w:rsidRDefault="00B840D9">
            <w:pPr>
              <w:spacing w:before="60" w:after="60"/>
              <w:contextualSpacing w:val="0"/>
            </w:pPr>
            <w:r>
              <w:t>Cryptographic Credential Token issued in accordance with the SMKI RAPP</w:t>
            </w:r>
          </w:p>
        </w:tc>
      </w:tr>
    </w:tbl>
    <w:p w14:paraId="3FE682AF" w14:textId="5F0E0622" w:rsidR="00A11332" w:rsidDel="00E7798C" w:rsidRDefault="00A11332">
      <w:pPr>
        <w:rPr>
          <w:del w:id="796" w:author="Author"/>
        </w:rPr>
      </w:pPr>
    </w:p>
    <w:tbl>
      <w:tblPr>
        <w:tblStyle w:val="CMTabletable--borders"/>
        <w:tblW w:w="9905" w:type="dxa"/>
        <w:tblInd w:w="43" w:type="dxa"/>
        <w:tblLook w:val="04A0" w:firstRow="1" w:lastRow="0" w:firstColumn="1" w:lastColumn="0" w:noHBand="0" w:noVBand="1"/>
        <w:tblPrChange w:id="797" w:author="Author">
          <w:tblPr>
            <w:tblStyle w:val="CMTabletable--borders"/>
            <w:tblW w:w="9905" w:type="dxa"/>
            <w:tblInd w:w="43" w:type="dxa"/>
            <w:tblLook w:val="04A0" w:firstRow="1" w:lastRow="0" w:firstColumn="1" w:lastColumn="0" w:noHBand="0" w:noVBand="1"/>
          </w:tblPr>
        </w:tblPrChange>
      </w:tblPr>
      <w:tblGrid>
        <w:gridCol w:w="3169"/>
        <w:gridCol w:w="3665"/>
        <w:gridCol w:w="3071"/>
        <w:tblGridChange w:id="798">
          <w:tblGrid>
            <w:gridCol w:w="3169"/>
            <w:gridCol w:w="3665"/>
            <w:gridCol w:w="3071"/>
          </w:tblGrid>
        </w:tblGridChange>
      </w:tblGrid>
      <w:tr w:rsidR="00A11332" w:rsidDel="00E7798C" w14:paraId="26DD798C" w14:textId="2A9E77E7" w:rsidTr="00633B67">
        <w:trPr>
          <w:del w:id="799" w:author="Author"/>
        </w:trPr>
        <w:tc>
          <w:tcPr>
            <w:tcW w:w="3169" w:type="dxa"/>
            <w:tcPrChange w:id="800" w:author="Author">
              <w:tcPr>
                <w:tcW w:w="3169" w:type="dxa"/>
              </w:tcPr>
            </w:tcPrChange>
          </w:tcPr>
          <w:p w14:paraId="093039C9" w14:textId="7E32C14B" w:rsidR="00A11332" w:rsidDel="00E7798C" w:rsidRDefault="00477AB3">
            <w:pPr>
              <w:spacing w:before="60" w:after="60"/>
              <w:contextualSpacing w:val="0"/>
              <w:rPr>
                <w:del w:id="801" w:author="Author"/>
              </w:rPr>
            </w:pPr>
            <w:del w:id="802" w:author="Author">
              <w:r w:rsidDel="00E7798C">
                <w:delText>OCA</w:delText>
              </w:r>
            </w:del>
          </w:p>
        </w:tc>
        <w:tc>
          <w:tcPr>
            <w:tcW w:w="3665" w:type="dxa"/>
            <w:tcPrChange w:id="803" w:author="Author">
              <w:tcPr>
                <w:tcW w:w="3664" w:type="dxa"/>
              </w:tcPr>
            </w:tcPrChange>
          </w:tcPr>
          <w:p w14:paraId="1A258F11" w14:textId="1890281E" w:rsidR="00A11332" w:rsidDel="00E7798C" w:rsidRDefault="00477AB3">
            <w:pPr>
              <w:spacing w:before="60" w:after="60"/>
              <w:contextualSpacing w:val="0"/>
              <w:rPr>
                <w:del w:id="804" w:author="Author"/>
              </w:rPr>
            </w:pPr>
            <w:del w:id="805" w:author="Author">
              <w:r w:rsidDel="00E7798C">
                <w:delText>Organisation Certification Authority</w:delText>
              </w:r>
            </w:del>
          </w:p>
        </w:tc>
        <w:tc>
          <w:tcPr>
            <w:tcW w:w="3071" w:type="dxa"/>
            <w:tcPrChange w:id="806" w:author="Author">
              <w:tcPr>
                <w:tcW w:w="3070" w:type="dxa"/>
              </w:tcPr>
            </w:tcPrChange>
          </w:tcPr>
          <w:p w14:paraId="2DEE37C0" w14:textId="0D91BA23" w:rsidR="00A11332" w:rsidDel="00E7798C" w:rsidRDefault="00477AB3">
            <w:pPr>
              <w:spacing w:before="60" w:after="60"/>
              <w:contextualSpacing w:val="0"/>
              <w:rPr>
                <w:del w:id="807" w:author="Author"/>
              </w:rPr>
            </w:pPr>
            <w:del w:id="808" w:author="Author">
              <w:r w:rsidDel="00E7798C">
                <w:delText>SEC</w:delText>
              </w:r>
            </w:del>
          </w:p>
        </w:tc>
      </w:tr>
    </w:tbl>
    <w:p w14:paraId="198CBD90" w14:textId="1C6AB2AF" w:rsidR="00A11332" w:rsidDel="00E7798C" w:rsidRDefault="00A11332">
      <w:pPr>
        <w:rPr>
          <w:del w:id="809" w:author="Author"/>
        </w:rPr>
      </w:pPr>
    </w:p>
    <w:tbl>
      <w:tblPr>
        <w:tblStyle w:val="CMTabletable--borders"/>
        <w:tblW w:w="9905" w:type="dxa"/>
        <w:tblInd w:w="43" w:type="dxa"/>
        <w:tblLook w:val="04A0" w:firstRow="1" w:lastRow="0" w:firstColumn="1" w:lastColumn="0" w:noHBand="0" w:noVBand="1"/>
      </w:tblPr>
      <w:tblGrid>
        <w:gridCol w:w="3169"/>
        <w:gridCol w:w="3665"/>
        <w:gridCol w:w="3071"/>
      </w:tblGrid>
      <w:tr w:rsidR="00A11332" w:rsidDel="00E7798C" w14:paraId="4783B50F" w14:textId="43CB0866">
        <w:trPr>
          <w:del w:id="810" w:author="Author"/>
        </w:trPr>
        <w:tc>
          <w:tcPr>
            <w:tcW w:w="3169" w:type="dxa"/>
          </w:tcPr>
          <w:p w14:paraId="4750FEA6" w14:textId="260BB74E" w:rsidR="00A11332" w:rsidDel="00E7798C" w:rsidRDefault="00477AB3">
            <w:pPr>
              <w:spacing w:before="60" w:after="60"/>
              <w:contextualSpacing w:val="0"/>
              <w:rPr>
                <w:del w:id="811" w:author="Author"/>
              </w:rPr>
            </w:pPr>
            <w:del w:id="812" w:author="Author">
              <w:r w:rsidDel="00E7798C">
                <w:delText>RDP</w:delText>
              </w:r>
            </w:del>
          </w:p>
        </w:tc>
        <w:tc>
          <w:tcPr>
            <w:tcW w:w="3664" w:type="dxa"/>
          </w:tcPr>
          <w:p w14:paraId="09460F22" w14:textId="23FB75B7" w:rsidR="00A11332" w:rsidDel="00E7798C" w:rsidRDefault="00477AB3">
            <w:pPr>
              <w:spacing w:before="60" w:after="60"/>
              <w:contextualSpacing w:val="0"/>
              <w:rPr>
                <w:del w:id="813" w:author="Author"/>
              </w:rPr>
            </w:pPr>
            <w:del w:id="814" w:author="Author">
              <w:r w:rsidDel="00E7798C">
                <w:delText>Registration Data Provider</w:delText>
              </w:r>
            </w:del>
          </w:p>
        </w:tc>
        <w:tc>
          <w:tcPr>
            <w:tcW w:w="3070" w:type="dxa"/>
          </w:tcPr>
          <w:p w14:paraId="5FBF433F" w14:textId="1F315D0A" w:rsidR="00A11332" w:rsidDel="00E7798C" w:rsidRDefault="00477AB3">
            <w:pPr>
              <w:spacing w:before="60" w:after="60"/>
              <w:contextualSpacing w:val="0"/>
              <w:rPr>
                <w:del w:id="815" w:author="Author"/>
              </w:rPr>
            </w:pPr>
            <w:del w:id="816" w:author="Author">
              <w:r w:rsidDel="00E7798C">
                <w:delText>SEC</w:delText>
              </w:r>
            </w:del>
          </w:p>
        </w:tc>
      </w:tr>
    </w:tbl>
    <w:p w14:paraId="22C5CCE1" w14:textId="7B9B4ECD" w:rsidR="00A11332" w:rsidRDefault="00A11332">
      <w:pPr>
        <w:rPr>
          <w:ins w:id="817" w:author="Author"/>
        </w:rPr>
      </w:pPr>
    </w:p>
    <w:tbl>
      <w:tblPr>
        <w:tblStyle w:val="CMTabletable--borders"/>
        <w:tblW w:w="9923" w:type="dxa"/>
        <w:tblInd w:w="43" w:type="dxa"/>
        <w:tblLook w:val="04A0" w:firstRow="1" w:lastRow="0" w:firstColumn="1" w:lastColumn="0" w:noHBand="0" w:noVBand="1"/>
      </w:tblPr>
      <w:tblGrid>
        <w:gridCol w:w="3169"/>
        <w:gridCol w:w="6754"/>
      </w:tblGrid>
      <w:tr w:rsidR="008C3669" w14:paraId="72EB34DE" w14:textId="77777777" w:rsidTr="004E76A1">
        <w:trPr>
          <w:ins w:id="818" w:author="Author"/>
        </w:trPr>
        <w:tc>
          <w:tcPr>
            <w:tcW w:w="3169" w:type="dxa"/>
          </w:tcPr>
          <w:p w14:paraId="66EBAF20" w14:textId="4D826ACC" w:rsidR="008C3669" w:rsidRDefault="008C3669" w:rsidP="004E76A1">
            <w:pPr>
              <w:spacing w:before="60" w:after="60"/>
              <w:contextualSpacing w:val="0"/>
              <w:rPr>
                <w:ins w:id="819" w:author="Author"/>
              </w:rPr>
            </w:pPr>
            <w:ins w:id="820" w:author="Author">
              <w:r>
                <w:t>Organisation Certificate Signing Request (Organisation CSR)</w:t>
              </w:r>
            </w:ins>
          </w:p>
        </w:tc>
        <w:tc>
          <w:tcPr>
            <w:tcW w:w="6754" w:type="dxa"/>
          </w:tcPr>
          <w:p w14:paraId="7AAA50D0" w14:textId="186B3419" w:rsidR="008C3669" w:rsidRDefault="008C3669" w:rsidP="004E76A1">
            <w:pPr>
              <w:spacing w:before="60" w:after="60"/>
              <w:contextualSpacing w:val="0"/>
              <w:rPr>
                <w:ins w:id="821" w:author="Author"/>
              </w:rPr>
            </w:pPr>
            <w:ins w:id="822" w:author="Author">
              <w:r>
                <w:t>Means a Certificate Signing Request in respect of an Organisation Certificate.</w:t>
              </w:r>
            </w:ins>
          </w:p>
        </w:tc>
      </w:tr>
    </w:tbl>
    <w:p w14:paraId="37A59902" w14:textId="77777777" w:rsidR="008C3669" w:rsidRDefault="008C3669"/>
    <w:tbl>
      <w:tblPr>
        <w:tblStyle w:val="CMTabletable--borders"/>
        <w:tblW w:w="9923" w:type="dxa"/>
        <w:tblInd w:w="43" w:type="dxa"/>
        <w:tblLook w:val="04A0" w:firstRow="1" w:lastRow="0" w:firstColumn="1" w:lastColumn="0" w:noHBand="0" w:noVBand="1"/>
        <w:tblPrChange w:id="823" w:author="Author">
          <w:tblPr>
            <w:tblStyle w:val="CMTabletable--borders"/>
            <w:tblW w:w="9905" w:type="dxa"/>
            <w:tblInd w:w="43" w:type="dxa"/>
            <w:tblLook w:val="04A0" w:firstRow="1" w:lastRow="0" w:firstColumn="1" w:lastColumn="0" w:noHBand="0" w:noVBand="1"/>
          </w:tblPr>
        </w:tblPrChange>
      </w:tblPr>
      <w:tblGrid>
        <w:gridCol w:w="3169"/>
        <w:gridCol w:w="6754"/>
        <w:tblGridChange w:id="824">
          <w:tblGrid>
            <w:gridCol w:w="3169"/>
            <w:gridCol w:w="3665"/>
          </w:tblGrid>
        </w:tblGridChange>
      </w:tblGrid>
      <w:tr w:rsidR="00B840D9" w14:paraId="5A78B40F" w14:textId="77777777" w:rsidTr="00633B67">
        <w:tc>
          <w:tcPr>
            <w:tcW w:w="3169" w:type="dxa"/>
            <w:tcPrChange w:id="825" w:author="Author">
              <w:tcPr>
                <w:tcW w:w="3169" w:type="dxa"/>
              </w:tcPr>
            </w:tcPrChange>
          </w:tcPr>
          <w:p w14:paraId="195191B5" w14:textId="77777777" w:rsidR="00B840D9" w:rsidRDefault="00B840D9">
            <w:pPr>
              <w:spacing w:before="60" w:after="60"/>
              <w:contextualSpacing w:val="0"/>
            </w:pPr>
            <w:r>
              <w:t>Regression Testing</w:t>
            </w:r>
          </w:p>
        </w:tc>
        <w:tc>
          <w:tcPr>
            <w:tcW w:w="6754" w:type="dxa"/>
            <w:tcPrChange w:id="826" w:author="Author">
              <w:tcPr>
                <w:tcW w:w="3664" w:type="dxa"/>
              </w:tcPr>
            </w:tcPrChange>
          </w:tcPr>
          <w:p w14:paraId="694F888B" w14:textId="77777777" w:rsidR="00B840D9" w:rsidRDefault="00B840D9">
            <w:pPr>
              <w:spacing w:before="60" w:after="60"/>
              <w:contextualSpacing w:val="0"/>
            </w:pPr>
            <w:r>
              <w:t>Testing of a previously tested program following modification to ensure that defects have not been introduced or uncovered in unchanged areas of the software, as a result of the changes made (and Regression Test shall be construed accordingly)</w:t>
            </w:r>
          </w:p>
        </w:tc>
      </w:tr>
    </w:tbl>
    <w:p w14:paraId="63A09B42" w14:textId="77777777" w:rsidR="00A11332" w:rsidRDefault="00A11332"/>
    <w:tbl>
      <w:tblPr>
        <w:tblStyle w:val="CMTabletable--borders"/>
        <w:tblW w:w="9923" w:type="dxa"/>
        <w:tblInd w:w="43" w:type="dxa"/>
        <w:tblLook w:val="04A0" w:firstRow="1" w:lastRow="0" w:firstColumn="1" w:lastColumn="0" w:noHBand="0" w:noVBand="1"/>
        <w:tblPrChange w:id="827" w:author="Author">
          <w:tblPr>
            <w:tblStyle w:val="CMTabletable--borders"/>
            <w:tblW w:w="9905" w:type="dxa"/>
            <w:tblInd w:w="43" w:type="dxa"/>
            <w:tblLook w:val="04A0" w:firstRow="1" w:lastRow="0" w:firstColumn="1" w:lastColumn="0" w:noHBand="0" w:noVBand="1"/>
          </w:tblPr>
        </w:tblPrChange>
      </w:tblPr>
      <w:tblGrid>
        <w:gridCol w:w="3169"/>
        <w:gridCol w:w="6754"/>
        <w:tblGridChange w:id="828">
          <w:tblGrid>
            <w:gridCol w:w="3169"/>
            <w:gridCol w:w="3665"/>
          </w:tblGrid>
        </w:tblGridChange>
      </w:tblGrid>
      <w:tr w:rsidR="00B840D9" w14:paraId="2253E1B6" w14:textId="77777777" w:rsidTr="00633B67">
        <w:tc>
          <w:tcPr>
            <w:tcW w:w="3169" w:type="dxa"/>
            <w:tcPrChange w:id="829" w:author="Author">
              <w:tcPr>
                <w:tcW w:w="3169" w:type="dxa"/>
              </w:tcPr>
            </w:tcPrChange>
          </w:tcPr>
          <w:p w14:paraId="23711DD4" w14:textId="77777777" w:rsidR="00B840D9" w:rsidRDefault="00B840D9">
            <w:pPr>
              <w:spacing w:before="60" w:after="60"/>
              <w:contextualSpacing w:val="0"/>
            </w:pPr>
            <w:r>
              <w:t>Relevant Party</w:t>
            </w:r>
          </w:p>
        </w:tc>
        <w:tc>
          <w:tcPr>
            <w:tcW w:w="6754" w:type="dxa"/>
            <w:tcPrChange w:id="830" w:author="Author">
              <w:tcPr>
                <w:tcW w:w="3664" w:type="dxa"/>
              </w:tcPr>
            </w:tcPrChange>
          </w:tcPr>
          <w:p w14:paraId="4592023E" w14:textId="77777777" w:rsidR="00B840D9" w:rsidRDefault="00B840D9">
            <w:pPr>
              <w:spacing w:before="60" w:after="60"/>
              <w:contextualSpacing w:val="0"/>
            </w:pPr>
            <w:r>
              <w:t>A Party which is undertaking SMKI and Repository Entry Process Tests</w:t>
            </w:r>
          </w:p>
        </w:tc>
      </w:tr>
    </w:tbl>
    <w:p w14:paraId="0706D518" w14:textId="77777777" w:rsidR="00A11332" w:rsidRDefault="00A11332"/>
    <w:tbl>
      <w:tblPr>
        <w:tblStyle w:val="CMTabletable--borders"/>
        <w:tblW w:w="9923" w:type="dxa"/>
        <w:tblInd w:w="43" w:type="dxa"/>
        <w:tblLook w:val="04A0" w:firstRow="1" w:lastRow="0" w:firstColumn="1" w:lastColumn="0" w:noHBand="0" w:noVBand="1"/>
        <w:tblPrChange w:id="831" w:author="Author">
          <w:tblPr>
            <w:tblStyle w:val="CMTabletable--borders"/>
            <w:tblW w:w="9905" w:type="dxa"/>
            <w:tblInd w:w="43" w:type="dxa"/>
            <w:tblLook w:val="04A0" w:firstRow="1" w:lastRow="0" w:firstColumn="1" w:lastColumn="0" w:noHBand="0" w:noVBand="1"/>
          </w:tblPr>
        </w:tblPrChange>
      </w:tblPr>
      <w:tblGrid>
        <w:gridCol w:w="3169"/>
        <w:gridCol w:w="6754"/>
        <w:tblGridChange w:id="832">
          <w:tblGrid>
            <w:gridCol w:w="3169"/>
            <w:gridCol w:w="3665"/>
          </w:tblGrid>
        </w:tblGridChange>
      </w:tblGrid>
      <w:tr w:rsidR="00E7798C" w14:paraId="78FCEFF8" w14:textId="77777777" w:rsidTr="00633B67">
        <w:tc>
          <w:tcPr>
            <w:tcW w:w="3169" w:type="dxa"/>
            <w:tcPrChange w:id="833" w:author="Author">
              <w:tcPr>
                <w:tcW w:w="3169" w:type="dxa"/>
              </w:tcPr>
            </w:tcPrChange>
          </w:tcPr>
          <w:p w14:paraId="2C29A242" w14:textId="086ACF66" w:rsidR="00E7798C" w:rsidRDefault="00E7798C">
            <w:pPr>
              <w:spacing w:before="60" w:after="60"/>
              <w:contextualSpacing w:val="0"/>
            </w:pPr>
            <w:r>
              <w:t xml:space="preserve">SMKI </w:t>
            </w:r>
            <w:ins w:id="834" w:author="Author">
              <w:r>
                <w:t>Authorised Responsible Officer (SMKI ARO)</w:t>
              </w:r>
            </w:ins>
            <w:del w:id="835" w:author="Author">
              <w:r w:rsidDel="00477AB3">
                <w:delText>RAPP</w:delText>
              </w:r>
            </w:del>
          </w:p>
        </w:tc>
        <w:tc>
          <w:tcPr>
            <w:tcW w:w="6754" w:type="dxa"/>
            <w:tcPrChange w:id="836" w:author="Author">
              <w:tcPr>
                <w:tcW w:w="3664" w:type="dxa"/>
              </w:tcPr>
            </w:tcPrChange>
          </w:tcPr>
          <w:p w14:paraId="54427BB7" w14:textId="3B698ECE" w:rsidR="00E7798C" w:rsidRDefault="00E7798C">
            <w:pPr>
              <w:spacing w:before="60" w:after="60"/>
              <w:contextualSpacing w:val="0"/>
            </w:pPr>
            <w:ins w:id="837" w:author="Author">
              <w:r>
                <w:t xml:space="preserve">Has the meaning given to the expression </w:t>
              </w:r>
              <w:r>
                <w:t>‘</w:t>
              </w:r>
              <w:r>
                <w:t>Authorised Responsible Officer</w:t>
              </w:r>
              <w:r>
                <w:t>’</w:t>
              </w:r>
              <w:r>
                <w:t xml:space="preserve"> in the SMKI RAPP.</w:t>
              </w:r>
            </w:ins>
            <w:del w:id="838" w:author="Author">
              <w:r w:rsidDel="00477AB3">
                <w:delText>SMKI Registration Authority Policies and Procedures</w:delText>
              </w:r>
            </w:del>
          </w:p>
        </w:tc>
      </w:tr>
    </w:tbl>
    <w:p w14:paraId="1A8EFEA6" w14:textId="11765206" w:rsidR="00A11332" w:rsidRDefault="00A11332">
      <w:pPr>
        <w:rPr>
          <w:ins w:id="839" w:author="Author"/>
        </w:rPr>
      </w:pPr>
    </w:p>
    <w:tbl>
      <w:tblPr>
        <w:tblStyle w:val="CMTabletable--borders"/>
        <w:tblW w:w="9923" w:type="dxa"/>
        <w:tblInd w:w="43" w:type="dxa"/>
        <w:tblLook w:val="04A0" w:firstRow="1" w:lastRow="0" w:firstColumn="1" w:lastColumn="0" w:noHBand="0" w:noVBand="1"/>
        <w:tblPrChange w:id="840" w:author="Author">
          <w:tblPr>
            <w:tblStyle w:val="CMTabletable--borders"/>
            <w:tblW w:w="9905" w:type="dxa"/>
            <w:tblInd w:w="43" w:type="dxa"/>
            <w:tblLook w:val="04A0" w:firstRow="1" w:lastRow="0" w:firstColumn="1" w:lastColumn="0" w:noHBand="0" w:noVBand="1"/>
          </w:tblPr>
        </w:tblPrChange>
      </w:tblPr>
      <w:tblGrid>
        <w:gridCol w:w="3169"/>
        <w:gridCol w:w="6754"/>
        <w:tblGridChange w:id="841">
          <w:tblGrid>
            <w:gridCol w:w="3169"/>
            <w:gridCol w:w="3665"/>
          </w:tblGrid>
        </w:tblGridChange>
      </w:tblGrid>
      <w:tr w:rsidR="00E7798C" w14:paraId="477A13A6" w14:textId="77777777" w:rsidTr="00633B67">
        <w:trPr>
          <w:ins w:id="842" w:author="Author"/>
        </w:trPr>
        <w:tc>
          <w:tcPr>
            <w:tcW w:w="3169" w:type="dxa"/>
            <w:tcPrChange w:id="843" w:author="Author">
              <w:tcPr>
                <w:tcW w:w="3169" w:type="dxa"/>
              </w:tcPr>
            </w:tcPrChange>
          </w:tcPr>
          <w:p w14:paraId="6E87D116" w14:textId="050A27CC" w:rsidR="00E7798C" w:rsidRDefault="00E7798C" w:rsidP="00477AB3">
            <w:pPr>
              <w:spacing w:before="60" w:after="60"/>
              <w:contextualSpacing w:val="0"/>
              <w:rPr>
                <w:ins w:id="844" w:author="Author"/>
              </w:rPr>
            </w:pPr>
            <w:ins w:id="845" w:author="Author">
              <w:r>
                <w:t>SMKI Senior Responsible Officer</w:t>
              </w:r>
            </w:ins>
          </w:p>
        </w:tc>
        <w:tc>
          <w:tcPr>
            <w:tcW w:w="6754" w:type="dxa"/>
            <w:tcPrChange w:id="846" w:author="Author">
              <w:tcPr>
                <w:tcW w:w="3664" w:type="dxa"/>
              </w:tcPr>
            </w:tcPrChange>
          </w:tcPr>
          <w:p w14:paraId="6B6D2197" w14:textId="20ED7D55" w:rsidR="00E7798C" w:rsidRDefault="00E7798C" w:rsidP="00477AB3">
            <w:pPr>
              <w:spacing w:before="60" w:after="60"/>
              <w:contextualSpacing w:val="0"/>
              <w:rPr>
                <w:ins w:id="847" w:author="Author"/>
              </w:rPr>
            </w:pPr>
            <w:ins w:id="848" w:author="Author">
              <w:r>
                <w:t xml:space="preserve">Has the meaning given to the expression </w:t>
              </w:r>
              <w:r>
                <w:t>‘</w:t>
              </w:r>
              <w:r>
                <w:t>Senior Responsible Officer</w:t>
              </w:r>
              <w:r>
                <w:t>’</w:t>
              </w:r>
              <w:r>
                <w:t xml:space="preserve"> in the SMKI RAPP.</w:t>
              </w:r>
            </w:ins>
          </w:p>
        </w:tc>
      </w:tr>
    </w:tbl>
    <w:p w14:paraId="4FA0FFF2" w14:textId="77777777" w:rsidR="00477AB3" w:rsidRDefault="00477AB3"/>
    <w:tbl>
      <w:tblPr>
        <w:tblStyle w:val="CMTabletable--borders"/>
        <w:tblW w:w="9923" w:type="dxa"/>
        <w:tblInd w:w="43" w:type="dxa"/>
        <w:tblLook w:val="04A0" w:firstRow="1" w:lastRow="0" w:firstColumn="1" w:lastColumn="0" w:noHBand="0" w:noVBand="1"/>
        <w:tblPrChange w:id="849" w:author="Author">
          <w:tblPr>
            <w:tblStyle w:val="CMTabletable--borders"/>
            <w:tblW w:w="9905" w:type="dxa"/>
            <w:tblInd w:w="43" w:type="dxa"/>
            <w:tblLook w:val="04A0" w:firstRow="1" w:lastRow="0" w:firstColumn="1" w:lastColumn="0" w:noHBand="0" w:noVBand="1"/>
          </w:tblPr>
        </w:tblPrChange>
      </w:tblPr>
      <w:tblGrid>
        <w:gridCol w:w="3169"/>
        <w:gridCol w:w="6754"/>
        <w:tblGridChange w:id="850">
          <w:tblGrid>
            <w:gridCol w:w="3169"/>
            <w:gridCol w:w="3665"/>
          </w:tblGrid>
        </w:tblGridChange>
      </w:tblGrid>
      <w:tr w:rsidR="00B840D9" w14:paraId="411622AA" w14:textId="77777777" w:rsidTr="00633B67">
        <w:tc>
          <w:tcPr>
            <w:tcW w:w="3169" w:type="dxa"/>
            <w:tcPrChange w:id="851" w:author="Author">
              <w:tcPr>
                <w:tcW w:w="3169" w:type="dxa"/>
              </w:tcPr>
            </w:tcPrChange>
          </w:tcPr>
          <w:p w14:paraId="7ACBDC06" w14:textId="77777777" w:rsidR="00B840D9" w:rsidRDefault="00B840D9">
            <w:pPr>
              <w:spacing w:before="60" w:after="60"/>
              <w:contextualSpacing w:val="0"/>
            </w:pPr>
            <w:r>
              <w:t>(Requirements) Traceability Matrix</w:t>
            </w:r>
          </w:p>
        </w:tc>
        <w:tc>
          <w:tcPr>
            <w:tcW w:w="6754" w:type="dxa"/>
            <w:tcPrChange w:id="852" w:author="Author">
              <w:tcPr>
                <w:tcW w:w="3664" w:type="dxa"/>
              </w:tcPr>
            </w:tcPrChange>
          </w:tcPr>
          <w:p w14:paraId="79C4DB72" w14:textId="77777777" w:rsidR="00B840D9" w:rsidRDefault="00B840D9">
            <w:pPr>
              <w:spacing w:before="60" w:after="60"/>
              <w:contextualSpacing w:val="0"/>
            </w:pPr>
            <w:r>
              <w:t>A matrix of defined requirements that provides traceability (linkage) to Test Scripts for the purpose of providing a measurement of test coverage as intended in the relevant specification.</w:t>
            </w:r>
          </w:p>
        </w:tc>
      </w:tr>
    </w:tbl>
    <w:p w14:paraId="093CAFEC" w14:textId="297A7980" w:rsidR="00A11332" w:rsidDel="00B840D9" w:rsidRDefault="00A11332">
      <w:pPr>
        <w:rPr>
          <w:del w:id="853" w:author="Author"/>
        </w:rPr>
      </w:pPr>
    </w:p>
    <w:tbl>
      <w:tblPr>
        <w:tblStyle w:val="CMTabletable--borders"/>
        <w:tblW w:w="9905" w:type="dxa"/>
        <w:tblInd w:w="43" w:type="dxa"/>
        <w:tblLook w:val="04A0" w:firstRow="1" w:lastRow="0" w:firstColumn="1" w:lastColumn="0" w:noHBand="0" w:noVBand="1"/>
      </w:tblPr>
      <w:tblGrid>
        <w:gridCol w:w="3169"/>
        <w:gridCol w:w="3665"/>
        <w:gridCol w:w="3071"/>
      </w:tblGrid>
      <w:tr w:rsidR="00A11332" w:rsidDel="00E7798C" w14:paraId="39D0AC0C" w14:textId="6F264511">
        <w:trPr>
          <w:del w:id="854" w:author="Author"/>
        </w:trPr>
        <w:tc>
          <w:tcPr>
            <w:tcW w:w="3169" w:type="dxa"/>
          </w:tcPr>
          <w:p w14:paraId="7835B43E" w14:textId="4D8D8781" w:rsidR="00A11332" w:rsidDel="00E7798C" w:rsidRDefault="00477AB3">
            <w:pPr>
              <w:spacing w:before="60" w:after="60"/>
              <w:contextualSpacing w:val="0"/>
              <w:rPr>
                <w:del w:id="855" w:author="Author"/>
              </w:rPr>
            </w:pPr>
            <w:del w:id="856" w:author="Author">
              <w:r w:rsidDel="00E7798C">
                <w:delText>SMKI</w:delText>
              </w:r>
            </w:del>
          </w:p>
        </w:tc>
        <w:tc>
          <w:tcPr>
            <w:tcW w:w="3664" w:type="dxa"/>
          </w:tcPr>
          <w:p w14:paraId="3F50A19D" w14:textId="587BE8C8" w:rsidR="00A11332" w:rsidDel="00E7798C" w:rsidRDefault="00477AB3">
            <w:pPr>
              <w:spacing w:before="60" w:after="60"/>
              <w:contextualSpacing w:val="0"/>
              <w:rPr>
                <w:del w:id="857" w:author="Author"/>
              </w:rPr>
            </w:pPr>
            <w:del w:id="858" w:author="Author">
              <w:r w:rsidDel="00E7798C">
                <w:delText>Smart Metering Key Infrastructure</w:delText>
              </w:r>
            </w:del>
          </w:p>
        </w:tc>
        <w:tc>
          <w:tcPr>
            <w:tcW w:w="3070" w:type="dxa"/>
          </w:tcPr>
          <w:p w14:paraId="1354DDE1" w14:textId="642B609D" w:rsidR="00A11332" w:rsidDel="00E7798C" w:rsidRDefault="00477AB3">
            <w:pPr>
              <w:spacing w:before="60" w:after="60"/>
              <w:contextualSpacing w:val="0"/>
              <w:rPr>
                <w:del w:id="859" w:author="Author"/>
              </w:rPr>
            </w:pPr>
            <w:del w:id="860" w:author="Author">
              <w:r w:rsidDel="00E7798C">
                <w:delText>SEC</w:delText>
              </w:r>
            </w:del>
          </w:p>
        </w:tc>
      </w:tr>
    </w:tbl>
    <w:p w14:paraId="156521C0" w14:textId="7E2DC6F5" w:rsidR="00A11332" w:rsidRDefault="00A11332">
      <w:pPr>
        <w:rPr>
          <w:ins w:id="861" w:author="Author"/>
        </w:rPr>
      </w:pPr>
    </w:p>
    <w:tbl>
      <w:tblPr>
        <w:tblStyle w:val="CMTabletable--borders"/>
        <w:tblW w:w="9923" w:type="dxa"/>
        <w:tblInd w:w="43" w:type="dxa"/>
        <w:tblLook w:val="04A0" w:firstRow="1" w:lastRow="0" w:firstColumn="1" w:lastColumn="0" w:noHBand="0" w:noVBand="1"/>
      </w:tblPr>
      <w:tblGrid>
        <w:gridCol w:w="3169"/>
        <w:gridCol w:w="6754"/>
      </w:tblGrid>
      <w:tr w:rsidR="00B840D9" w14:paraId="06369826" w14:textId="77777777" w:rsidTr="004E76A1">
        <w:trPr>
          <w:ins w:id="862" w:author="Author"/>
        </w:trPr>
        <w:tc>
          <w:tcPr>
            <w:tcW w:w="3169" w:type="dxa"/>
          </w:tcPr>
          <w:p w14:paraId="292DFA28" w14:textId="247BF510" w:rsidR="00B840D9" w:rsidRDefault="00B840D9" w:rsidP="004E76A1">
            <w:pPr>
              <w:spacing w:before="60" w:after="60"/>
              <w:contextualSpacing w:val="0"/>
              <w:rPr>
                <w:ins w:id="863" w:author="Author"/>
              </w:rPr>
            </w:pPr>
            <w:commentRangeStart w:id="864"/>
            <w:ins w:id="865" w:author="Author">
              <w:r>
                <w:t>SMKI Repository Portal</w:t>
              </w:r>
            </w:ins>
          </w:p>
        </w:tc>
        <w:tc>
          <w:tcPr>
            <w:tcW w:w="6754" w:type="dxa"/>
          </w:tcPr>
          <w:p w14:paraId="63E29337" w14:textId="5FEE4C35" w:rsidR="00B840D9" w:rsidRDefault="00B840D9" w:rsidP="004E76A1">
            <w:pPr>
              <w:spacing w:before="60" w:after="60"/>
              <w:contextualSpacing w:val="0"/>
              <w:rPr>
                <w:ins w:id="866" w:author="Author"/>
              </w:rPr>
            </w:pPr>
            <w:ins w:id="867" w:author="Author">
              <w:r>
                <w:t>Has the meaning given to that expression in the SMKI Repository Interface Design Specification.</w:t>
              </w:r>
            </w:ins>
          </w:p>
        </w:tc>
      </w:tr>
    </w:tbl>
    <w:p w14:paraId="3D36A9C7" w14:textId="7777A43F" w:rsidR="00B840D9" w:rsidRDefault="00B840D9">
      <w:pPr>
        <w:rPr>
          <w:ins w:id="868" w:author="Author"/>
        </w:rPr>
      </w:pPr>
    </w:p>
    <w:tbl>
      <w:tblPr>
        <w:tblStyle w:val="CMTabletable--borders"/>
        <w:tblW w:w="9923" w:type="dxa"/>
        <w:tblInd w:w="43" w:type="dxa"/>
        <w:tblLook w:val="04A0" w:firstRow="1" w:lastRow="0" w:firstColumn="1" w:lastColumn="0" w:noHBand="0" w:noVBand="1"/>
      </w:tblPr>
      <w:tblGrid>
        <w:gridCol w:w="3169"/>
        <w:gridCol w:w="6754"/>
      </w:tblGrid>
      <w:tr w:rsidR="00B840D9" w14:paraId="2CF855B0" w14:textId="77777777" w:rsidTr="004E76A1">
        <w:trPr>
          <w:ins w:id="869" w:author="Author"/>
        </w:trPr>
        <w:tc>
          <w:tcPr>
            <w:tcW w:w="3169" w:type="dxa"/>
          </w:tcPr>
          <w:p w14:paraId="4229AA50" w14:textId="38ED8D20" w:rsidR="00B840D9" w:rsidRDefault="00B840D9" w:rsidP="004E76A1">
            <w:pPr>
              <w:spacing w:before="60" w:after="60"/>
              <w:contextualSpacing w:val="0"/>
              <w:rPr>
                <w:ins w:id="870" w:author="Author"/>
              </w:rPr>
            </w:pPr>
            <w:ins w:id="871" w:author="Author">
              <w:r>
                <w:t>SMKI Repository Web Service</w:t>
              </w:r>
            </w:ins>
          </w:p>
        </w:tc>
        <w:tc>
          <w:tcPr>
            <w:tcW w:w="6754" w:type="dxa"/>
          </w:tcPr>
          <w:p w14:paraId="537790BC" w14:textId="0A6DE206" w:rsidR="00B840D9" w:rsidRDefault="00B840D9" w:rsidP="004E76A1">
            <w:pPr>
              <w:spacing w:before="60" w:after="60"/>
              <w:contextualSpacing w:val="0"/>
              <w:rPr>
                <w:ins w:id="872" w:author="Author"/>
              </w:rPr>
            </w:pPr>
            <w:ins w:id="873" w:author="Author">
              <w:r>
                <w:t>Has the meaning given to that expression in the SMKI Repository Interface Design Specification.</w:t>
              </w:r>
            </w:ins>
          </w:p>
        </w:tc>
      </w:tr>
    </w:tbl>
    <w:commentRangeEnd w:id="864"/>
    <w:p w14:paraId="50069FD1" w14:textId="77777777" w:rsidR="00B840D9" w:rsidRDefault="00B840D9">
      <w:ins w:id="874" w:author="Author">
        <w:r>
          <w:rPr>
            <w:rStyle w:val="CommentReference"/>
          </w:rPr>
          <w:commentReference w:id="864"/>
        </w:r>
      </w:ins>
    </w:p>
    <w:tbl>
      <w:tblPr>
        <w:tblStyle w:val="CMTabletable--borders"/>
        <w:tblW w:w="9923" w:type="dxa"/>
        <w:tblInd w:w="43" w:type="dxa"/>
        <w:tblLook w:val="04A0" w:firstRow="1" w:lastRow="0" w:firstColumn="1" w:lastColumn="0" w:noHBand="0" w:noVBand="1"/>
        <w:tblPrChange w:id="875" w:author="Author">
          <w:tblPr>
            <w:tblStyle w:val="CMTabletable--borders"/>
            <w:tblW w:w="9905" w:type="dxa"/>
            <w:tblInd w:w="43" w:type="dxa"/>
            <w:tblLook w:val="04A0" w:firstRow="1" w:lastRow="0" w:firstColumn="1" w:lastColumn="0" w:noHBand="0" w:noVBand="1"/>
          </w:tblPr>
        </w:tblPrChange>
      </w:tblPr>
      <w:tblGrid>
        <w:gridCol w:w="3169"/>
        <w:gridCol w:w="6754"/>
        <w:tblGridChange w:id="876">
          <w:tblGrid>
            <w:gridCol w:w="3169"/>
            <w:gridCol w:w="3665"/>
          </w:tblGrid>
        </w:tblGridChange>
      </w:tblGrid>
      <w:tr w:rsidR="00B840D9" w14:paraId="48C2B31F" w14:textId="77777777" w:rsidTr="00633B67">
        <w:tc>
          <w:tcPr>
            <w:tcW w:w="3169" w:type="dxa"/>
            <w:tcPrChange w:id="877" w:author="Author">
              <w:tcPr>
                <w:tcW w:w="3169" w:type="dxa"/>
              </w:tcPr>
            </w:tcPrChange>
          </w:tcPr>
          <w:p w14:paraId="63CC90F9" w14:textId="77777777" w:rsidR="00B840D9" w:rsidRDefault="00B840D9">
            <w:pPr>
              <w:spacing w:before="60" w:after="60"/>
              <w:contextualSpacing w:val="0"/>
            </w:pPr>
            <w:r>
              <w:t>SREPT</w:t>
            </w:r>
          </w:p>
        </w:tc>
        <w:tc>
          <w:tcPr>
            <w:tcW w:w="6754" w:type="dxa"/>
            <w:tcPrChange w:id="878" w:author="Author">
              <w:tcPr>
                <w:tcW w:w="3664" w:type="dxa"/>
              </w:tcPr>
            </w:tcPrChange>
          </w:tcPr>
          <w:p w14:paraId="39E29293" w14:textId="77777777" w:rsidR="00B840D9" w:rsidRDefault="00B840D9">
            <w:pPr>
              <w:spacing w:before="60" w:after="60"/>
              <w:contextualSpacing w:val="0"/>
            </w:pPr>
            <w:r>
              <w:t>SMKI and Repository Entry Process Tests</w:t>
            </w:r>
          </w:p>
        </w:tc>
      </w:tr>
    </w:tbl>
    <w:p w14:paraId="705E80C7" w14:textId="77777777" w:rsidR="00A11332" w:rsidRDefault="00A11332"/>
    <w:tbl>
      <w:tblPr>
        <w:tblStyle w:val="CMTabletable--borders"/>
        <w:tblW w:w="9923" w:type="dxa"/>
        <w:tblInd w:w="43" w:type="dxa"/>
        <w:tblLook w:val="04A0" w:firstRow="1" w:lastRow="0" w:firstColumn="1" w:lastColumn="0" w:noHBand="0" w:noVBand="1"/>
        <w:tblPrChange w:id="879" w:author="Author">
          <w:tblPr>
            <w:tblStyle w:val="CMTabletable--borders"/>
            <w:tblW w:w="9905" w:type="dxa"/>
            <w:tblInd w:w="43" w:type="dxa"/>
            <w:tblLook w:val="04A0" w:firstRow="1" w:lastRow="0" w:firstColumn="1" w:lastColumn="0" w:noHBand="0" w:noVBand="1"/>
          </w:tblPr>
        </w:tblPrChange>
      </w:tblPr>
      <w:tblGrid>
        <w:gridCol w:w="3169"/>
        <w:gridCol w:w="6754"/>
        <w:tblGridChange w:id="880">
          <w:tblGrid>
            <w:gridCol w:w="3169"/>
            <w:gridCol w:w="3665"/>
          </w:tblGrid>
        </w:tblGridChange>
      </w:tblGrid>
      <w:tr w:rsidR="00B840D9" w14:paraId="3D61CE7D" w14:textId="77777777" w:rsidTr="00633B67">
        <w:tc>
          <w:tcPr>
            <w:tcW w:w="3169" w:type="dxa"/>
            <w:tcPrChange w:id="881" w:author="Author">
              <w:tcPr>
                <w:tcW w:w="3169" w:type="dxa"/>
              </w:tcPr>
            </w:tcPrChange>
          </w:tcPr>
          <w:p w14:paraId="747F4E4C" w14:textId="77777777" w:rsidR="00B840D9" w:rsidRDefault="00B840D9">
            <w:pPr>
              <w:spacing w:before="60" w:after="60"/>
              <w:contextualSpacing w:val="0"/>
            </w:pPr>
            <w:r>
              <w:t>SREPTS</w:t>
            </w:r>
          </w:p>
        </w:tc>
        <w:tc>
          <w:tcPr>
            <w:tcW w:w="6754" w:type="dxa"/>
            <w:tcPrChange w:id="882" w:author="Author">
              <w:tcPr>
                <w:tcW w:w="3664" w:type="dxa"/>
              </w:tcPr>
            </w:tcPrChange>
          </w:tcPr>
          <w:p w14:paraId="52EBAB20" w14:textId="77777777" w:rsidR="00B840D9" w:rsidRDefault="00B840D9">
            <w:pPr>
              <w:spacing w:before="60" w:after="60"/>
              <w:contextualSpacing w:val="0"/>
            </w:pPr>
            <w:r>
              <w:t>SMKI and Repository Entry Process Test Scenarios</w:t>
            </w:r>
          </w:p>
        </w:tc>
      </w:tr>
    </w:tbl>
    <w:p w14:paraId="6C3B5ECF" w14:textId="01B3B241" w:rsidR="00A11332" w:rsidDel="00DC51B9" w:rsidRDefault="00A11332">
      <w:pPr>
        <w:rPr>
          <w:del w:id="883" w:author="Author"/>
        </w:rPr>
      </w:pPr>
    </w:p>
    <w:tbl>
      <w:tblPr>
        <w:tblStyle w:val="CMTabletable--borders"/>
        <w:tblW w:w="9923" w:type="dxa"/>
        <w:tblInd w:w="43" w:type="dxa"/>
        <w:tblLook w:val="04A0" w:firstRow="1" w:lastRow="0" w:firstColumn="1" w:lastColumn="0" w:noHBand="0" w:noVBand="1"/>
        <w:tblPrChange w:id="884" w:author="Author">
          <w:tblPr>
            <w:tblStyle w:val="CMTabletable--borders"/>
            <w:tblW w:w="9905" w:type="dxa"/>
            <w:tblInd w:w="43" w:type="dxa"/>
            <w:tblLook w:val="04A0" w:firstRow="1" w:lastRow="0" w:firstColumn="1" w:lastColumn="0" w:noHBand="0" w:noVBand="1"/>
          </w:tblPr>
        </w:tblPrChange>
      </w:tblPr>
      <w:tblGrid>
        <w:gridCol w:w="3169"/>
        <w:gridCol w:w="6754"/>
        <w:tblGridChange w:id="885">
          <w:tblGrid>
            <w:gridCol w:w="3169"/>
            <w:gridCol w:w="3665"/>
          </w:tblGrid>
        </w:tblGridChange>
      </w:tblGrid>
      <w:tr w:rsidR="00B840D9" w:rsidDel="00D56928" w14:paraId="20B1F6D9" w14:textId="38835F32" w:rsidTr="00633B67">
        <w:trPr>
          <w:del w:id="886" w:author="Author"/>
        </w:trPr>
        <w:tc>
          <w:tcPr>
            <w:tcW w:w="3169" w:type="dxa"/>
            <w:tcPrChange w:id="887" w:author="Author">
              <w:tcPr>
                <w:tcW w:w="3169" w:type="dxa"/>
              </w:tcPr>
            </w:tcPrChange>
          </w:tcPr>
          <w:p w14:paraId="3CB11D64" w14:textId="7596C592" w:rsidR="00B840D9" w:rsidDel="00D56928" w:rsidRDefault="00B840D9">
            <w:pPr>
              <w:spacing w:before="60" w:after="60"/>
              <w:contextualSpacing w:val="0"/>
              <w:rPr>
                <w:del w:id="888" w:author="Author"/>
              </w:rPr>
            </w:pPr>
            <w:commentRangeStart w:id="889"/>
            <w:del w:id="890" w:author="Author">
              <w:r w:rsidDel="00D56928">
                <w:delText>SRT</w:delText>
              </w:r>
            </w:del>
          </w:p>
        </w:tc>
        <w:tc>
          <w:tcPr>
            <w:tcW w:w="6754" w:type="dxa"/>
            <w:tcPrChange w:id="891" w:author="Author">
              <w:tcPr>
                <w:tcW w:w="3664" w:type="dxa"/>
              </w:tcPr>
            </w:tcPrChange>
          </w:tcPr>
          <w:p w14:paraId="71C15845" w14:textId="0F39D3EA" w:rsidR="00B840D9" w:rsidDel="00D56928" w:rsidRDefault="00B840D9">
            <w:pPr>
              <w:spacing w:before="60" w:after="60"/>
              <w:contextualSpacing w:val="0"/>
              <w:rPr>
                <w:del w:id="892" w:author="Author"/>
              </w:rPr>
            </w:pPr>
            <w:del w:id="893" w:author="Author">
              <w:r w:rsidDel="00D56928">
                <w:delText xml:space="preserve">SMKI and Repository Testing </w:delText>
              </w:r>
              <w:r w:rsidDel="00D56928">
                <w:delText>–</w:delText>
              </w:r>
              <w:r w:rsidDel="00D56928">
                <w:delText xml:space="preserve"> A test stage that will commence prior to Interface Testing Stage</w:delText>
              </w:r>
            </w:del>
            <w:commentRangeEnd w:id="889"/>
            <w:r w:rsidR="00D56928">
              <w:rPr>
                <w:rStyle w:val="CommentReference"/>
              </w:rPr>
              <w:commentReference w:id="889"/>
            </w:r>
          </w:p>
        </w:tc>
      </w:tr>
    </w:tbl>
    <w:p w14:paraId="66579C86" w14:textId="77777777" w:rsidR="00A11332" w:rsidRDefault="00A11332"/>
    <w:tbl>
      <w:tblPr>
        <w:tblStyle w:val="CMTabletable--borders"/>
        <w:tblW w:w="9923" w:type="dxa"/>
        <w:tblInd w:w="43" w:type="dxa"/>
        <w:tblLook w:val="04A0" w:firstRow="1" w:lastRow="0" w:firstColumn="1" w:lastColumn="0" w:noHBand="0" w:noVBand="1"/>
        <w:tblPrChange w:id="894" w:author="Author">
          <w:tblPr>
            <w:tblStyle w:val="CMTabletable--borders"/>
            <w:tblW w:w="9905" w:type="dxa"/>
            <w:tblInd w:w="43" w:type="dxa"/>
            <w:tblLook w:val="04A0" w:firstRow="1" w:lastRow="0" w:firstColumn="1" w:lastColumn="0" w:noHBand="0" w:noVBand="1"/>
          </w:tblPr>
        </w:tblPrChange>
      </w:tblPr>
      <w:tblGrid>
        <w:gridCol w:w="3169"/>
        <w:gridCol w:w="6754"/>
        <w:tblGridChange w:id="895">
          <w:tblGrid>
            <w:gridCol w:w="3169"/>
            <w:gridCol w:w="3665"/>
          </w:tblGrid>
        </w:tblGridChange>
      </w:tblGrid>
      <w:tr w:rsidR="00B840D9" w14:paraId="6AD5A1D1" w14:textId="77777777" w:rsidTr="00633B67">
        <w:tc>
          <w:tcPr>
            <w:tcW w:w="3169" w:type="dxa"/>
            <w:tcPrChange w:id="896" w:author="Author">
              <w:tcPr>
                <w:tcW w:w="3169" w:type="dxa"/>
              </w:tcPr>
            </w:tcPrChange>
          </w:tcPr>
          <w:p w14:paraId="4A1CBBA3" w14:textId="77777777" w:rsidR="00B840D9" w:rsidRDefault="00B840D9">
            <w:pPr>
              <w:spacing w:before="60" w:after="60"/>
              <w:contextualSpacing w:val="0"/>
            </w:pPr>
            <w:r>
              <w:t>SRTSD</w:t>
            </w:r>
          </w:p>
        </w:tc>
        <w:tc>
          <w:tcPr>
            <w:tcW w:w="6754" w:type="dxa"/>
            <w:tcPrChange w:id="897" w:author="Author">
              <w:tcPr>
                <w:tcW w:w="3664" w:type="dxa"/>
              </w:tcPr>
            </w:tcPrChange>
          </w:tcPr>
          <w:p w14:paraId="4B5738D3" w14:textId="77777777" w:rsidR="00B840D9" w:rsidRDefault="00B840D9">
            <w:pPr>
              <w:spacing w:before="60" w:after="60"/>
              <w:contextualSpacing w:val="0"/>
            </w:pPr>
            <w:r>
              <w:t>SMKI and Repository Test Scenarios Document (this document)</w:t>
            </w:r>
          </w:p>
        </w:tc>
      </w:tr>
    </w:tbl>
    <w:p w14:paraId="20ADD187" w14:textId="77777777" w:rsidR="00A11332" w:rsidRDefault="00A11332"/>
    <w:tbl>
      <w:tblPr>
        <w:tblStyle w:val="CMTabletable--borders"/>
        <w:tblW w:w="9923" w:type="dxa"/>
        <w:tblInd w:w="43" w:type="dxa"/>
        <w:tblLook w:val="04A0" w:firstRow="1" w:lastRow="0" w:firstColumn="1" w:lastColumn="0" w:noHBand="0" w:noVBand="1"/>
        <w:tblPrChange w:id="898" w:author="Author">
          <w:tblPr>
            <w:tblStyle w:val="CMTabletable--borders"/>
            <w:tblW w:w="9905" w:type="dxa"/>
            <w:tblInd w:w="43" w:type="dxa"/>
            <w:tblLook w:val="04A0" w:firstRow="1" w:lastRow="0" w:firstColumn="1" w:lastColumn="0" w:noHBand="0" w:noVBand="1"/>
          </w:tblPr>
        </w:tblPrChange>
      </w:tblPr>
      <w:tblGrid>
        <w:gridCol w:w="3169"/>
        <w:gridCol w:w="6754"/>
        <w:tblGridChange w:id="899">
          <w:tblGrid>
            <w:gridCol w:w="3169"/>
            <w:gridCol w:w="3665"/>
          </w:tblGrid>
        </w:tblGridChange>
      </w:tblGrid>
      <w:tr w:rsidR="00B840D9" w14:paraId="2097EBA7" w14:textId="77777777" w:rsidTr="00633B67">
        <w:tc>
          <w:tcPr>
            <w:tcW w:w="3169" w:type="dxa"/>
            <w:tcPrChange w:id="900" w:author="Author">
              <w:tcPr>
                <w:tcW w:w="3169" w:type="dxa"/>
              </w:tcPr>
            </w:tcPrChange>
          </w:tcPr>
          <w:p w14:paraId="474BF299" w14:textId="77777777" w:rsidR="00B840D9" w:rsidRDefault="00B840D9">
            <w:pPr>
              <w:spacing w:before="60" w:after="60"/>
              <w:contextualSpacing w:val="0"/>
            </w:pPr>
            <w:r>
              <w:t>Test Completion Certificate</w:t>
            </w:r>
          </w:p>
        </w:tc>
        <w:tc>
          <w:tcPr>
            <w:tcW w:w="6754" w:type="dxa"/>
            <w:tcPrChange w:id="901" w:author="Author">
              <w:tcPr>
                <w:tcW w:w="3664" w:type="dxa"/>
              </w:tcPr>
            </w:tcPrChange>
          </w:tcPr>
          <w:p w14:paraId="47A6A728" w14:textId="77777777" w:rsidR="00B840D9" w:rsidRDefault="00B840D9">
            <w:pPr>
              <w:spacing w:before="60" w:after="60"/>
              <w:contextualSpacing w:val="0"/>
            </w:pPr>
            <w:r>
              <w:t>A certificate issued by the on successfully completes SREPT as set out in Appendix E: Test Completion Certificate</w:t>
            </w:r>
          </w:p>
        </w:tc>
      </w:tr>
    </w:tbl>
    <w:p w14:paraId="7F3826ED" w14:textId="77777777" w:rsidR="00A11332" w:rsidRDefault="00A11332"/>
    <w:tbl>
      <w:tblPr>
        <w:tblStyle w:val="CMTabletable--borders"/>
        <w:tblW w:w="9923" w:type="dxa"/>
        <w:tblInd w:w="43" w:type="dxa"/>
        <w:tblLook w:val="04A0" w:firstRow="1" w:lastRow="0" w:firstColumn="1" w:lastColumn="0" w:noHBand="0" w:noVBand="1"/>
        <w:tblPrChange w:id="902" w:author="Author">
          <w:tblPr>
            <w:tblStyle w:val="CMTabletable--borders"/>
            <w:tblW w:w="9905" w:type="dxa"/>
            <w:tblInd w:w="43" w:type="dxa"/>
            <w:tblLook w:val="04A0" w:firstRow="1" w:lastRow="0" w:firstColumn="1" w:lastColumn="0" w:noHBand="0" w:noVBand="1"/>
          </w:tblPr>
        </w:tblPrChange>
      </w:tblPr>
      <w:tblGrid>
        <w:gridCol w:w="3169"/>
        <w:gridCol w:w="6754"/>
        <w:tblGridChange w:id="903">
          <w:tblGrid>
            <w:gridCol w:w="3169"/>
            <w:gridCol w:w="3665"/>
          </w:tblGrid>
        </w:tblGridChange>
      </w:tblGrid>
      <w:tr w:rsidR="00B840D9" w14:paraId="5E865894" w14:textId="77777777" w:rsidTr="00633B67">
        <w:tc>
          <w:tcPr>
            <w:tcW w:w="3169" w:type="dxa"/>
            <w:tcPrChange w:id="904" w:author="Author">
              <w:tcPr>
                <w:tcW w:w="3169" w:type="dxa"/>
              </w:tcPr>
            </w:tcPrChange>
          </w:tcPr>
          <w:p w14:paraId="283A5A52" w14:textId="77777777" w:rsidR="00B840D9" w:rsidRDefault="00B840D9">
            <w:pPr>
              <w:spacing w:before="60" w:after="60"/>
              <w:contextualSpacing w:val="0"/>
            </w:pPr>
            <w:r>
              <w:t>Test Completion Report</w:t>
            </w:r>
          </w:p>
        </w:tc>
        <w:tc>
          <w:tcPr>
            <w:tcW w:w="6754" w:type="dxa"/>
            <w:tcPrChange w:id="905" w:author="Author">
              <w:tcPr>
                <w:tcW w:w="3664" w:type="dxa"/>
              </w:tcPr>
            </w:tcPrChange>
          </w:tcPr>
          <w:p w14:paraId="61A7B7F4" w14:textId="77777777" w:rsidR="00B840D9" w:rsidRDefault="00B840D9">
            <w:pPr>
              <w:spacing w:before="60" w:after="60"/>
              <w:contextualSpacing w:val="0"/>
            </w:pPr>
            <w:r>
              <w:t>A document summarising testing activities and results. It also contains an evaluation of the corresponding test items against Exit Criteria</w:t>
            </w:r>
          </w:p>
        </w:tc>
      </w:tr>
      <w:tr w:rsidR="00B840D9" w14:paraId="7AA1C801" w14:textId="77777777" w:rsidTr="00633B67">
        <w:tc>
          <w:tcPr>
            <w:tcW w:w="3169" w:type="dxa"/>
            <w:tcPrChange w:id="906" w:author="Author">
              <w:tcPr>
                <w:tcW w:w="3169" w:type="dxa"/>
              </w:tcPr>
            </w:tcPrChange>
          </w:tcPr>
          <w:p w14:paraId="63011F86" w14:textId="77777777" w:rsidR="00B840D9" w:rsidRDefault="00B840D9">
            <w:pPr>
              <w:spacing w:before="60" w:after="60"/>
              <w:contextualSpacing w:val="0"/>
            </w:pPr>
            <w:r>
              <w:lastRenderedPageBreak/>
              <w:t>Test Completion Certificate</w:t>
            </w:r>
          </w:p>
        </w:tc>
        <w:tc>
          <w:tcPr>
            <w:tcW w:w="6754" w:type="dxa"/>
            <w:tcPrChange w:id="907" w:author="Author">
              <w:tcPr>
                <w:tcW w:w="3664" w:type="dxa"/>
              </w:tcPr>
            </w:tcPrChange>
          </w:tcPr>
          <w:p w14:paraId="3D2337E3" w14:textId="77777777" w:rsidR="00B840D9" w:rsidRDefault="00B840D9">
            <w:pPr>
              <w:spacing w:before="60" w:after="60"/>
              <w:contextualSpacing w:val="0"/>
            </w:pPr>
            <w:r>
              <w:t>A certificate issued by the DCC to the Party when the Party has met the SREPT Exit Criteria</w:t>
            </w:r>
          </w:p>
        </w:tc>
      </w:tr>
      <w:tr w:rsidR="00B840D9" w14:paraId="3EC22541" w14:textId="77777777" w:rsidTr="00633B67">
        <w:tc>
          <w:tcPr>
            <w:tcW w:w="3169" w:type="dxa"/>
            <w:tcPrChange w:id="908" w:author="Author">
              <w:tcPr>
                <w:tcW w:w="3169" w:type="dxa"/>
              </w:tcPr>
            </w:tcPrChange>
          </w:tcPr>
          <w:p w14:paraId="2B82BC6F" w14:textId="77777777" w:rsidR="00B840D9" w:rsidRDefault="00B840D9">
            <w:pPr>
              <w:spacing w:before="60" w:after="60"/>
              <w:contextualSpacing w:val="0"/>
            </w:pPr>
            <w:r>
              <w:t>Test Data</w:t>
            </w:r>
          </w:p>
        </w:tc>
        <w:tc>
          <w:tcPr>
            <w:tcW w:w="6754" w:type="dxa"/>
            <w:tcPrChange w:id="909" w:author="Author">
              <w:tcPr>
                <w:tcW w:w="3664" w:type="dxa"/>
              </w:tcPr>
            </w:tcPrChange>
          </w:tcPr>
          <w:p w14:paraId="5183C1B8" w14:textId="77777777" w:rsidR="00B840D9" w:rsidRDefault="00B840D9">
            <w:pPr>
              <w:spacing w:before="60" w:after="60"/>
              <w:contextualSpacing w:val="0"/>
            </w:pPr>
            <w:r>
              <w:t>Any data constructed for the purposes of undertaking SMKI and Repository Entry Process Testing</w:t>
            </w:r>
          </w:p>
        </w:tc>
      </w:tr>
      <w:tr w:rsidR="00B840D9" w14:paraId="512D2711" w14:textId="77777777" w:rsidTr="00633B67">
        <w:tc>
          <w:tcPr>
            <w:tcW w:w="3169" w:type="dxa"/>
            <w:tcPrChange w:id="910" w:author="Author">
              <w:tcPr>
                <w:tcW w:w="3169" w:type="dxa"/>
              </w:tcPr>
            </w:tcPrChange>
          </w:tcPr>
          <w:p w14:paraId="391C02FC" w14:textId="77777777" w:rsidR="00B840D9" w:rsidRDefault="00B840D9">
            <w:pPr>
              <w:spacing w:before="60" w:after="60"/>
              <w:contextualSpacing w:val="0"/>
            </w:pPr>
            <w:r>
              <w:t>Test Data Plan</w:t>
            </w:r>
          </w:p>
        </w:tc>
        <w:tc>
          <w:tcPr>
            <w:tcW w:w="6754" w:type="dxa"/>
            <w:tcPrChange w:id="911" w:author="Author">
              <w:tcPr>
                <w:tcW w:w="3664" w:type="dxa"/>
              </w:tcPr>
            </w:tcPrChange>
          </w:tcPr>
          <w:p w14:paraId="02AB4542" w14:textId="77777777" w:rsidR="00B840D9" w:rsidRDefault="00B840D9">
            <w:pPr>
              <w:spacing w:before="60" w:after="60"/>
              <w:contextualSpacing w:val="0"/>
            </w:pPr>
            <w:r>
              <w:t>The document that sets out: the size and type/format of data, who is responsible for providing the data; and when the data is required to be available to support test activities in a Test Plan</w:t>
            </w:r>
          </w:p>
        </w:tc>
      </w:tr>
      <w:tr w:rsidR="00B840D9" w14:paraId="0AE489CA" w14:textId="77777777" w:rsidTr="00633B67">
        <w:tc>
          <w:tcPr>
            <w:tcW w:w="3169" w:type="dxa"/>
            <w:tcPrChange w:id="912" w:author="Author">
              <w:tcPr>
                <w:tcW w:w="3169" w:type="dxa"/>
              </w:tcPr>
            </w:tcPrChange>
          </w:tcPr>
          <w:p w14:paraId="4C408E78" w14:textId="77777777" w:rsidR="00B840D9" w:rsidRDefault="00B840D9">
            <w:pPr>
              <w:spacing w:before="60" w:after="60"/>
              <w:contextualSpacing w:val="0"/>
            </w:pPr>
            <w:r>
              <w:t>Test Execution Dashboard</w:t>
            </w:r>
          </w:p>
        </w:tc>
        <w:tc>
          <w:tcPr>
            <w:tcW w:w="6754" w:type="dxa"/>
            <w:tcPrChange w:id="913" w:author="Author">
              <w:tcPr>
                <w:tcW w:w="3664" w:type="dxa"/>
              </w:tcPr>
            </w:tcPrChange>
          </w:tcPr>
          <w:p w14:paraId="63A65C85" w14:textId="77777777" w:rsidR="00B840D9" w:rsidRDefault="00B840D9">
            <w:pPr>
              <w:spacing w:before="60" w:after="60"/>
              <w:contextualSpacing w:val="0"/>
            </w:pPr>
            <w:r>
              <w:t>The document summarising testing activities and results, produced at regular intervals, to report progress of testing activities against a baseline (such as the original test plan) and to communicate risks and alternatives requiring a decision to management</w:t>
            </w:r>
          </w:p>
        </w:tc>
      </w:tr>
      <w:tr w:rsidR="00B840D9" w14:paraId="5CF2A0E8" w14:textId="77777777" w:rsidTr="00633B67">
        <w:tc>
          <w:tcPr>
            <w:tcW w:w="3169" w:type="dxa"/>
            <w:tcPrChange w:id="914" w:author="Author">
              <w:tcPr>
                <w:tcW w:w="3169" w:type="dxa"/>
              </w:tcPr>
            </w:tcPrChange>
          </w:tcPr>
          <w:p w14:paraId="7C86B46A" w14:textId="77777777" w:rsidR="00B840D9" w:rsidRDefault="00B840D9">
            <w:pPr>
              <w:spacing w:before="60" w:after="60"/>
              <w:contextualSpacing w:val="0"/>
            </w:pPr>
            <w:r>
              <w:t>Test Management Tool</w:t>
            </w:r>
          </w:p>
        </w:tc>
        <w:tc>
          <w:tcPr>
            <w:tcW w:w="6754" w:type="dxa"/>
            <w:tcPrChange w:id="915" w:author="Author">
              <w:tcPr>
                <w:tcW w:w="3664" w:type="dxa"/>
              </w:tcPr>
            </w:tcPrChange>
          </w:tcPr>
          <w:p w14:paraId="56C45144" w14:textId="77777777" w:rsidR="00B840D9" w:rsidRDefault="00B840D9">
            <w:pPr>
              <w:spacing w:before="60" w:after="60"/>
              <w:contextualSpacing w:val="0"/>
            </w:pPr>
            <w:r>
              <w:t>A tool that has the ability to log and track Testing Issues</w:t>
            </w:r>
          </w:p>
        </w:tc>
      </w:tr>
      <w:tr w:rsidR="00B840D9" w14:paraId="73B13A80" w14:textId="77777777" w:rsidTr="00633B67">
        <w:tc>
          <w:tcPr>
            <w:tcW w:w="3169" w:type="dxa"/>
            <w:tcPrChange w:id="916" w:author="Author">
              <w:tcPr>
                <w:tcW w:w="3169" w:type="dxa"/>
              </w:tcPr>
            </w:tcPrChange>
          </w:tcPr>
          <w:p w14:paraId="6313DBCA" w14:textId="77777777" w:rsidR="00B840D9" w:rsidRDefault="00B840D9">
            <w:pPr>
              <w:spacing w:before="60" w:after="60"/>
              <w:contextualSpacing w:val="0"/>
            </w:pPr>
            <w:r>
              <w:t>Test Plan</w:t>
            </w:r>
          </w:p>
        </w:tc>
        <w:tc>
          <w:tcPr>
            <w:tcW w:w="6754" w:type="dxa"/>
            <w:tcPrChange w:id="917" w:author="Author">
              <w:tcPr>
                <w:tcW w:w="3664" w:type="dxa"/>
              </w:tcPr>
            </w:tcPrChange>
          </w:tcPr>
          <w:p w14:paraId="0BE3C9B9" w14:textId="77777777" w:rsidR="00B840D9" w:rsidRDefault="00B840D9">
            <w:pPr>
              <w:spacing w:before="60" w:after="60"/>
              <w:contextualSpacing w:val="0"/>
            </w:pPr>
            <w:r>
              <w:t>A document describing the scope, approach, resources and schedule of intended test activities within a Test Stage that will be produced as set out in Section 9.4.</w:t>
            </w:r>
          </w:p>
        </w:tc>
      </w:tr>
      <w:tr w:rsidR="00B840D9" w14:paraId="23431E43" w14:textId="77777777" w:rsidTr="00633B67">
        <w:tc>
          <w:tcPr>
            <w:tcW w:w="3169" w:type="dxa"/>
            <w:tcPrChange w:id="918" w:author="Author">
              <w:tcPr>
                <w:tcW w:w="3169" w:type="dxa"/>
              </w:tcPr>
            </w:tcPrChange>
          </w:tcPr>
          <w:p w14:paraId="711E2520" w14:textId="77777777" w:rsidR="00B840D9" w:rsidRDefault="00B840D9">
            <w:pPr>
              <w:spacing w:before="60" w:after="60"/>
              <w:contextualSpacing w:val="0"/>
            </w:pPr>
            <w:r>
              <w:t>Test Result</w:t>
            </w:r>
          </w:p>
        </w:tc>
        <w:tc>
          <w:tcPr>
            <w:tcW w:w="6754" w:type="dxa"/>
            <w:tcPrChange w:id="919" w:author="Author">
              <w:tcPr>
                <w:tcW w:w="3664" w:type="dxa"/>
              </w:tcPr>
            </w:tcPrChange>
          </w:tcPr>
          <w:p w14:paraId="2C833ABB" w14:textId="77777777" w:rsidR="00B840D9" w:rsidRDefault="00B840D9">
            <w:pPr>
              <w:spacing w:before="60" w:after="60"/>
              <w:contextualSpacing w:val="0"/>
            </w:pPr>
            <w:r>
              <w:t>The consequence/outcome of the execution of a Test Script</w:t>
            </w:r>
          </w:p>
        </w:tc>
      </w:tr>
      <w:tr w:rsidR="00B840D9" w14:paraId="0255779C" w14:textId="77777777" w:rsidTr="00633B67">
        <w:tc>
          <w:tcPr>
            <w:tcW w:w="3169" w:type="dxa"/>
            <w:tcPrChange w:id="920" w:author="Author">
              <w:tcPr>
                <w:tcW w:w="3169" w:type="dxa"/>
              </w:tcPr>
            </w:tcPrChange>
          </w:tcPr>
          <w:p w14:paraId="60ECAFF4" w14:textId="77777777" w:rsidR="00B840D9" w:rsidRDefault="00B840D9">
            <w:pPr>
              <w:spacing w:before="60" w:after="60"/>
              <w:contextualSpacing w:val="0"/>
            </w:pPr>
            <w:r>
              <w:t>Test Readiness Report</w:t>
            </w:r>
          </w:p>
        </w:tc>
        <w:tc>
          <w:tcPr>
            <w:tcW w:w="6754" w:type="dxa"/>
            <w:tcPrChange w:id="921" w:author="Author">
              <w:tcPr>
                <w:tcW w:w="3664" w:type="dxa"/>
              </w:tcPr>
            </w:tcPrChange>
          </w:tcPr>
          <w:p w14:paraId="732705A5" w14:textId="77777777" w:rsidR="00B840D9" w:rsidRDefault="00B840D9">
            <w:pPr>
              <w:spacing w:before="60" w:after="60"/>
              <w:contextualSpacing w:val="0"/>
            </w:pPr>
            <w:r>
              <w:t>A report that when completed provides the capability to assess the status of test preparation and determine the readiness to proceed into test execution</w:t>
            </w:r>
          </w:p>
        </w:tc>
      </w:tr>
      <w:tr w:rsidR="00B840D9" w14:paraId="3F65D9C2" w14:textId="77777777" w:rsidTr="00633B67">
        <w:tc>
          <w:tcPr>
            <w:tcW w:w="3169" w:type="dxa"/>
            <w:tcPrChange w:id="922" w:author="Author">
              <w:tcPr>
                <w:tcW w:w="3169" w:type="dxa"/>
              </w:tcPr>
            </w:tcPrChange>
          </w:tcPr>
          <w:p w14:paraId="23DA4CFA" w14:textId="77777777" w:rsidR="00B840D9" w:rsidRDefault="00B840D9">
            <w:pPr>
              <w:spacing w:before="60" w:after="60"/>
              <w:contextualSpacing w:val="0"/>
            </w:pPr>
            <w:r>
              <w:t>Test Schedule</w:t>
            </w:r>
          </w:p>
        </w:tc>
        <w:tc>
          <w:tcPr>
            <w:tcW w:w="6754" w:type="dxa"/>
            <w:tcPrChange w:id="923" w:author="Author">
              <w:tcPr>
                <w:tcW w:w="3664" w:type="dxa"/>
              </w:tcPr>
            </w:tcPrChange>
          </w:tcPr>
          <w:p w14:paraId="08C7DA3C" w14:textId="77777777" w:rsidR="00B840D9" w:rsidRDefault="00B840D9">
            <w:pPr>
              <w:spacing w:before="60" w:after="60"/>
              <w:contextualSpacing w:val="0"/>
            </w:pPr>
            <w:r>
              <w:t>A list of test process activities, tasks or events identifying their intended start and finish dates and/or times and interdependencies</w:t>
            </w:r>
          </w:p>
        </w:tc>
      </w:tr>
      <w:tr w:rsidR="00B840D9" w14:paraId="2AB9AB70" w14:textId="77777777" w:rsidTr="00633B67">
        <w:tc>
          <w:tcPr>
            <w:tcW w:w="3169" w:type="dxa"/>
            <w:tcPrChange w:id="924" w:author="Author">
              <w:tcPr>
                <w:tcW w:w="3169" w:type="dxa"/>
              </w:tcPr>
            </w:tcPrChange>
          </w:tcPr>
          <w:p w14:paraId="415FCD9B" w14:textId="77777777" w:rsidR="00B840D9" w:rsidRDefault="00B840D9">
            <w:pPr>
              <w:spacing w:before="60" w:after="60"/>
              <w:contextualSpacing w:val="0"/>
            </w:pPr>
            <w:r>
              <w:t>Test Script</w:t>
            </w:r>
          </w:p>
        </w:tc>
        <w:tc>
          <w:tcPr>
            <w:tcW w:w="6754" w:type="dxa"/>
            <w:tcPrChange w:id="925" w:author="Author">
              <w:tcPr>
                <w:tcW w:w="3664" w:type="dxa"/>
              </w:tcPr>
            </w:tcPrChange>
          </w:tcPr>
          <w:p w14:paraId="135F7CE4" w14:textId="77777777" w:rsidR="00B840D9" w:rsidRDefault="00B840D9">
            <w:pPr>
              <w:spacing w:before="60" w:after="60"/>
              <w:contextualSpacing w:val="0"/>
            </w:pPr>
            <w:r>
              <w:t>A document specifying a sequence of actions for the execution of a test</w:t>
            </w:r>
          </w:p>
        </w:tc>
      </w:tr>
      <w:tr w:rsidR="00B840D9" w14:paraId="7AFDCF70" w14:textId="77777777" w:rsidTr="00633B67">
        <w:tc>
          <w:tcPr>
            <w:tcW w:w="3169" w:type="dxa"/>
            <w:tcPrChange w:id="926" w:author="Author">
              <w:tcPr>
                <w:tcW w:w="3169" w:type="dxa"/>
              </w:tcPr>
            </w:tcPrChange>
          </w:tcPr>
          <w:p w14:paraId="2FF2B158" w14:textId="77777777" w:rsidR="00B840D9" w:rsidRDefault="00B840D9">
            <w:pPr>
              <w:spacing w:before="60" w:after="60"/>
              <w:contextualSpacing w:val="0"/>
            </w:pPr>
            <w:r>
              <w:t>Test SMKI Repository Services</w:t>
            </w:r>
          </w:p>
        </w:tc>
        <w:tc>
          <w:tcPr>
            <w:tcW w:w="6754" w:type="dxa"/>
            <w:tcPrChange w:id="927" w:author="Author">
              <w:tcPr>
                <w:tcW w:w="3664" w:type="dxa"/>
              </w:tcPr>
            </w:tcPrChange>
          </w:tcPr>
          <w:p w14:paraId="0C8A45A7" w14:textId="77777777" w:rsidR="00B840D9" w:rsidRDefault="00B840D9">
            <w:pPr>
              <w:spacing w:before="60" w:after="60"/>
              <w:contextualSpacing w:val="0"/>
            </w:pPr>
            <w:r>
              <w:t>Test versions of the SMKI Repository Services (see definition in SEC) provisioned for the purposes of SREPT</w:t>
            </w:r>
          </w:p>
        </w:tc>
      </w:tr>
      <w:tr w:rsidR="00B840D9" w14:paraId="2E2218DA" w14:textId="77777777" w:rsidTr="00633B67">
        <w:tc>
          <w:tcPr>
            <w:tcW w:w="3169" w:type="dxa"/>
            <w:tcPrChange w:id="928" w:author="Author">
              <w:tcPr>
                <w:tcW w:w="3169" w:type="dxa"/>
              </w:tcPr>
            </w:tcPrChange>
          </w:tcPr>
          <w:p w14:paraId="760BE735" w14:textId="77777777" w:rsidR="00B840D9" w:rsidRDefault="00B840D9">
            <w:pPr>
              <w:spacing w:before="60" w:after="60"/>
              <w:contextualSpacing w:val="0"/>
            </w:pPr>
            <w:r>
              <w:t>Test SMKI Services</w:t>
            </w:r>
          </w:p>
        </w:tc>
        <w:tc>
          <w:tcPr>
            <w:tcW w:w="6754" w:type="dxa"/>
            <w:tcPrChange w:id="929" w:author="Author">
              <w:tcPr>
                <w:tcW w:w="3664" w:type="dxa"/>
              </w:tcPr>
            </w:tcPrChange>
          </w:tcPr>
          <w:p w14:paraId="41B1CF45" w14:textId="77777777" w:rsidR="00B840D9" w:rsidRDefault="00B840D9">
            <w:pPr>
              <w:spacing w:before="60" w:after="60"/>
              <w:contextualSpacing w:val="0"/>
            </w:pPr>
            <w:r>
              <w:t>Test versions of the SMKI Services (see definition in SEC) provisioned for the purposes of SREPT</w:t>
            </w:r>
          </w:p>
        </w:tc>
      </w:tr>
      <w:tr w:rsidR="00B840D9" w14:paraId="083BC766" w14:textId="77777777" w:rsidTr="00633B67">
        <w:tc>
          <w:tcPr>
            <w:tcW w:w="3169" w:type="dxa"/>
            <w:tcPrChange w:id="930" w:author="Author">
              <w:tcPr>
                <w:tcW w:w="3169" w:type="dxa"/>
              </w:tcPr>
            </w:tcPrChange>
          </w:tcPr>
          <w:p w14:paraId="6D203816" w14:textId="77777777" w:rsidR="00B840D9" w:rsidRDefault="00B840D9">
            <w:pPr>
              <w:spacing w:before="60" w:after="60"/>
              <w:contextualSpacing w:val="0"/>
            </w:pPr>
            <w:r>
              <w:t>Test Stage</w:t>
            </w:r>
          </w:p>
        </w:tc>
        <w:tc>
          <w:tcPr>
            <w:tcW w:w="6754" w:type="dxa"/>
            <w:tcPrChange w:id="931" w:author="Author">
              <w:tcPr>
                <w:tcW w:w="3664" w:type="dxa"/>
              </w:tcPr>
            </w:tcPrChange>
          </w:tcPr>
          <w:p w14:paraId="08149C7B" w14:textId="77777777" w:rsidR="00B840D9" w:rsidRDefault="00B840D9">
            <w:pPr>
              <w:spacing w:before="60" w:after="60"/>
              <w:contextualSpacing w:val="0"/>
            </w:pPr>
            <w:r>
              <w:t>A group of test activities that are organised and managed together</w:t>
            </w:r>
          </w:p>
        </w:tc>
      </w:tr>
      <w:tr w:rsidR="00B840D9" w14:paraId="5BE06138" w14:textId="77777777" w:rsidTr="00633B67">
        <w:tc>
          <w:tcPr>
            <w:tcW w:w="3169" w:type="dxa"/>
            <w:tcPrChange w:id="932" w:author="Author">
              <w:tcPr>
                <w:tcW w:w="3169" w:type="dxa"/>
              </w:tcPr>
            </w:tcPrChange>
          </w:tcPr>
          <w:p w14:paraId="785D3BB0" w14:textId="77777777" w:rsidR="00B840D9" w:rsidRDefault="00B840D9">
            <w:pPr>
              <w:spacing w:before="60" w:after="60"/>
              <w:contextualSpacing w:val="0"/>
            </w:pPr>
            <w:r>
              <w:t>WD</w:t>
            </w:r>
          </w:p>
        </w:tc>
        <w:tc>
          <w:tcPr>
            <w:tcW w:w="6754" w:type="dxa"/>
            <w:tcPrChange w:id="933" w:author="Author">
              <w:tcPr>
                <w:tcW w:w="3664" w:type="dxa"/>
              </w:tcPr>
            </w:tcPrChange>
          </w:tcPr>
          <w:p w14:paraId="2BC7D283" w14:textId="195D95D5" w:rsidR="00B840D9" w:rsidRDefault="00B840D9">
            <w:pPr>
              <w:spacing w:before="60" w:after="60"/>
              <w:contextualSpacing w:val="0"/>
            </w:pPr>
            <w:ins w:id="934" w:author="Author">
              <w:r>
                <w:t xml:space="preserve">Has the same meaning as the expression </w:t>
              </w:r>
              <w:r>
                <w:t>‘</w:t>
              </w:r>
            </w:ins>
            <w:r>
              <w:t>Working Day</w:t>
            </w:r>
            <w:ins w:id="935" w:author="Author">
              <w:r>
                <w:t>’</w:t>
              </w:r>
              <w:r>
                <w:t>.</w:t>
              </w:r>
            </w:ins>
          </w:p>
        </w:tc>
      </w:tr>
    </w:tbl>
    <w:p w14:paraId="4F896889" w14:textId="77777777" w:rsidR="00DC51B9" w:rsidRDefault="00DC51B9">
      <w:pPr>
        <w:pStyle w:val="Heading2"/>
        <w:numPr>
          <w:ilvl w:val="0"/>
          <w:numId w:val="164"/>
        </w:numPr>
        <w:ind w:left="600"/>
        <w:contextualSpacing w:val="0"/>
        <w:rPr>
          <w:ins w:id="936" w:author="Author"/>
        </w:rPr>
        <w:sectPr w:rsidR="00DC51B9">
          <w:pgSz w:w="11907" w:h="16839" w:code="9"/>
          <w:pgMar w:top="1135" w:right="851" w:bottom="1135" w:left="1151" w:header="720" w:footer="720" w:gutter="0"/>
          <w:cols w:space="720"/>
        </w:sectPr>
      </w:pPr>
    </w:p>
    <w:p w14:paraId="49FE806D" w14:textId="17E5375B" w:rsidR="00A11332" w:rsidRDefault="00477AB3">
      <w:pPr>
        <w:pStyle w:val="Heading2"/>
        <w:numPr>
          <w:ilvl w:val="0"/>
          <w:numId w:val="164"/>
        </w:numPr>
        <w:ind w:left="600"/>
        <w:contextualSpacing w:val="0"/>
      </w:pPr>
      <w:r>
        <w:lastRenderedPageBreak/>
        <w:t>Appendix G: Testing Issue Severity Descriptions</w:t>
      </w:r>
    </w:p>
    <w:tbl>
      <w:tblPr>
        <w:tblStyle w:val="CMTabletable--borders"/>
        <w:tblW w:w="9905" w:type="dxa"/>
        <w:tblInd w:w="43" w:type="dxa"/>
        <w:tblLook w:val="04A0" w:firstRow="1" w:lastRow="0" w:firstColumn="1" w:lastColumn="0" w:noHBand="0" w:noVBand="1"/>
      </w:tblPr>
      <w:tblGrid>
        <w:gridCol w:w="4457"/>
        <w:gridCol w:w="5448"/>
      </w:tblGrid>
      <w:tr w:rsidR="00A11332" w14:paraId="3AFD49B6" w14:textId="77777777">
        <w:tc>
          <w:tcPr>
            <w:tcW w:w="4457" w:type="dxa"/>
            <w:shd w:val="clear" w:color="auto" w:fill="000000"/>
          </w:tcPr>
          <w:p w14:paraId="4391C2B1" w14:textId="77777777" w:rsidR="00A11332" w:rsidRDefault="00477AB3">
            <w:pPr>
              <w:spacing w:before="60" w:after="60"/>
              <w:contextualSpacing w:val="0"/>
              <w:jc w:val="center"/>
            </w:pPr>
            <w:r>
              <w:rPr>
                <w:b/>
                <w:color w:val="FFFFFF"/>
              </w:rPr>
              <w:t>Severity</w:t>
            </w:r>
          </w:p>
        </w:tc>
        <w:tc>
          <w:tcPr>
            <w:tcW w:w="5447" w:type="dxa"/>
            <w:shd w:val="clear" w:color="auto" w:fill="000000"/>
          </w:tcPr>
          <w:p w14:paraId="49E6EC1F" w14:textId="77777777" w:rsidR="00A11332" w:rsidRDefault="00477AB3">
            <w:pPr>
              <w:spacing w:before="60" w:after="60"/>
              <w:contextualSpacing w:val="0"/>
              <w:jc w:val="center"/>
            </w:pPr>
            <w:r>
              <w:rPr>
                <w:b/>
                <w:color w:val="FFFFFF"/>
              </w:rPr>
              <w:t>Description</w:t>
            </w:r>
          </w:p>
        </w:tc>
      </w:tr>
      <w:tr w:rsidR="00A11332" w14:paraId="772702C5" w14:textId="77777777">
        <w:tc>
          <w:tcPr>
            <w:tcW w:w="4457" w:type="dxa"/>
          </w:tcPr>
          <w:p w14:paraId="2201ACE7" w14:textId="77777777" w:rsidR="00A11332" w:rsidRDefault="00477AB3">
            <w:pPr>
              <w:spacing w:before="60" w:after="60"/>
              <w:contextualSpacing w:val="0"/>
              <w:jc w:val="center"/>
            </w:pPr>
            <w:r>
              <w:t>Severity 1</w:t>
            </w:r>
          </w:p>
        </w:tc>
        <w:tc>
          <w:tcPr>
            <w:tcW w:w="5447" w:type="dxa"/>
          </w:tcPr>
          <w:p w14:paraId="3552CEF8" w14:textId="77777777" w:rsidR="00A11332" w:rsidRDefault="00477AB3">
            <w:pPr>
              <w:spacing w:before="60" w:after="60"/>
              <w:contextualSpacing w:val="0"/>
            </w:pPr>
            <w:r>
              <w:t>An Issue which in relation to the Relevant Party or RDP:</w:t>
            </w:r>
          </w:p>
          <w:p w14:paraId="44DACAA6" w14:textId="77777777" w:rsidR="00A11332" w:rsidRDefault="00477AB3">
            <w:pPr>
              <w:numPr>
                <w:ilvl w:val="0"/>
                <w:numId w:val="152"/>
              </w:numPr>
              <w:spacing w:before="60" w:after="60"/>
              <w:ind w:left="600"/>
              <w:contextualSpacing w:val="0"/>
            </w:pPr>
            <w:r>
              <w:t>would prevent user from using their systems</w:t>
            </w:r>
          </w:p>
          <w:p w14:paraId="189D11E2" w14:textId="77777777" w:rsidR="00A11332" w:rsidRDefault="00477AB3">
            <w:pPr>
              <w:numPr>
                <w:ilvl w:val="0"/>
                <w:numId w:val="152"/>
              </w:numPr>
              <w:spacing w:before="60" w:after="60"/>
              <w:ind w:left="600"/>
              <w:contextualSpacing w:val="0"/>
            </w:pPr>
            <w:r>
              <w:t>would have a critical adverse impact on business activities</w:t>
            </w:r>
          </w:p>
          <w:p w14:paraId="5CC3BAD4" w14:textId="77777777" w:rsidR="00A11332" w:rsidRDefault="00477AB3">
            <w:pPr>
              <w:numPr>
                <w:ilvl w:val="0"/>
                <w:numId w:val="152"/>
              </w:numPr>
              <w:spacing w:before="60" w:after="60"/>
              <w:ind w:left="600"/>
              <w:contextualSpacing w:val="0"/>
            </w:pPr>
            <w:r>
              <w:t>would cause significant financial loss</w:t>
            </w:r>
          </w:p>
          <w:p w14:paraId="5BE34BE7" w14:textId="77777777" w:rsidR="00A11332" w:rsidRDefault="00477AB3">
            <w:pPr>
              <w:numPr>
                <w:ilvl w:val="0"/>
                <w:numId w:val="152"/>
              </w:numPr>
              <w:spacing w:before="60" w:after="60"/>
              <w:ind w:left="600"/>
              <w:contextualSpacing w:val="0"/>
            </w:pPr>
            <w:r>
              <w:t>would result in any material loss or corruption of Data.</w:t>
            </w:r>
          </w:p>
          <w:p w14:paraId="39E3C48B" w14:textId="77777777" w:rsidR="00A11332" w:rsidRDefault="00477AB3">
            <w:pPr>
              <w:spacing w:before="60" w:after="60"/>
              <w:contextualSpacing w:val="0"/>
            </w:pPr>
            <w:r>
              <w:t>Non-exhaustive examples:</w:t>
            </w:r>
          </w:p>
          <w:p w14:paraId="71F7EA5A" w14:textId="77777777" w:rsidR="00A11332" w:rsidRDefault="00477AB3">
            <w:pPr>
              <w:numPr>
                <w:ilvl w:val="0"/>
                <w:numId w:val="153"/>
              </w:numPr>
              <w:spacing w:before="60" w:after="60"/>
              <w:ind w:left="600"/>
              <w:contextualSpacing w:val="0"/>
            </w:pPr>
            <w:r>
              <w:t>an Issue leading to non-availability of systems</w:t>
            </w:r>
          </w:p>
          <w:p w14:paraId="4EE66113" w14:textId="77777777" w:rsidR="00A11332" w:rsidRDefault="00477AB3">
            <w:pPr>
              <w:numPr>
                <w:ilvl w:val="0"/>
                <w:numId w:val="153"/>
              </w:numPr>
              <w:spacing w:before="60" w:after="60"/>
              <w:ind w:left="600"/>
              <w:contextualSpacing w:val="0"/>
            </w:pPr>
            <w:r>
              <w:t>all test progress is blocked.</w:t>
            </w:r>
          </w:p>
        </w:tc>
      </w:tr>
      <w:tr w:rsidR="00A11332" w14:paraId="78391533" w14:textId="77777777">
        <w:tc>
          <w:tcPr>
            <w:tcW w:w="4457" w:type="dxa"/>
          </w:tcPr>
          <w:p w14:paraId="2EA23CD9" w14:textId="77777777" w:rsidR="00A11332" w:rsidRDefault="00477AB3">
            <w:pPr>
              <w:spacing w:before="60" w:after="60"/>
              <w:contextualSpacing w:val="0"/>
              <w:jc w:val="center"/>
            </w:pPr>
            <w:r>
              <w:t>Severity 2</w:t>
            </w:r>
          </w:p>
        </w:tc>
        <w:tc>
          <w:tcPr>
            <w:tcW w:w="5447" w:type="dxa"/>
          </w:tcPr>
          <w:p w14:paraId="21051F49" w14:textId="77777777" w:rsidR="00A11332" w:rsidRDefault="00477AB3">
            <w:pPr>
              <w:spacing w:before="60" w:after="60"/>
              <w:contextualSpacing w:val="0"/>
            </w:pPr>
            <w:r>
              <w:t>An Issue which in relation to the Relevant Party or RDP:</w:t>
            </w:r>
          </w:p>
          <w:p w14:paraId="5C8DEDD0" w14:textId="77777777" w:rsidR="00A11332" w:rsidRDefault="00477AB3">
            <w:pPr>
              <w:numPr>
                <w:ilvl w:val="0"/>
                <w:numId w:val="154"/>
              </w:numPr>
              <w:spacing w:before="60" w:after="60"/>
              <w:ind w:left="600"/>
              <w:contextualSpacing w:val="0"/>
            </w:pPr>
            <w:r>
              <w:t>would have a major (but not critical) adverse impact on use of systems</w:t>
            </w:r>
          </w:p>
          <w:p w14:paraId="4BE92A8A" w14:textId="77777777" w:rsidR="00A11332" w:rsidRDefault="00477AB3">
            <w:pPr>
              <w:numPr>
                <w:ilvl w:val="0"/>
                <w:numId w:val="154"/>
              </w:numPr>
              <w:spacing w:before="60" w:after="60"/>
              <w:ind w:left="600"/>
              <w:contextualSpacing w:val="0"/>
            </w:pPr>
            <w:r>
              <w:t xml:space="preserve">would cause limited financial loss </w:t>
            </w:r>
          </w:p>
          <w:p w14:paraId="4B11D223" w14:textId="77777777" w:rsidR="00A11332" w:rsidRDefault="00477AB3">
            <w:pPr>
              <w:spacing w:before="60" w:after="60"/>
              <w:contextualSpacing w:val="0"/>
            </w:pPr>
            <w:r>
              <w:t>Non-exhaustive examples:</w:t>
            </w:r>
          </w:p>
          <w:p w14:paraId="05B77909" w14:textId="77777777" w:rsidR="00A11332" w:rsidRDefault="00477AB3">
            <w:pPr>
              <w:numPr>
                <w:ilvl w:val="0"/>
                <w:numId w:val="155"/>
              </w:numPr>
              <w:spacing w:before="60" w:after="60"/>
              <w:ind w:left="600"/>
              <w:contextualSpacing w:val="0"/>
            </w:pPr>
            <w:r>
              <w:t>an Issue leading to non-availability of or to loss of resilience of a material part of their systems</w:t>
            </w:r>
          </w:p>
          <w:p w14:paraId="6AAB0C75" w14:textId="77777777" w:rsidR="00A11332" w:rsidRDefault="00477AB3">
            <w:pPr>
              <w:numPr>
                <w:ilvl w:val="0"/>
                <w:numId w:val="155"/>
              </w:numPr>
              <w:spacing w:before="60" w:after="60"/>
              <w:ind w:left="600"/>
              <w:contextualSpacing w:val="0"/>
            </w:pPr>
            <w:r>
              <w:t>large areas of functionality will not be able to be tested</w:t>
            </w:r>
          </w:p>
          <w:p w14:paraId="3F09DB91" w14:textId="77777777" w:rsidR="00A11332" w:rsidRDefault="00477AB3">
            <w:pPr>
              <w:numPr>
                <w:ilvl w:val="0"/>
                <w:numId w:val="155"/>
              </w:numPr>
              <w:spacing w:before="60" w:after="60"/>
              <w:ind w:left="600"/>
              <w:contextualSpacing w:val="0"/>
            </w:pPr>
            <w:r>
              <w:t>testing not completely blocked but has been significantly impacted.</w:t>
            </w:r>
          </w:p>
        </w:tc>
      </w:tr>
      <w:tr w:rsidR="00A11332" w14:paraId="064A11D5" w14:textId="77777777">
        <w:tc>
          <w:tcPr>
            <w:tcW w:w="4457" w:type="dxa"/>
          </w:tcPr>
          <w:p w14:paraId="40EF4954" w14:textId="77777777" w:rsidR="00A11332" w:rsidRDefault="00477AB3">
            <w:pPr>
              <w:spacing w:before="60" w:after="60"/>
              <w:contextualSpacing w:val="0"/>
              <w:jc w:val="center"/>
            </w:pPr>
            <w:r>
              <w:t>Severity 3</w:t>
            </w:r>
          </w:p>
        </w:tc>
        <w:tc>
          <w:tcPr>
            <w:tcW w:w="5447" w:type="dxa"/>
          </w:tcPr>
          <w:p w14:paraId="36DCE279" w14:textId="77777777" w:rsidR="00A11332" w:rsidRDefault="00477AB3">
            <w:pPr>
              <w:spacing w:before="60" w:after="60"/>
              <w:contextualSpacing w:val="0"/>
            </w:pPr>
            <w:r>
              <w:t>An Issue which in relation to the Relevant Party or RDP:</w:t>
            </w:r>
          </w:p>
          <w:p w14:paraId="52E91652" w14:textId="77777777" w:rsidR="00A11332" w:rsidRDefault="00477AB3">
            <w:pPr>
              <w:numPr>
                <w:ilvl w:val="0"/>
                <w:numId w:val="156"/>
              </w:numPr>
              <w:spacing w:before="60" w:after="60"/>
              <w:ind w:left="600"/>
              <w:contextualSpacing w:val="0"/>
            </w:pPr>
            <w:r>
              <w:t>would have a major adverse impact on business activities but which can be reduced to a moderate adverse impact through a work-around</w:t>
            </w:r>
          </w:p>
          <w:p w14:paraId="530A23E0" w14:textId="77777777" w:rsidR="00A11332" w:rsidRDefault="00477AB3">
            <w:pPr>
              <w:numPr>
                <w:ilvl w:val="0"/>
                <w:numId w:val="156"/>
              </w:numPr>
              <w:spacing w:before="60" w:after="60"/>
              <w:ind w:left="600"/>
              <w:contextualSpacing w:val="0"/>
            </w:pPr>
            <w:r>
              <w:t>would have a moderate adverse impact on the business activities</w:t>
            </w:r>
          </w:p>
          <w:p w14:paraId="470F2B48" w14:textId="77777777" w:rsidR="00A11332" w:rsidRDefault="00477AB3">
            <w:pPr>
              <w:spacing w:before="60" w:after="60"/>
              <w:contextualSpacing w:val="0"/>
            </w:pPr>
            <w:r>
              <w:t>Non-exhaustive examples:</w:t>
            </w:r>
          </w:p>
          <w:p w14:paraId="2BFC3A01" w14:textId="77777777" w:rsidR="00A11332" w:rsidRDefault="00477AB3">
            <w:pPr>
              <w:numPr>
                <w:ilvl w:val="0"/>
                <w:numId w:val="157"/>
              </w:numPr>
              <w:spacing w:before="60" w:after="60"/>
              <w:ind w:left="600"/>
              <w:contextualSpacing w:val="0"/>
            </w:pPr>
            <w:r>
              <w:t>testing can progress but the work-around will impact test progress.</w:t>
            </w:r>
          </w:p>
        </w:tc>
      </w:tr>
      <w:tr w:rsidR="00A11332" w14:paraId="75754E8C" w14:textId="77777777">
        <w:tc>
          <w:tcPr>
            <w:tcW w:w="4457" w:type="dxa"/>
          </w:tcPr>
          <w:p w14:paraId="629AC735" w14:textId="77777777" w:rsidR="00A11332" w:rsidRDefault="00477AB3">
            <w:pPr>
              <w:spacing w:before="60" w:after="60"/>
              <w:contextualSpacing w:val="0"/>
              <w:jc w:val="center"/>
            </w:pPr>
            <w:r>
              <w:t>Severity 4</w:t>
            </w:r>
          </w:p>
        </w:tc>
        <w:tc>
          <w:tcPr>
            <w:tcW w:w="5447" w:type="dxa"/>
          </w:tcPr>
          <w:p w14:paraId="66D92A3F" w14:textId="77777777" w:rsidR="00A11332" w:rsidRDefault="00477AB3">
            <w:pPr>
              <w:spacing w:before="60" w:after="60"/>
              <w:contextualSpacing w:val="0"/>
            </w:pPr>
            <w:r>
              <w:t>An Issue which in relation to the Relevant Party or RDP:</w:t>
            </w:r>
          </w:p>
          <w:p w14:paraId="3436A59A" w14:textId="77777777" w:rsidR="00A11332" w:rsidRDefault="00477AB3">
            <w:pPr>
              <w:numPr>
                <w:ilvl w:val="0"/>
                <w:numId w:val="158"/>
              </w:numPr>
              <w:spacing w:before="60" w:after="60"/>
              <w:ind w:left="600"/>
              <w:contextualSpacing w:val="0"/>
            </w:pPr>
            <w:r>
              <w:t>would have a minor adverse impact on business activities</w:t>
            </w:r>
          </w:p>
          <w:p w14:paraId="2F7BE24F" w14:textId="77777777" w:rsidR="00A11332" w:rsidRDefault="00477AB3">
            <w:pPr>
              <w:spacing w:before="60" w:after="60"/>
              <w:contextualSpacing w:val="0"/>
            </w:pPr>
            <w:r>
              <w:t>Non-exhaustive examples:</w:t>
            </w:r>
          </w:p>
          <w:p w14:paraId="3EA5B09D" w14:textId="77777777" w:rsidR="00A11332" w:rsidRDefault="00477AB3">
            <w:pPr>
              <w:numPr>
                <w:ilvl w:val="0"/>
                <w:numId w:val="159"/>
              </w:numPr>
              <w:spacing w:before="60" w:after="60"/>
              <w:ind w:left="600"/>
              <w:contextualSpacing w:val="0"/>
            </w:pPr>
            <w:r>
              <w:t>minor service interruptions in the business process</w:t>
            </w:r>
          </w:p>
        </w:tc>
      </w:tr>
      <w:tr w:rsidR="00A11332" w14:paraId="32054212" w14:textId="77777777">
        <w:tc>
          <w:tcPr>
            <w:tcW w:w="4457" w:type="dxa"/>
          </w:tcPr>
          <w:p w14:paraId="3053570F" w14:textId="77777777" w:rsidR="00A11332" w:rsidRDefault="00477AB3">
            <w:pPr>
              <w:spacing w:before="60" w:after="60"/>
              <w:contextualSpacing w:val="0"/>
              <w:jc w:val="center"/>
            </w:pPr>
            <w:r>
              <w:t>Severity 5</w:t>
            </w:r>
          </w:p>
        </w:tc>
        <w:tc>
          <w:tcPr>
            <w:tcW w:w="5447" w:type="dxa"/>
          </w:tcPr>
          <w:p w14:paraId="083F9A38" w14:textId="77777777" w:rsidR="00A11332" w:rsidRDefault="00477AB3">
            <w:pPr>
              <w:spacing w:before="60" w:after="60"/>
              <w:contextualSpacing w:val="0"/>
            </w:pPr>
            <w:r>
              <w:t>An Issue which in relation to the Relevant Party or RDP:</w:t>
            </w:r>
          </w:p>
          <w:p w14:paraId="0B0BF990" w14:textId="77777777" w:rsidR="00A11332" w:rsidRDefault="00477AB3">
            <w:pPr>
              <w:numPr>
                <w:ilvl w:val="0"/>
                <w:numId w:val="160"/>
              </w:numPr>
              <w:spacing w:before="60" w:after="60"/>
              <w:ind w:left="600"/>
              <w:contextualSpacing w:val="0"/>
            </w:pPr>
            <w:r>
              <w:t>would have minimal impact on business activities</w:t>
            </w:r>
          </w:p>
          <w:p w14:paraId="6571CB06" w14:textId="77777777" w:rsidR="00A11332" w:rsidRDefault="00477AB3">
            <w:pPr>
              <w:spacing w:before="60" w:after="60"/>
              <w:contextualSpacing w:val="0"/>
            </w:pPr>
            <w:r>
              <w:t>Non-exhaustive examples:</w:t>
            </w:r>
          </w:p>
          <w:p w14:paraId="59868A7B" w14:textId="77777777" w:rsidR="00A11332" w:rsidRDefault="00477AB3">
            <w:pPr>
              <w:numPr>
                <w:ilvl w:val="0"/>
                <w:numId w:val="161"/>
              </w:numPr>
              <w:spacing w:before="60" w:after="60"/>
              <w:ind w:left="600"/>
              <w:contextualSpacing w:val="0"/>
            </w:pPr>
            <w:r>
              <w:t>trivial Issues with work-arounds which are noted for future releases but minimal impact of running existing activities</w:t>
            </w:r>
          </w:p>
          <w:p w14:paraId="197B80B4" w14:textId="77777777" w:rsidR="00A11332" w:rsidRDefault="00477AB3">
            <w:pPr>
              <w:numPr>
                <w:ilvl w:val="0"/>
                <w:numId w:val="161"/>
              </w:numPr>
              <w:spacing w:before="60" w:after="60"/>
              <w:ind w:left="600"/>
              <w:contextualSpacing w:val="0"/>
            </w:pPr>
            <w:r>
              <w:t>tests can still pass but there are cosmetic issues.</w:t>
            </w:r>
          </w:p>
        </w:tc>
      </w:tr>
    </w:tbl>
    <w:p w14:paraId="0EC48DB9" w14:textId="77777777" w:rsidR="00477AB3" w:rsidRDefault="00477AB3"/>
    <w:sectPr w:rsidR="00477AB3">
      <w:pgSz w:w="11907" w:h="16839" w:code="9"/>
      <w:pgMar w:top="1135" w:right="851" w:bottom="1135" w:left="1151"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7BFF54ED" w14:textId="217EB392" w:rsidR="00477AB3" w:rsidRDefault="00477AB3">
      <w:pPr>
        <w:pStyle w:val="CommentText"/>
      </w:pPr>
      <w:r>
        <w:rPr>
          <w:rStyle w:val="CommentReference"/>
        </w:rPr>
        <w:annotationRef/>
      </w:r>
      <w:r>
        <w:t>To be incremented</w:t>
      </w:r>
    </w:p>
  </w:comment>
  <w:comment w:id="28" w:author="Author" w:initials="A">
    <w:p w14:paraId="36CFB25A" w14:textId="446D1C85" w:rsidR="00477AB3" w:rsidRDefault="00477AB3">
      <w:pPr>
        <w:pStyle w:val="CommentText"/>
      </w:pPr>
      <w:r>
        <w:rPr>
          <w:rStyle w:val="CommentReference"/>
        </w:rPr>
        <w:annotationRef/>
      </w:r>
      <w:r>
        <w:t>Not a defined term</w:t>
      </w:r>
    </w:p>
  </w:comment>
  <w:comment w:id="36" w:author="Author" w:initials="A">
    <w:p w14:paraId="7BB158C8" w14:textId="77777777" w:rsidR="00477AB3" w:rsidRDefault="00477AB3">
      <w:pPr>
        <w:pStyle w:val="CommentText"/>
      </w:pPr>
      <w:r>
        <w:rPr>
          <w:rStyle w:val="CommentReference"/>
        </w:rPr>
        <w:annotationRef/>
      </w:r>
      <w:r>
        <w:t>Typographical correction</w:t>
      </w:r>
    </w:p>
    <w:p w14:paraId="5DAA7D04" w14:textId="3A335882" w:rsidR="00477AB3" w:rsidRDefault="00477AB3">
      <w:pPr>
        <w:pStyle w:val="CommentText"/>
      </w:pPr>
      <w:r>
        <w:t>Alignment to defined term in Section A</w:t>
      </w:r>
    </w:p>
  </w:comment>
  <w:comment w:id="38" w:author="Author" w:initials="A">
    <w:p w14:paraId="51EDE5CB" w14:textId="607521E5" w:rsidR="00477AB3" w:rsidRDefault="00477AB3">
      <w:pPr>
        <w:pStyle w:val="CommentText"/>
      </w:pPr>
      <w:r>
        <w:rPr>
          <w:rStyle w:val="CommentReference"/>
        </w:rPr>
        <w:annotationRef/>
      </w:r>
      <w:r>
        <w:t>Definition added to Appendix F: Definitions</w:t>
      </w:r>
    </w:p>
  </w:comment>
  <w:comment w:id="39" w:author="Author" w:initials="A">
    <w:p w14:paraId="52A9ACC3" w14:textId="40952F65" w:rsidR="00477AB3" w:rsidRDefault="00477AB3">
      <w:pPr>
        <w:pStyle w:val="CommentText"/>
      </w:pPr>
      <w:r>
        <w:rPr>
          <w:rStyle w:val="CommentReference"/>
        </w:rPr>
        <w:annotationRef/>
      </w:r>
      <w:r>
        <w:rPr>
          <w:rStyle w:val="CommentReference"/>
        </w:rPr>
        <w:annotationRef/>
      </w:r>
      <w:r>
        <w:t>Definition added to Appendix F: Definitions</w:t>
      </w:r>
    </w:p>
  </w:comment>
  <w:comment w:id="41" w:author="Author" w:initials="A">
    <w:p w14:paraId="213139C3" w14:textId="77777777" w:rsidR="00477AB3" w:rsidRDefault="00477AB3">
      <w:pPr>
        <w:pStyle w:val="CommentText"/>
      </w:pPr>
      <w:r>
        <w:rPr>
          <w:rStyle w:val="CommentReference"/>
        </w:rPr>
        <w:annotationRef/>
      </w:r>
      <w:r>
        <w:t>Typographical correction</w:t>
      </w:r>
    </w:p>
    <w:p w14:paraId="67DC588E" w14:textId="4A6D66B0" w:rsidR="00477AB3" w:rsidRDefault="00477AB3">
      <w:pPr>
        <w:pStyle w:val="CommentText"/>
      </w:pPr>
      <w:r>
        <w:t>There is only one SMKI Repository Service</w:t>
      </w:r>
    </w:p>
  </w:comment>
  <w:comment w:id="71" w:author="Author" w:initials="A">
    <w:p w14:paraId="2043AC4E" w14:textId="08D5CE48" w:rsidR="00477AB3" w:rsidRDefault="00477AB3">
      <w:pPr>
        <w:pStyle w:val="CommentText"/>
      </w:pPr>
      <w:r>
        <w:rPr>
          <w:rStyle w:val="CommentReference"/>
        </w:rPr>
        <w:annotationRef/>
      </w:r>
      <w:r>
        <w:t>Typographical correction</w:t>
      </w:r>
    </w:p>
  </w:comment>
  <w:comment w:id="110" w:author="Author" w:initials="A">
    <w:p w14:paraId="4153956F" w14:textId="0065434D" w:rsidR="00E7798C" w:rsidRDefault="00E7798C">
      <w:pPr>
        <w:pStyle w:val="CommentText"/>
      </w:pPr>
      <w:r>
        <w:rPr>
          <w:rStyle w:val="CommentReference"/>
        </w:rPr>
        <w:annotationRef/>
      </w:r>
      <w:r w:rsidR="008C3669">
        <w:rPr>
          <w:rStyle w:val="CommentReference"/>
        </w:rPr>
        <w:t>Added defined term to Appendix F, Definitions</w:t>
      </w:r>
    </w:p>
  </w:comment>
  <w:comment w:id="121" w:author="Author" w:initials="A">
    <w:p w14:paraId="6132B7D0" w14:textId="15A6EB5E" w:rsidR="00E7798C" w:rsidRDefault="008C3669">
      <w:pPr>
        <w:pStyle w:val="CommentText"/>
      </w:pPr>
      <w:r>
        <w:rPr>
          <w:rStyle w:val="CommentReference"/>
        </w:rPr>
        <w:annotationRef/>
      </w:r>
      <w:r>
        <w:rPr>
          <w:rStyle w:val="CommentReference"/>
        </w:rPr>
        <w:t>Added defined term to Appendix F, Definitions</w:t>
      </w:r>
    </w:p>
  </w:comment>
  <w:comment w:id="175" w:author="Author" w:initials="A">
    <w:p w14:paraId="6D803EB5" w14:textId="1FE8F9E7" w:rsidR="00B840D9" w:rsidRDefault="00B840D9">
      <w:pPr>
        <w:pStyle w:val="CommentText"/>
      </w:pPr>
      <w:r>
        <w:rPr>
          <w:rStyle w:val="CommentReference"/>
        </w:rPr>
        <w:annotationRef/>
      </w:r>
      <w:r>
        <w:t>Definition added</w:t>
      </w:r>
    </w:p>
  </w:comment>
  <w:comment w:id="185" w:author="Author" w:initials="A">
    <w:p w14:paraId="47C7DD8C" w14:textId="692DAE1B" w:rsidR="00B840D9" w:rsidRDefault="00B840D9">
      <w:pPr>
        <w:pStyle w:val="CommentText"/>
      </w:pPr>
      <w:r>
        <w:rPr>
          <w:rStyle w:val="CommentReference"/>
        </w:rPr>
        <w:annotationRef/>
      </w:r>
      <w:r>
        <w:t>Definition added</w:t>
      </w:r>
    </w:p>
  </w:comment>
  <w:comment w:id="222" w:author="Author" w:initials="A">
    <w:p w14:paraId="43A36995" w14:textId="10CE9EE4" w:rsidR="00B840D9" w:rsidRDefault="00B840D9">
      <w:pPr>
        <w:pStyle w:val="CommentText"/>
      </w:pPr>
      <w:r>
        <w:rPr>
          <w:rStyle w:val="CommentReference"/>
        </w:rPr>
        <w:annotationRef/>
      </w:r>
      <w:r>
        <w:t>Align wording to other sections</w:t>
      </w:r>
    </w:p>
  </w:comment>
  <w:comment w:id="328" w:author="Author" w:initials="A">
    <w:p w14:paraId="514121AC" w14:textId="7DE8CB94" w:rsidR="00D56928" w:rsidRDefault="00D56928">
      <w:pPr>
        <w:pStyle w:val="CommentText"/>
      </w:pPr>
      <w:r>
        <w:rPr>
          <w:rStyle w:val="CommentReference"/>
        </w:rPr>
        <w:annotationRef/>
      </w:r>
      <w:r>
        <w:t>Alignment to defined terms</w:t>
      </w:r>
    </w:p>
  </w:comment>
  <w:comment w:id="330" w:author="Author" w:initials="A">
    <w:p w14:paraId="5D482388" w14:textId="14CB6727" w:rsidR="00D56928" w:rsidRDefault="00D56928">
      <w:pPr>
        <w:pStyle w:val="CommentText"/>
      </w:pPr>
      <w:r>
        <w:rPr>
          <w:rStyle w:val="CommentReference"/>
        </w:rPr>
        <w:annotationRef/>
      </w:r>
      <w:r>
        <w:t>Alignment to defined terms</w:t>
      </w:r>
    </w:p>
  </w:comment>
  <w:comment w:id="332" w:author="Author" w:initials="A">
    <w:p w14:paraId="5E36AE35" w14:textId="50777B76" w:rsidR="00E83537" w:rsidRDefault="00E83537">
      <w:pPr>
        <w:pStyle w:val="CommentText"/>
      </w:pPr>
      <w:r>
        <w:rPr>
          <w:rStyle w:val="CommentReference"/>
        </w:rPr>
        <w:annotationRef/>
      </w:r>
      <w:r>
        <w:t>Alignment to defined terms</w:t>
      </w:r>
    </w:p>
  </w:comment>
  <w:comment w:id="347" w:author="Author" w:initials="A">
    <w:p w14:paraId="32FE41A7" w14:textId="0BF2CF49" w:rsidR="00E83537" w:rsidRDefault="00E83537">
      <w:pPr>
        <w:pStyle w:val="CommentText"/>
      </w:pPr>
      <w:r>
        <w:rPr>
          <w:rStyle w:val="CommentReference"/>
        </w:rPr>
        <w:annotationRef/>
      </w:r>
      <w:r>
        <w:t>Alignment to defined terms</w:t>
      </w:r>
    </w:p>
  </w:comment>
  <w:comment w:id="349" w:author="Author" w:initials="A">
    <w:p w14:paraId="0C47513B" w14:textId="40FEC472" w:rsidR="00E83537" w:rsidRDefault="00E83537">
      <w:pPr>
        <w:pStyle w:val="CommentText"/>
      </w:pPr>
      <w:r>
        <w:rPr>
          <w:rStyle w:val="CommentReference"/>
        </w:rPr>
        <w:annotationRef/>
      </w:r>
      <w:r>
        <w:t>Alignment to defined terms</w:t>
      </w:r>
    </w:p>
  </w:comment>
  <w:comment w:id="440" w:author="Author" w:initials="A">
    <w:p w14:paraId="3117962F" w14:textId="77777777" w:rsidR="00D963C7" w:rsidRDefault="00D963C7" w:rsidP="00420757">
      <w:pPr>
        <w:pStyle w:val="CommentText"/>
      </w:pPr>
      <w:r>
        <w:rPr>
          <w:rStyle w:val="CommentReference"/>
        </w:rPr>
        <w:annotationRef/>
      </w:r>
      <w:r>
        <w:t>I think this should be a sub-bullet of the line above with the full stop replaced with a "; and"</w:t>
      </w:r>
    </w:p>
  </w:comment>
  <w:comment w:id="467" w:author="Author" w:initials="A">
    <w:p w14:paraId="7D3531B3" w14:textId="70E94DDB" w:rsidR="008C3669" w:rsidRDefault="008C3669" w:rsidP="00D963C7">
      <w:pPr>
        <w:pStyle w:val="CommentText"/>
      </w:pPr>
      <w:r>
        <w:rPr>
          <w:rStyle w:val="CommentReference"/>
        </w:rPr>
        <w:annotationRef/>
      </w:r>
      <w:r>
        <w:t>Add to Appendix F, Definitions</w:t>
      </w:r>
    </w:p>
  </w:comment>
  <w:comment w:id="515" w:author="Author" w:initials="A">
    <w:p w14:paraId="5FC55B4F" w14:textId="1D0EBA60" w:rsidR="008C3669" w:rsidRDefault="008C3669">
      <w:pPr>
        <w:pStyle w:val="CommentText"/>
      </w:pPr>
      <w:r>
        <w:rPr>
          <w:rStyle w:val="CommentReference"/>
        </w:rPr>
        <w:annotationRef/>
      </w:r>
      <w:r>
        <w:t>Align to defined terms</w:t>
      </w:r>
    </w:p>
  </w:comment>
  <w:comment w:id="534" w:author="Author" w:initials="A">
    <w:p w14:paraId="74F14B59" w14:textId="64E86A04" w:rsidR="008C3669" w:rsidRDefault="008C3669">
      <w:pPr>
        <w:pStyle w:val="CommentText"/>
      </w:pPr>
      <w:r>
        <w:rPr>
          <w:rStyle w:val="CommentReference"/>
        </w:rPr>
        <w:annotationRef/>
      </w:r>
      <w:r>
        <w:t>Terms are not defined</w:t>
      </w:r>
    </w:p>
  </w:comment>
  <w:comment w:id="568" w:author="Author" w:initials="A">
    <w:p w14:paraId="4E72B8D2" w14:textId="23853908" w:rsidR="008C3669" w:rsidRDefault="008C3669">
      <w:pPr>
        <w:pStyle w:val="CommentText"/>
      </w:pPr>
      <w:r>
        <w:rPr>
          <w:rStyle w:val="CommentReference"/>
        </w:rPr>
        <w:annotationRef/>
      </w:r>
      <w:r>
        <w:t>Alignment to Section A defined term.</w:t>
      </w:r>
    </w:p>
  </w:comment>
  <w:comment w:id="571" w:author="Author" w:initials="A">
    <w:p w14:paraId="0274ACA4" w14:textId="2B804E6E" w:rsidR="008C3669" w:rsidRDefault="008C3669">
      <w:pPr>
        <w:pStyle w:val="CommentText"/>
      </w:pPr>
      <w:r>
        <w:rPr>
          <w:rStyle w:val="CommentReference"/>
        </w:rPr>
        <w:annotationRef/>
      </w:r>
      <w:r>
        <w:t>Alignment to Section A defined term.</w:t>
      </w:r>
    </w:p>
  </w:comment>
  <w:comment w:id="576" w:author="Author" w:initials="A">
    <w:p w14:paraId="55FCFE81" w14:textId="429D66DF" w:rsidR="008C3669" w:rsidRDefault="008C3669">
      <w:pPr>
        <w:pStyle w:val="CommentText"/>
      </w:pPr>
      <w:r>
        <w:rPr>
          <w:rStyle w:val="CommentReference"/>
        </w:rPr>
        <w:annotationRef/>
      </w:r>
      <w:r>
        <w:t>Alignment to Section A defined term.</w:t>
      </w:r>
    </w:p>
  </w:comment>
  <w:comment w:id="643" w:author="Author" w:initials="A">
    <w:p w14:paraId="63EFC6B1" w14:textId="1C6BD50B" w:rsidR="008C3669" w:rsidRDefault="008C3669">
      <w:pPr>
        <w:pStyle w:val="CommentText"/>
      </w:pPr>
      <w:r>
        <w:rPr>
          <w:rStyle w:val="CommentReference"/>
        </w:rPr>
        <w:annotationRef/>
      </w:r>
      <w:r>
        <w:t>Finish the sentence</w:t>
      </w:r>
    </w:p>
  </w:comment>
  <w:comment w:id="696" w:author="Author" w:initials="A">
    <w:p w14:paraId="154F8E83" w14:textId="77777777" w:rsidR="00E7798C" w:rsidRDefault="00E7798C" w:rsidP="00E7798C">
      <w:pPr>
        <w:pStyle w:val="CommentText"/>
      </w:pPr>
      <w:r>
        <w:rPr>
          <w:rStyle w:val="CommentReference"/>
        </w:rPr>
        <w:annotationRef/>
      </w:r>
      <w:r>
        <w:rPr>
          <w:rStyle w:val="CommentReference"/>
        </w:rPr>
        <w:annotationRef/>
      </w:r>
      <w:r>
        <w:t>Third column in table below removed.</w:t>
      </w:r>
    </w:p>
    <w:p w14:paraId="281B073E" w14:textId="77777777" w:rsidR="00E7798C" w:rsidRDefault="00E7798C" w:rsidP="00E7798C">
      <w:pPr>
        <w:pStyle w:val="CommentText"/>
      </w:pPr>
      <w:r>
        <w:t>Word does not record cell deletion as tracked.</w:t>
      </w:r>
    </w:p>
    <w:p w14:paraId="159789D2" w14:textId="2FF18C39" w:rsidR="00E7798C" w:rsidRDefault="00E7798C">
      <w:pPr>
        <w:pStyle w:val="CommentText"/>
      </w:pPr>
    </w:p>
  </w:comment>
  <w:comment w:id="864" w:author="Author" w:initials="A">
    <w:p w14:paraId="3484B4A1" w14:textId="589F2CA3" w:rsidR="00B840D9" w:rsidRDefault="00B840D9">
      <w:pPr>
        <w:pStyle w:val="CommentText"/>
      </w:pPr>
      <w:r>
        <w:rPr>
          <w:rStyle w:val="CommentReference"/>
        </w:rPr>
        <w:annotationRef/>
      </w:r>
      <w:r>
        <w:t>Note that these definitions were added to the SMKI Repo IDS as part of this review process</w:t>
      </w:r>
    </w:p>
  </w:comment>
  <w:comment w:id="889" w:author="Author" w:initials="A">
    <w:p w14:paraId="22E7DAEE" w14:textId="3C93517D" w:rsidR="00D56928" w:rsidRDefault="00D56928">
      <w:pPr>
        <w:pStyle w:val="CommentText"/>
      </w:pPr>
      <w:r>
        <w:rPr>
          <w:rStyle w:val="CommentReference"/>
        </w:rPr>
        <w:annotationRef/>
      </w:r>
      <w:r>
        <w:t>Delete as not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F54ED" w15:done="0"/>
  <w15:commentEx w15:paraId="36CFB25A" w15:done="0"/>
  <w15:commentEx w15:paraId="5DAA7D04" w15:done="0"/>
  <w15:commentEx w15:paraId="51EDE5CB" w15:done="0"/>
  <w15:commentEx w15:paraId="52A9ACC3" w15:done="0"/>
  <w15:commentEx w15:paraId="67DC588E" w15:done="0"/>
  <w15:commentEx w15:paraId="2043AC4E" w15:done="0"/>
  <w15:commentEx w15:paraId="4153956F" w15:done="0"/>
  <w15:commentEx w15:paraId="6132B7D0" w15:done="0"/>
  <w15:commentEx w15:paraId="6D803EB5" w15:done="0"/>
  <w15:commentEx w15:paraId="47C7DD8C" w15:done="0"/>
  <w15:commentEx w15:paraId="43A36995" w15:done="0"/>
  <w15:commentEx w15:paraId="514121AC" w15:done="0"/>
  <w15:commentEx w15:paraId="5D482388" w15:done="0"/>
  <w15:commentEx w15:paraId="5E36AE35" w15:done="0"/>
  <w15:commentEx w15:paraId="32FE41A7" w15:done="0"/>
  <w15:commentEx w15:paraId="0C47513B" w15:done="0"/>
  <w15:commentEx w15:paraId="3117962F" w15:done="0"/>
  <w15:commentEx w15:paraId="7D3531B3" w15:done="0"/>
  <w15:commentEx w15:paraId="5FC55B4F" w15:done="0"/>
  <w15:commentEx w15:paraId="74F14B59" w15:done="0"/>
  <w15:commentEx w15:paraId="4E72B8D2" w15:done="0"/>
  <w15:commentEx w15:paraId="0274ACA4" w15:done="0"/>
  <w15:commentEx w15:paraId="55FCFE81" w15:done="0"/>
  <w15:commentEx w15:paraId="63EFC6B1" w15:done="0"/>
  <w15:commentEx w15:paraId="159789D2" w15:done="0"/>
  <w15:commentEx w15:paraId="3484B4A1" w15:done="0"/>
  <w15:commentEx w15:paraId="22E7DA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F54ED" w16cid:durableId="241EEE93"/>
  <w16cid:commentId w16cid:paraId="36CFB25A" w16cid:durableId="241EF004"/>
  <w16cid:commentId w16cid:paraId="5DAA7D04" w16cid:durableId="241EF125"/>
  <w16cid:commentId w16cid:paraId="51EDE5CB" w16cid:durableId="241EF303"/>
  <w16cid:commentId w16cid:paraId="52A9ACC3" w16cid:durableId="241EF317"/>
  <w16cid:commentId w16cid:paraId="67DC588E" w16cid:durableId="241EF33D"/>
  <w16cid:commentId w16cid:paraId="2043AC4E" w16cid:durableId="241EF3F4"/>
  <w16cid:commentId w16cid:paraId="4153956F" w16cid:durableId="241EF502"/>
  <w16cid:commentId w16cid:paraId="6132B7D0" w16cid:durableId="241EF5D1"/>
  <w16cid:commentId w16cid:paraId="6D803EB5" w16cid:durableId="241EFE92"/>
  <w16cid:commentId w16cid:paraId="47C7DD8C" w16cid:durableId="241EFE9B"/>
  <w16cid:commentId w16cid:paraId="43A36995" w16cid:durableId="241EFEE2"/>
  <w16cid:commentId w16cid:paraId="514121AC" w16cid:durableId="241F2419"/>
  <w16cid:commentId w16cid:paraId="5D482388" w16cid:durableId="241F2425"/>
  <w16cid:commentId w16cid:paraId="5E36AE35" w16cid:durableId="241F246E"/>
  <w16cid:commentId w16cid:paraId="32FE41A7" w16cid:durableId="241F260A"/>
  <w16cid:commentId w16cid:paraId="0C47513B" w16cid:durableId="241F2666"/>
  <w16cid:commentId w16cid:paraId="3117962F" w16cid:durableId="2538CFB5"/>
  <w16cid:commentId w16cid:paraId="7D3531B3" w16cid:durableId="241F2ECD"/>
  <w16cid:commentId w16cid:paraId="5FC55B4F" w16cid:durableId="241F2B5C"/>
  <w16cid:commentId w16cid:paraId="74F14B59" w16cid:durableId="241F2C86"/>
  <w16cid:commentId w16cid:paraId="4E72B8D2" w16cid:durableId="241F304B"/>
  <w16cid:commentId w16cid:paraId="0274ACA4" w16cid:durableId="241F3086"/>
  <w16cid:commentId w16cid:paraId="55FCFE81" w16cid:durableId="241F30A7"/>
  <w16cid:commentId w16cid:paraId="63EFC6B1" w16cid:durableId="241F329D"/>
  <w16cid:commentId w16cid:paraId="159789D2" w16cid:durableId="241EF9B6"/>
  <w16cid:commentId w16cid:paraId="3484B4A1" w16cid:durableId="241EFE44"/>
  <w16cid:commentId w16cid:paraId="22E7DAEE" w16cid:durableId="241F1F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89CA1" w14:textId="77777777" w:rsidR="00F60C49" w:rsidRDefault="00F60C49">
      <w:pPr>
        <w:spacing w:before="0" w:after="0" w:line="240" w:lineRule="auto"/>
      </w:pPr>
      <w:r>
        <w:separator/>
      </w:r>
    </w:p>
  </w:endnote>
  <w:endnote w:type="continuationSeparator" w:id="0">
    <w:p w14:paraId="45FE77E3" w14:textId="77777777" w:rsidR="00F60C49" w:rsidRDefault="00F60C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043AD" w14:textId="77777777" w:rsidR="00477AB3" w:rsidRDefault="00477AB3">
    <w:pPr>
      <w:spacing w:after="0"/>
    </w:pPr>
  </w:p>
  <w:p w14:paraId="4FB118AB" w14:textId="14BBB60B" w:rsidR="00477AB3" w:rsidRDefault="00477AB3">
    <w:pPr>
      <w:pStyle w:val="Footer"/>
      <w:jc w:val="right"/>
    </w:pPr>
    <w:r>
      <w:fldChar w:fldCharType="begin"/>
    </w:r>
    <w:r>
      <w:instrText xml:space="preserve"> PAGE \* MERGEFORMAT </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1A0D6" w14:textId="77777777" w:rsidR="00F60C49" w:rsidRDefault="00F60C49">
      <w:pPr>
        <w:spacing w:before="0" w:after="0" w:line="240" w:lineRule="auto"/>
      </w:pPr>
      <w:r>
        <w:separator/>
      </w:r>
    </w:p>
  </w:footnote>
  <w:footnote w:type="continuationSeparator" w:id="0">
    <w:p w14:paraId="57954E2F" w14:textId="77777777" w:rsidR="00F60C49" w:rsidRDefault="00F60C49">
      <w:pPr>
        <w:spacing w:before="0" w:after="0" w:line="240" w:lineRule="auto"/>
      </w:pPr>
      <w:r>
        <w:continuationSeparator/>
      </w:r>
    </w:p>
  </w:footnote>
  <w:footnote w:id="1">
    <w:p w14:paraId="5D5C4EE2" w14:textId="77777777" w:rsidR="00477AB3" w:rsidRDefault="00477AB3">
      <w:pPr>
        <w:pStyle w:val="FootnoteParagraph"/>
        <w:spacing w:before="240" w:after="0"/>
        <w:ind w:left="600"/>
        <w:contextualSpacing/>
      </w:pPr>
      <w:r>
        <w:rPr>
          <w:rStyle w:val="FootnoteReference"/>
        </w:rPr>
        <w:footnoteRef/>
      </w:r>
      <w:r>
        <w:t xml:space="preserve"> </w:t>
      </w:r>
      <w:r>
        <w:rPr>
          <w:rStyle w:val="FootnoteText"/>
        </w:rPr>
        <w:t xml:space="preserve"> The DCC makes available to PKI Client software (SafeNet Client), as set out in section 2.3.1 of the SMKI Code of Connection.</w:t>
      </w:r>
    </w:p>
  </w:footnote>
  <w:footnote w:id="2">
    <w:p w14:paraId="394B2BEA" w14:textId="77777777" w:rsidR="00477AB3" w:rsidRDefault="00477AB3">
      <w:pPr>
        <w:pStyle w:val="FootnoteParagraph"/>
        <w:spacing w:before="240" w:after="0"/>
        <w:ind w:left="600"/>
        <w:contextualSpacing/>
      </w:pPr>
      <w:r>
        <w:rPr>
          <w:rStyle w:val="FootnoteReference"/>
        </w:rPr>
        <w:footnoteRef/>
      </w:r>
      <w:r>
        <w:t xml:space="preserve"> </w:t>
      </w:r>
      <w:r>
        <w:rPr>
          <w:rStyle w:val="FootnoteText"/>
        </w:rPr>
        <w:t>Subject to delivery of the Change Request to deliver this functionality.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9038A" w14:textId="77777777" w:rsidR="00477AB3" w:rsidRDefault="00477AB3">
    <w:pPr>
      <w:spacing w:before="0"/>
      <w:jc w:val="right"/>
    </w:pPr>
    <w:r>
      <w:rPr>
        <w:b/>
      </w:rPr>
      <w:t xml:space="preserve">SEC </w:t>
    </w:r>
    <w:r>
      <w:rPr>
        <w:b/>
      </w:rPr>
      <w:t>–</w:t>
    </w:r>
    <w:r>
      <w:rPr>
        <w:b/>
      </w:rPr>
      <w:t xml:space="preserve"> Appendix K</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161E"/>
    <w:multiLevelType w:val="multilevel"/>
    <w:tmpl w:val="57804F5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 w15:restartNumberingAfterBreak="0">
    <w:nsid w:val="011D58BA"/>
    <w:multiLevelType w:val="multilevel"/>
    <w:tmpl w:val="603EB6A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 w15:restartNumberingAfterBreak="0">
    <w:nsid w:val="01327B2E"/>
    <w:multiLevelType w:val="multilevel"/>
    <w:tmpl w:val="C57C984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 w15:restartNumberingAfterBreak="0">
    <w:nsid w:val="01513072"/>
    <w:multiLevelType w:val="multilevel"/>
    <w:tmpl w:val="8228D85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 w15:restartNumberingAfterBreak="0">
    <w:nsid w:val="04555257"/>
    <w:multiLevelType w:val="hybridMultilevel"/>
    <w:tmpl w:val="389045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D75A8C"/>
    <w:multiLevelType w:val="multilevel"/>
    <w:tmpl w:val="D2E098C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 w15:restartNumberingAfterBreak="0">
    <w:nsid w:val="05BD49E9"/>
    <w:multiLevelType w:val="multilevel"/>
    <w:tmpl w:val="513E2DE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 w15:restartNumberingAfterBreak="0">
    <w:nsid w:val="0705032C"/>
    <w:multiLevelType w:val="multilevel"/>
    <w:tmpl w:val="B23E6F1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 w15:restartNumberingAfterBreak="0">
    <w:nsid w:val="070E617D"/>
    <w:multiLevelType w:val="multilevel"/>
    <w:tmpl w:val="99B2CE4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 w15:restartNumberingAfterBreak="0">
    <w:nsid w:val="0A4648F8"/>
    <w:multiLevelType w:val="multilevel"/>
    <w:tmpl w:val="1DA22CC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 w15:restartNumberingAfterBreak="0">
    <w:nsid w:val="0A47025E"/>
    <w:multiLevelType w:val="multilevel"/>
    <w:tmpl w:val="DE5E7D9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 w15:restartNumberingAfterBreak="0">
    <w:nsid w:val="0B1D777F"/>
    <w:multiLevelType w:val="multilevel"/>
    <w:tmpl w:val="080E3DA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 w15:restartNumberingAfterBreak="0">
    <w:nsid w:val="0C030EAC"/>
    <w:multiLevelType w:val="multilevel"/>
    <w:tmpl w:val="3BE0536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 w15:restartNumberingAfterBreak="0">
    <w:nsid w:val="0C80317E"/>
    <w:multiLevelType w:val="multilevel"/>
    <w:tmpl w:val="C702216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 w15:restartNumberingAfterBreak="0">
    <w:nsid w:val="0D07079A"/>
    <w:multiLevelType w:val="multilevel"/>
    <w:tmpl w:val="BD46B6A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 w15:restartNumberingAfterBreak="0">
    <w:nsid w:val="0E9B08F4"/>
    <w:multiLevelType w:val="multilevel"/>
    <w:tmpl w:val="5FDE29F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6" w15:restartNumberingAfterBreak="0">
    <w:nsid w:val="0F6D72F1"/>
    <w:multiLevelType w:val="multilevel"/>
    <w:tmpl w:val="D0D06A8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7" w15:restartNumberingAfterBreak="0">
    <w:nsid w:val="0FC069D7"/>
    <w:multiLevelType w:val="multilevel"/>
    <w:tmpl w:val="4C0E237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8" w15:restartNumberingAfterBreak="0">
    <w:nsid w:val="103156F9"/>
    <w:multiLevelType w:val="multilevel"/>
    <w:tmpl w:val="A16EA1E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9" w15:restartNumberingAfterBreak="0">
    <w:nsid w:val="103A37F0"/>
    <w:multiLevelType w:val="multilevel"/>
    <w:tmpl w:val="6D1AFCC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0" w15:restartNumberingAfterBreak="0">
    <w:nsid w:val="1058278E"/>
    <w:multiLevelType w:val="multilevel"/>
    <w:tmpl w:val="47781B5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1" w15:restartNumberingAfterBreak="0">
    <w:nsid w:val="12F5722E"/>
    <w:multiLevelType w:val="multilevel"/>
    <w:tmpl w:val="44AA8C8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2" w15:restartNumberingAfterBreak="0">
    <w:nsid w:val="13043331"/>
    <w:multiLevelType w:val="multilevel"/>
    <w:tmpl w:val="44C0D8E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3" w15:restartNumberingAfterBreak="0">
    <w:nsid w:val="15115403"/>
    <w:multiLevelType w:val="multilevel"/>
    <w:tmpl w:val="7920438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4" w15:restartNumberingAfterBreak="0">
    <w:nsid w:val="15784153"/>
    <w:multiLevelType w:val="multilevel"/>
    <w:tmpl w:val="96104C1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5" w15:restartNumberingAfterBreak="0">
    <w:nsid w:val="157D0CEA"/>
    <w:multiLevelType w:val="multilevel"/>
    <w:tmpl w:val="2108B7C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6"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177753BC"/>
    <w:multiLevelType w:val="multilevel"/>
    <w:tmpl w:val="2E3E6E3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8" w15:restartNumberingAfterBreak="0">
    <w:nsid w:val="182B55CE"/>
    <w:multiLevelType w:val="multilevel"/>
    <w:tmpl w:val="F6EC5FA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29" w15:restartNumberingAfterBreak="0">
    <w:nsid w:val="18A35E1B"/>
    <w:multiLevelType w:val="multilevel"/>
    <w:tmpl w:val="10141E12"/>
    <w:lvl w:ilvl="0">
      <w:start w:val="10"/>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0" w15:restartNumberingAfterBreak="0">
    <w:nsid w:val="18F94C9F"/>
    <w:multiLevelType w:val="multilevel"/>
    <w:tmpl w:val="552035D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1" w15:restartNumberingAfterBreak="0">
    <w:nsid w:val="192C6AB3"/>
    <w:multiLevelType w:val="multilevel"/>
    <w:tmpl w:val="4600BE22"/>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32" w15:restartNumberingAfterBreak="0">
    <w:nsid w:val="19AC03D8"/>
    <w:multiLevelType w:val="multilevel"/>
    <w:tmpl w:val="67B6252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3" w15:restartNumberingAfterBreak="0">
    <w:nsid w:val="1B4271D1"/>
    <w:multiLevelType w:val="multilevel"/>
    <w:tmpl w:val="79EE249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4" w15:restartNumberingAfterBreak="0">
    <w:nsid w:val="1C437CC1"/>
    <w:multiLevelType w:val="multilevel"/>
    <w:tmpl w:val="77C6870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5" w15:restartNumberingAfterBreak="0">
    <w:nsid w:val="1C6867D9"/>
    <w:multiLevelType w:val="multilevel"/>
    <w:tmpl w:val="779896B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6" w15:restartNumberingAfterBreak="0">
    <w:nsid w:val="1C8669B8"/>
    <w:multiLevelType w:val="multilevel"/>
    <w:tmpl w:val="EABEFF8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7" w15:restartNumberingAfterBreak="0">
    <w:nsid w:val="1D0746C0"/>
    <w:multiLevelType w:val="multilevel"/>
    <w:tmpl w:val="CB701CA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8" w15:restartNumberingAfterBreak="0">
    <w:nsid w:val="1F4B2506"/>
    <w:multiLevelType w:val="multilevel"/>
    <w:tmpl w:val="3A3C8F2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39" w15:restartNumberingAfterBreak="0">
    <w:nsid w:val="1F6A6B68"/>
    <w:multiLevelType w:val="multilevel"/>
    <w:tmpl w:val="759686E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0" w15:restartNumberingAfterBreak="0">
    <w:nsid w:val="1F8611D8"/>
    <w:multiLevelType w:val="multilevel"/>
    <w:tmpl w:val="9EA83A3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1" w15:restartNumberingAfterBreak="0">
    <w:nsid w:val="20256E44"/>
    <w:multiLevelType w:val="multilevel"/>
    <w:tmpl w:val="D8FE099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2" w15:restartNumberingAfterBreak="0">
    <w:nsid w:val="20506274"/>
    <w:multiLevelType w:val="multilevel"/>
    <w:tmpl w:val="85D6CF1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3" w15:restartNumberingAfterBreak="0">
    <w:nsid w:val="20E94051"/>
    <w:multiLevelType w:val="multilevel"/>
    <w:tmpl w:val="438A576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4" w15:restartNumberingAfterBreak="0">
    <w:nsid w:val="21032AB3"/>
    <w:multiLevelType w:val="multilevel"/>
    <w:tmpl w:val="7C5E8B0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5" w15:restartNumberingAfterBreak="0">
    <w:nsid w:val="217F3214"/>
    <w:multiLevelType w:val="multilevel"/>
    <w:tmpl w:val="D248BF0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6" w15:restartNumberingAfterBreak="0">
    <w:nsid w:val="220A06EC"/>
    <w:multiLevelType w:val="multilevel"/>
    <w:tmpl w:val="92D0AF6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7" w15:restartNumberingAfterBreak="0">
    <w:nsid w:val="224E500F"/>
    <w:multiLevelType w:val="multilevel"/>
    <w:tmpl w:val="4CFE1D1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8" w15:restartNumberingAfterBreak="0">
    <w:nsid w:val="23AA5E87"/>
    <w:multiLevelType w:val="multilevel"/>
    <w:tmpl w:val="6B9A8C8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49" w15:restartNumberingAfterBreak="0">
    <w:nsid w:val="23B637BB"/>
    <w:multiLevelType w:val="multilevel"/>
    <w:tmpl w:val="5A2E30A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0" w15:restartNumberingAfterBreak="0">
    <w:nsid w:val="248F480D"/>
    <w:multiLevelType w:val="multilevel"/>
    <w:tmpl w:val="CEF63A9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1" w15:restartNumberingAfterBreak="0">
    <w:nsid w:val="249B1416"/>
    <w:multiLevelType w:val="multilevel"/>
    <w:tmpl w:val="659A1DB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2" w15:restartNumberingAfterBreak="0">
    <w:nsid w:val="24E64009"/>
    <w:multiLevelType w:val="multilevel"/>
    <w:tmpl w:val="B6C4267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3" w15:restartNumberingAfterBreak="0">
    <w:nsid w:val="24FD2471"/>
    <w:multiLevelType w:val="multilevel"/>
    <w:tmpl w:val="6260970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4" w15:restartNumberingAfterBreak="0">
    <w:nsid w:val="251260C7"/>
    <w:multiLevelType w:val="hybridMultilevel"/>
    <w:tmpl w:val="198EA3C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58F1CA0"/>
    <w:multiLevelType w:val="multilevel"/>
    <w:tmpl w:val="DBF28F4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6" w15:restartNumberingAfterBreak="0">
    <w:nsid w:val="26D27213"/>
    <w:multiLevelType w:val="multilevel"/>
    <w:tmpl w:val="4A6213F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7" w15:restartNumberingAfterBreak="0">
    <w:nsid w:val="27744D8D"/>
    <w:multiLevelType w:val="multilevel"/>
    <w:tmpl w:val="CE72907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8" w15:restartNumberingAfterBreak="0">
    <w:nsid w:val="29031961"/>
    <w:multiLevelType w:val="multilevel"/>
    <w:tmpl w:val="911C5AE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59" w15:restartNumberingAfterBreak="0">
    <w:nsid w:val="298D4C9E"/>
    <w:multiLevelType w:val="multilevel"/>
    <w:tmpl w:val="FF3C6676"/>
    <w:lvl w:ilvl="0">
      <w:start w:val="1"/>
      <w:numFmt w:val="decimal"/>
      <w:lvlText w:val="%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0" w15:restartNumberingAfterBreak="0">
    <w:nsid w:val="2B785514"/>
    <w:multiLevelType w:val="hybridMultilevel"/>
    <w:tmpl w:val="4252C2D6"/>
    <w:lvl w:ilvl="0" w:tplc="08090003">
      <w:start w:val="1"/>
      <w:numFmt w:val="bullet"/>
      <w:lvlText w:val="o"/>
      <w:lvlJc w:val="left"/>
      <w:pPr>
        <w:ind w:left="2520" w:hanging="360"/>
      </w:pPr>
      <w:rPr>
        <w:rFonts w:ascii="Courier New" w:hAnsi="Courier New" w:cs="Courier New"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61" w15:restartNumberingAfterBreak="0">
    <w:nsid w:val="2BCB37A5"/>
    <w:multiLevelType w:val="multilevel"/>
    <w:tmpl w:val="C44E651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2" w15:restartNumberingAfterBreak="0">
    <w:nsid w:val="2CB901D7"/>
    <w:multiLevelType w:val="multilevel"/>
    <w:tmpl w:val="86C8418E"/>
    <w:lvl w:ilvl="0">
      <w:start w:val="1"/>
      <w:numFmt w:val="decimal"/>
      <w:lvlText w:val="5.4.2.%1"/>
      <w:lvlJc w:val="left"/>
      <w:pPr>
        <w:spacing w:before="240" w:after="240" w:line="264" w:lineRule="auto"/>
        <w:ind w:hanging="600"/>
        <w:contextualSpacing/>
      </w:pPr>
    </w:lvl>
    <w:lvl w:ilvl="1">
      <w:start w:val="1"/>
      <w:numFmt w:val="decimal"/>
      <w:lvlText w:val="%1%2."/>
      <w:lvlJc w:val="left"/>
      <w:pPr>
        <w:spacing w:before="240" w:after="240" w:line="264" w:lineRule="auto"/>
        <w:ind w:hanging="600"/>
        <w:contextualSpacing/>
      </w:pPr>
    </w:lvl>
    <w:lvl w:ilvl="2">
      <w:start w:val="1"/>
      <w:numFmt w:val="decimal"/>
      <w:lvlText w:val="%1%2.%3"/>
      <w:lvlJc w:val="left"/>
      <w:pPr>
        <w:spacing w:before="240" w:after="240" w:line="264" w:lineRule="auto"/>
        <w:ind w:hanging="600"/>
        <w:contextualSpacing/>
      </w:pPr>
    </w:lvl>
    <w:lvl w:ilvl="3">
      <w:start w:val="1"/>
      <w:numFmt w:val="lowerLetter"/>
      <w:lvlText w:val="(%4)"/>
      <w:lvlJc w:val="left"/>
      <w:pPr>
        <w:spacing w:before="240" w:after="240" w:line="264" w:lineRule="auto"/>
        <w:ind w:hanging="600"/>
        <w:contextualSpacing/>
      </w:pPr>
    </w:lvl>
    <w:lvl w:ilvl="4">
      <w:start w:val="1"/>
      <w:numFmt w:val="decimal"/>
      <w:lvlText w:val="(%5)"/>
      <w:lvlJc w:val="left"/>
      <w:pPr>
        <w:spacing w:before="240" w:after="240" w:line="264" w:lineRule="auto"/>
        <w:ind w:hanging="600"/>
        <w:contextualSpacing/>
      </w:pPr>
    </w:lvl>
    <w:lvl w:ilvl="5">
      <w:start w:val="1"/>
      <w:numFmt w:val="decimal"/>
      <w:lvlText w:val="(%6)"/>
      <w:lvlJc w:val="left"/>
      <w:pPr>
        <w:spacing w:before="240" w:after="240" w:line="264" w:lineRule="auto"/>
        <w:ind w:hanging="600"/>
        <w:contextualSpacing/>
      </w:pPr>
    </w:lvl>
    <w:lvl w:ilvl="6">
      <w:start w:val="1"/>
      <w:numFmt w:val="lowerLetter"/>
      <w:lvlText w:val="(%7)"/>
      <w:lvlJc w:val="left"/>
      <w:pPr>
        <w:spacing w:before="240" w:after="240" w:line="264" w:lineRule="auto"/>
        <w:ind w:hanging="600"/>
        <w:contextualSpacing/>
      </w:pPr>
    </w:lvl>
    <w:lvl w:ilvl="7">
      <w:start w:val="1"/>
      <w:numFmt w:val="lowerLetter"/>
      <w:lvlText w:val="(%8)"/>
      <w:lvlJc w:val="left"/>
      <w:pPr>
        <w:spacing w:before="240" w:after="240" w:line="264" w:lineRule="auto"/>
        <w:ind w:hanging="600"/>
        <w:contextualSpacing/>
      </w:pPr>
    </w:lvl>
    <w:lvl w:ilvl="8">
      <w:start w:val="1"/>
      <w:numFmt w:val="lowerLetter"/>
      <w:lvlText w:val="(%9)"/>
      <w:lvlJc w:val="left"/>
      <w:pPr>
        <w:spacing w:before="240" w:after="240" w:line="264" w:lineRule="auto"/>
        <w:ind w:hanging="600"/>
        <w:contextualSpacing/>
      </w:pPr>
    </w:lvl>
  </w:abstractNum>
  <w:abstractNum w:abstractNumId="63" w15:restartNumberingAfterBreak="0">
    <w:nsid w:val="2DA8515F"/>
    <w:multiLevelType w:val="multilevel"/>
    <w:tmpl w:val="D65AB3A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4" w15:restartNumberingAfterBreak="0">
    <w:nsid w:val="2E8D0F65"/>
    <w:multiLevelType w:val="multilevel"/>
    <w:tmpl w:val="84C28B2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5" w15:restartNumberingAfterBreak="0">
    <w:nsid w:val="2E9C528D"/>
    <w:multiLevelType w:val="multilevel"/>
    <w:tmpl w:val="463E18D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6" w15:restartNumberingAfterBreak="0">
    <w:nsid w:val="2F8C59F6"/>
    <w:multiLevelType w:val="multilevel"/>
    <w:tmpl w:val="E91C95B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7" w15:restartNumberingAfterBreak="0">
    <w:nsid w:val="2FDA7CC9"/>
    <w:multiLevelType w:val="multilevel"/>
    <w:tmpl w:val="F788DFC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8" w15:restartNumberingAfterBreak="0">
    <w:nsid w:val="31634D6D"/>
    <w:multiLevelType w:val="multilevel"/>
    <w:tmpl w:val="2C40FDE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69" w15:restartNumberingAfterBreak="0">
    <w:nsid w:val="316D71DE"/>
    <w:multiLevelType w:val="multilevel"/>
    <w:tmpl w:val="46A0F86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0" w15:restartNumberingAfterBreak="0">
    <w:nsid w:val="324710E9"/>
    <w:multiLevelType w:val="multilevel"/>
    <w:tmpl w:val="EEDC1BC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1" w15:restartNumberingAfterBreak="0">
    <w:nsid w:val="35D6148E"/>
    <w:multiLevelType w:val="multilevel"/>
    <w:tmpl w:val="8E5000A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2" w15:restartNumberingAfterBreak="0">
    <w:nsid w:val="35D90DE6"/>
    <w:multiLevelType w:val="multilevel"/>
    <w:tmpl w:val="EAEC248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3" w15:restartNumberingAfterBreak="0">
    <w:nsid w:val="36A46CB0"/>
    <w:multiLevelType w:val="multilevel"/>
    <w:tmpl w:val="BB3C701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4" w15:restartNumberingAfterBreak="0">
    <w:nsid w:val="376B3AE0"/>
    <w:multiLevelType w:val="multilevel"/>
    <w:tmpl w:val="D3D419B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5" w15:restartNumberingAfterBreak="0">
    <w:nsid w:val="394127F4"/>
    <w:multiLevelType w:val="hybridMultilevel"/>
    <w:tmpl w:val="F4A2A254"/>
    <w:lvl w:ilvl="0" w:tplc="08090003">
      <w:start w:val="1"/>
      <w:numFmt w:val="bullet"/>
      <w:lvlText w:val="o"/>
      <w:lvlJc w:val="left"/>
      <w:pPr>
        <w:ind w:left="2520" w:hanging="360"/>
      </w:pPr>
      <w:rPr>
        <w:rFonts w:ascii="Courier New" w:hAnsi="Courier New" w:cs="Courier New"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6" w15:restartNumberingAfterBreak="0">
    <w:nsid w:val="39466F95"/>
    <w:multiLevelType w:val="multilevel"/>
    <w:tmpl w:val="EE1C67F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7" w15:restartNumberingAfterBreak="0">
    <w:nsid w:val="39885187"/>
    <w:multiLevelType w:val="multilevel"/>
    <w:tmpl w:val="F61E9CF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8" w15:restartNumberingAfterBreak="0">
    <w:nsid w:val="39D8471D"/>
    <w:multiLevelType w:val="multilevel"/>
    <w:tmpl w:val="B4EC43F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79" w15:restartNumberingAfterBreak="0">
    <w:nsid w:val="3B6F55FB"/>
    <w:multiLevelType w:val="multilevel"/>
    <w:tmpl w:val="6E7AA91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0" w15:restartNumberingAfterBreak="0">
    <w:nsid w:val="3BB5519F"/>
    <w:multiLevelType w:val="multilevel"/>
    <w:tmpl w:val="0C7EA47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1" w15:restartNumberingAfterBreak="0">
    <w:nsid w:val="3BDE663A"/>
    <w:multiLevelType w:val="multilevel"/>
    <w:tmpl w:val="2628330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2" w15:restartNumberingAfterBreak="0">
    <w:nsid w:val="3DA935B0"/>
    <w:multiLevelType w:val="multilevel"/>
    <w:tmpl w:val="CAA6D62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3" w15:restartNumberingAfterBreak="0">
    <w:nsid w:val="3F06121C"/>
    <w:multiLevelType w:val="hybridMultilevel"/>
    <w:tmpl w:val="C394B37E"/>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4" w15:restartNumberingAfterBreak="0">
    <w:nsid w:val="3F1E2FDE"/>
    <w:multiLevelType w:val="multilevel"/>
    <w:tmpl w:val="4538ED4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5" w15:restartNumberingAfterBreak="0">
    <w:nsid w:val="3FA30DF5"/>
    <w:multiLevelType w:val="multilevel"/>
    <w:tmpl w:val="5666EB5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6" w15:restartNumberingAfterBreak="0">
    <w:nsid w:val="3FD8143F"/>
    <w:multiLevelType w:val="multilevel"/>
    <w:tmpl w:val="BC4C52F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7" w15:restartNumberingAfterBreak="0">
    <w:nsid w:val="41FE003F"/>
    <w:multiLevelType w:val="multilevel"/>
    <w:tmpl w:val="1D2C888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8" w15:restartNumberingAfterBreak="0">
    <w:nsid w:val="45AD3640"/>
    <w:multiLevelType w:val="multilevel"/>
    <w:tmpl w:val="FB88480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89" w15:restartNumberingAfterBreak="0">
    <w:nsid w:val="45C43F06"/>
    <w:multiLevelType w:val="multilevel"/>
    <w:tmpl w:val="0050626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0" w15:restartNumberingAfterBreak="0">
    <w:nsid w:val="45DB27C0"/>
    <w:multiLevelType w:val="multilevel"/>
    <w:tmpl w:val="62629DD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1" w15:restartNumberingAfterBreak="0">
    <w:nsid w:val="460D1300"/>
    <w:multiLevelType w:val="multilevel"/>
    <w:tmpl w:val="50A09FF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2" w15:restartNumberingAfterBreak="0">
    <w:nsid w:val="46DA55E2"/>
    <w:multiLevelType w:val="multilevel"/>
    <w:tmpl w:val="2BA858F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3" w15:restartNumberingAfterBreak="0">
    <w:nsid w:val="47E729A6"/>
    <w:multiLevelType w:val="multilevel"/>
    <w:tmpl w:val="F4C6DBA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4" w15:restartNumberingAfterBreak="0">
    <w:nsid w:val="48925E17"/>
    <w:multiLevelType w:val="multilevel"/>
    <w:tmpl w:val="A89E4F8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5" w15:restartNumberingAfterBreak="0">
    <w:nsid w:val="493E10DB"/>
    <w:multiLevelType w:val="multilevel"/>
    <w:tmpl w:val="966E9F6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6" w15:restartNumberingAfterBreak="0">
    <w:nsid w:val="4970167F"/>
    <w:multiLevelType w:val="multilevel"/>
    <w:tmpl w:val="56A2D5A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7" w15:restartNumberingAfterBreak="0">
    <w:nsid w:val="49AE4DF9"/>
    <w:multiLevelType w:val="multilevel"/>
    <w:tmpl w:val="143A7CD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8" w15:restartNumberingAfterBreak="0">
    <w:nsid w:val="49D660AC"/>
    <w:multiLevelType w:val="multilevel"/>
    <w:tmpl w:val="E1C8507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99" w15:restartNumberingAfterBreak="0">
    <w:nsid w:val="49E8007D"/>
    <w:multiLevelType w:val="multilevel"/>
    <w:tmpl w:val="CA0009F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0" w15:restartNumberingAfterBreak="0">
    <w:nsid w:val="4AE31F1F"/>
    <w:multiLevelType w:val="multilevel"/>
    <w:tmpl w:val="2F1A5F2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1" w15:restartNumberingAfterBreak="0">
    <w:nsid w:val="4AF56E56"/>
    <w:multiLevelType w:val="multilevel"/>
    <w:tmpl w:val="31D2D0F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2" w15:restartNumberingAfterBreak="0">
    <w:nsid w:val="4B2B6416"/>
    <w:multiLevelType w:val="multilevel"/>
    <w:tmpl w:val="E026C50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3" w15:restartNumberingAfterBreak="0">
    <w:nsid w:val="4D492EEE"/>
    <w:multiLevelType w:val="multilevel"/>
    <w:tmpl w:val="19E259F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4" w15:restartNumberingAfterBreak="0">
    <w:nsid w:val="4ED61EA5"/>
    <w:multiLevelType w:val="multilevel"/>
    <w:tmpl w:val="956CC46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5" w15:restartNumberingAfterBreak="0">
    <w:nsid w:val="4EE44AAA"/>
    <w:multiLevelType w:val="multilevel"/>
    <w:tmpl w:val="232241E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6" w15:restartNumberingAfterBreak="0">
    <w:nsid w:val="4F0C3229"/>
    <w:multiLevelType w:val="multilevel"/>
    <w:tmpl w:val="333AAAE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7" w15:restartNumberingAfterBreak="0">
    <w:nsid w:val="4F9439BF"/>
    <w:multiLevelType w:val="multilevel"/>
    <w:tmpl w:val="1A60422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8" w15:restartNumberingAfterBreak="0">
    <w:nsid w:val="50784208"/>
    <w:multiLevelType w:val="multilevel"/>
    <w:tmpl w:val="D2EE8C8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09" w15:restartNumberingAfterBreak="0">
    <w:nsid w:val="510023B4"/>
    <w:multiLevelType w:val="hybridMultilevel"/>
    <w:tmpl w:val="C8CA905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1806C82"/>
    <w:multiLevelType w:val="multilevel"/>
    <w:tmpl w:val="26D8AFF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1" w15:restartNumberingAfterBreak="0">
    <w:nsid w:val="538C62C8"/>
    <w:multiLevelType w:val="multilevel"/>
    <w:tmpl w:val="B7E4294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2" w15:restartNumberingAfterBreak="0">
    <w:nsid w:val="53EC47F3"/>
    <w:multiLevelType w:val="multilevel"/>
    <w:tmpl w:val="147C27F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3" w15:restartNumberingAfterBreak="0">
    <w:nsid w:val="550A162D"/>
    <w:multiLevelType w:val="multilevel"/>
    <w:tmpl w:val="CEA2B85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4" w15:restartNumberingAfterBreak="0">
    <w:nsid w:val="55C64D3E"/>
    <w:multiLevelType w:val="multilevel"/>
    <w:tmpl w:val="197C1AF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5" w15:restartNumberingAfterBreak="0">
    <w:nsid w:val="55CE1633"/>
    <w:multiLevelType w:val="multilevel"/>
    <w:tmpl w:val="A8FC407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6" w15:restartNumberingAfterBreak="0">
    <w:nsid w:val="56ED0623"/>
    <w:multiLevelType w:val="hybridMultilevel"/>
    <w:tmpl w:val="2898AFE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5797053A"/>
    <w:multiLevelType w:val="multilevel"/>
    <w:tmpl w:val="671E898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8" w15:restartNumberingAfterBreak="0">
    <w:nsid w:val="57EA03CD"/>
    <w:multiLevelType w:val="multilevel"/>
    <w:tmpl w:val="E416D66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19" w15:restartNumberingAfterBreak="0">
    <w:nsid w:val="581E2D3B"/>
    <w:multiLevelType w:val="multilevel"/>
    <w:tmpl w:val="D6AADD5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0" w15:restartNumberingAfterBreak="0">
    <w:nsid w:val="58CC6157"/>
    <w:multiLevelType w:val="multilevel"/>
    <w:tmpl w:val="1F4E74F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1" w15:restartNumberingAfterBreak="0">
    <w:nsid w:val="591410A9"/>
    <w:multiLevelType w:val="multilevel"/>
    <w:tmpl w:val="88629B0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2" w15:restartNumberingAfterBreak="0">
    <w:nsid w:val="59277C1C"/>
    <w:multiLevelType w:val="multilevel"/>
    <w:tmpl w:val="408484A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3" w15:restartNumberingAfterBreak="0">
    <w:nsid w:val="59AC592A"/>
    <w:multiLevelType w:val="multilevel"/>
    <w:tmpl w:val="B3240FB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4" w15:restartNumberingAfterBreak="0">
    <w:nsid w:val="5A1808D6"/>
    <w:multiLevelType w:val="multilevel"/>
    <w:tmpl w:val="622EEAE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5" w15:restartNumberingAfterBreak="0">
    <w:nsid w:val="5AEE3112"/>
    <w:multiLevelType w:val="multilevel"/>
    <w:tmpl w:val="9F3AF1F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6" w15:restartNumberingAfterBreak="0">
    <w:nsid w:val="5B6F05B9"/>
    <w:multiLevelType w:val="multilevel"/>
    <w:tmpl w:val="7E563E1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7" w15:restartNumberingAfterBreak="0">
    <w:nsid w:val="5BC13AB0"/>
    <w:multiLevelType w:val="multilevel"/>
    <w:tmpl w:val="7EE0F03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8" w15:restartNumberingAfterBreak="0">
    <w:nsid w:val="5BD6604C"/>
    <w:multiLevelType w:val="multilevel"/>
    <w:tmpl w:val="1C62588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29" w15:restartNumberingAfterBreak="0">
    <w:nsid w:val="5DB3757E"/>
    <w:multiLevelType w:val="multilevel"/>
    <w:tmpl w:val="4B76664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0" w15:restartNumberingAfterBreak="0">
    <w:nsid w:val="5DE265B6"/>
    <w:multiLevelType w:val="multilevel"/>
    <w:tmpl w:val="AAEEE3B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1" w15:restartNumberingAfterBreak="0">
    <w:nsid w:val="5E8C7299"/>
    <w:multiLevelType w:val="multilevel"/>
    <w:tmpl w:val="621E7E8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2" w15:restartNumberingAfterBreak="0">
    <w:nsid w:val="5EA107B9"/>
    <w:multiLevelType w:val="multilevel"/>
    <w:tmpl w:val="0D96AB2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3" w15:restartNumberingAfterBreak="0">
    <w:nsid w:val="5FE1764A"/>
    <w:multiLevelType w:val="multilevel"/>
    <w:tmpl w:val="8E2A589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4" w15:restartNumberingAfterBreak="0">
    <w:nsid w:val="5FF22064"/>
    <w:multiLevelType w:val="multilevel"/>
    <w:tmpl w:val="8C8A11B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5" w15:restartNumberingAfterBreak="0">
    <w:nsid w:val="600616DD"/>
    <w:multiLevelType w:val="multilevel"/>
    <w:tmpl w:val="BF54735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6" w15:restartNumberingAfterBreak="0">
    <w:nsid w:val="606833FC"/>
    <w:multiLevelType w:val="hybridMultilevel"/>
    <w:tmpl w:val="17929B6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61BA666E"/>
    <w:multiLevelType w:val="multilevel"/>
    <w:tmpl w:val="B914D4D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8" w15:restartNumberingAfterBreak="0">
    <w:nsid w:val="61E256AA"/>
    <w:multiLevelType w:val="multilevel"/>
    <w:tmpl w:val="19BCBDB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39" w15:restartNumberingAfterBreak="0">
    <w:nsid w:val="62D60666"/>
    <w:multiLevelType w:val="multilevel"/>
    <w:tmpl w:val="4760B5A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0" w15:restartNumberingAfterBreak="0">
    <w:nsid w:val="62E946F1"/>
    <w:multiLevelType w:val="multilevel"/>
    <w:tmpl w:val="A1968E9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1" w15:restartNumberingAfterBreak="0">
    <w:nsid w:val="630F7075"/>
    <w:multiLevelType w:val="multilevel"/>
    <w:tmpl w:val="2F566D6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2" w15:restartNumberingAfterBreak="0">
    <w:nsid w:val="64B24AD0"/>
    <w:multiLevelType w:val="multilevel"/>
    <w:tmpl w:val="8CF637D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3" w15:restartNumberingAfterBreak="0">
    <w:nsid w:val="64E45963"/>
    <w:multiLevelType w:val="multilevel"/>
    <w:tmpl w:val="CEE813A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4" w15:restartNumberingAfterBreak="0">
    <w:nsid w:val="6589159E"/>
    <w:multiLevelType w:val="multilevel"/>
    <w:tmpl w:val="F1BA32D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5" w15:restartNumberingAfterBreak="0">
    <w:nsid w:val="65A70EFF"/>
    <w:multiLevelType w:val="multilevel"/>
    <w:tmpl w:val="E3DC1D5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6" w15:restartNumberingAfterBreak="0">
    <w:nsid w:val="65C62FC5"/>
    <w:multiLevelType w:val="hybridMultilevel"/>
    <w:tmpl w:val="9AFA0168"/>
    <w:lvl w:ilvl="0" w:tplc="08090003">
      <w:start w:val="1"/>
      <w:numFmt w:val="bullet"/>
      <w:lvlText w:val="o"/>
      <w:lvlJc w:val="left"/>
      <w:pPr>
        <w:ind w:left="2520" w:hanging="360"/>
      </w:pPr>
      <w:rPr>
        <w:rFonts w:ascii="Courier New" w:hAnsi="Courier New" w:cs="Courier New"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7" w15:restartNumberingAfterBreak="0">
    <w:nsid w:val="661B6730"/>
    <w:multiLevelType w:val="multilevel"/>
    <w:tmpl w:val="CFEE836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8" w15:restartNumberingAfterBreak="0">
    <w:nsid w:val="67B55046"/>
    <w:multiLevelType w:val="multilevel"/>
    <w:tmpl w:val="B890EFF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49" w15:restartNumberingAfterBreak="0">
    <w:nsid w:val="68485442"/>
    <w:multiLevelType w:val="multilevel"/>
    <w:tmpl w:val="6276A60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0" w15:restartNumberingAfterBreak="0">
    <w:nsid w:val="6ACF4F30"/>
    <w:multiLevelType w:val="multilevel"/>
    <w:tmpl w:val="5FD0118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1" w15:restartNumberingAfterBreak="0">
    <w:nsid w:val="6BAE3AB6"/>
    <w:multiLevelType w:val="multilevel"/>
    <w:tmpl w:val="1F6E2E7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2" w15:restartNumberingAfterBreak="0">
    <w:nsid w:val="6D8423D0"/>
    <w:multiLevelType w:val="multilevel"/>
    <w:tmpl w:val="3856BDA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3" w15:restartNumberingAfterBreak="0">
    <w:nsid w:val="6E852A28"/>
    <w:multiLevelType w:val="multilevel"/>
    <w:tmpl w:val="192634F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4" w15:restartNumberingAfterBreak="0">
    <w:nsid w:val="6F8D4D84"/>
    <w:multiLevelType w:val="multilevel"/>
    <w:tmpl w:val="EBD2855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5" w15:restartNumberingAfterBreak="0">
    <w:nsid w:val="6F8F0546"/>
    <w:multiLevelType w:val="multilevel"/>
    <w:tmpl w:val="E208C8A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6" w15:restartNumberingAfterBreak="0">
    <w:nsid w:val="70037400"/>
    <w:multiLevelType w:val="multilevel"/>
    <w:tmpl w:val="C84A6B96"/>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7" w15:restartNumberingAfterBreak="0">
    <w:nsid w:val="70FF3522"/>
    <w:multiLevelType w:val="multilevel"/>
    <w:tmpl w:val="2E9A0E3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8" w15:restartNumberingAfterBreak="0">
    <w:nsid w:val="71452E7F"/>
    <w:multiLevelType w:val="multilevel"/>
    <w:tmpl w:val="FE34AB7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59" w15:restartNumberingAfterBreak="0">
    <w:nsid w:val="73E977B4"/>
    <w:multiLevelType w:val="multilevel"/>
    <w:tmpl w:val="07DCF5D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60" w15:restartNumberingAfterBreak="0">
    <w:nsid w:val="73F3079B"/>
    <w:multiLevelType w:val="multilevel"/>
    <w:tmpl w:val="EA4E6AC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61" w15:restartNumberingAfterBreak="0">
    <w:nsid w:val="74361366"/>
    <w:multiLevelType w:val="multilevel"/>
    <w:tmpl w:val="A642D788"/>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62" w15:restartNumberingAfterBreak="0">
    <w:nsid w:val="74BF030C"/>
    <w:multiLevelType w:val="multilevel"/>
    <w:tmpl w:val="368E619E"/>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63" w15:restartNumberingAfterBreak="0">
    <w:nsid w:val="75BF00A0"/>
    <w:multiLevelType w:val="multilevel"/>
    <w:tmpl w:val="69F8ECF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64" w15:restartNumberingAfterBreak="0">
    <w:nsid w:val="75E407D9"/>
    <w:multiLevelType w:val="hybridMultilevel"/>
    <w:tmpl w:val="643CE0CA"/>
    <w:lvl w:ilvl="0" w:tplc="08090003">
      <w:start w:val="1"/>
      <w:numFmt w:val="bullet"/>
      <w:lvlText w:val="o"/>
      <w:lvlJc w:val="left"/>
      <w:pPr>
        <w:ind w:left="2520" w:hanging="360"/>
      </w:pPr>
      <w:rPr>
        <w:rFonts w:ascii="Courier New" w:hAnsi="Courier New" w:cs="Courier New"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65" w15:restartNumberingAfterBreak="0">
    <w:nsid w:val="76707415"/>
    <w:multiLevelType w:val="multilevel"/>
    <w:tmpl w:val="30C2CE6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66" w15:restartNumberingAfterBreak="0">
    <w:nsid w:val="76CB2DA0"/>
    <w:multiLevelType w:val="multilevel"/>
    <w:tmpl w:val="228A90E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67" w15:restartNumberingAfterBreak="0">
    <w:nsid w:val="76DE68BD"/>
    <w:multiLevelType w:val="multilevel"/>
    <w:tmpl w:val="F45ADE4C"/>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68" w15:restartNumberingAfterBreak="0">
    <w:nsid w:val="76EB5764"/>
    <w:multiLevelType w:val="multilevel"/>
    <w:tmpl w:val="CF08DAC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69" w15:restartNumberingAfterBreak="0">
    <w:nsid w:val="77F139ED"/>
    <w:multiLevelType w:val="multilevel"/>
    <w:tmpl w:val="FD02D472"/>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70" w15:restartNumberingAfterBreak="0">
    <w:nsid w:val="7B6238DF"/>
    <w:multiLevelType w:val="multilevel"/>
    <w:tmpl w:val="EA58E024"/>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71" w15:restartNumberingAfterBreak="0">
    <w:nsid w:val="7C116E31"/>
    <w:multiLevelType w:val="multilevel"/>
    <w:tmpl w:val="362235B0"/>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72" w15:restartNumberingAfterBreak="0">
    <w:nsid w:val="7D3F3CC9"/>
    <w:multiLevelType w:val="multilevel"/>
    <w:tmpl w:val="69125D7A"/>
    <w:lvl w:ilvl="0">
      <w:start w:val="1"/>
      <w:numFmt w:val="bullet"/>
      <w:lvlText w:val="•"/>
      <w:lvlJc w:val="left"/>
      <w:pPr>
        <w:spacing w:before="240" w:after="240" w:line="264" w:lineRule="auto"/>
        <w:ind w:hanging="300"/>
        <w:contextualSpacing/>
      </w:pPr>
    </w:lvl>
    <w:lvl w:ilvl="1">
      <w:start w:val="1"/>
      <w:numFmt w:val="bullet"/>
      <w:lvlText w:val="•"/>
      <w:lvlJc w:val="left"/>
      <w:pPr>
        <w:spacing w:before="240" w:after="240" w:line="264" w:lineRule="auto"/>
        <w:ind w:hanging="300"/>
        <w:contextualSpacing/>
      </w:pPr>
    </w:lvl>
    <w:lvl w:ilvl="2">
      <w:start w:val="1"/>
      <w:numFmt w:val="bullet"/>
      <w:lvlText w:val="•"/>
      <w:lvlJc w:val="left"/>
      <w:pPr>
        <w:spacing w:before="240" w:after="240" w:line="264" w:lineRule="auto"/>
        <w:ind w:hanging="300"/>
        <w:contextualSpacing/>
      </w:pPr>
    </w:lvl>
    <w:lvl w:ilvl="3">
      <w:start w:val="1"/>
      <w:numFmt w:val="bullet"/>
      <w:lvlText w:val="•"/>
      <w:lvlJc w:val="left"/>
      <w:pPr>
        <w:spacing w:before="240" w:after="240" w:line="264" w:lineRule="auto"/>
        <w:ind w:hanging="300"/>
        <w:contextualSpacing/>
      </w:pPr>
    </w:lvl>
    <w:lvl w:ilvl="4">
      <w:start w:val="1"/>
      <w:numFmt w:val="bullet"/>
      <w:lvlText w:val="•"/>
      <w:lvlJc w:val="left"/>
      <w:pPr>
        <w:spacing w:before="240" w:after="240" w:line="264" w:lineRule="auto"/>
        <w:ind w:hanging="300"/>
        <w:contextualSpacing/>
      </w:pPr>
    </w:lvl>
    <w:lvl w:ilvl="5">
      <w:start w:val="1"/>
      <w:numFmt w:val="bullet"/>
      <w:lvlText w:val="•"/>
      <w:lvlJc w:val="left"/>
      <w:pPr>
        <w:spacing w:before="240" w:after="240" w:line="264" w:lineRule="auto"/>
        <w:ind w:hanging="300"/>
        <w:contextualSpacing/>
      </w:pPr>
    </w:lvl>
    <w:lvl w:ilvl="6">
      <w:start w:val="1"/>
      <w:numFmt w:val="bullet"/>
      <w:lvlText w:val="•"/>
      <w:lvlJc w:val="left"/>
      <w:pPr>
        <w:spacing w:before="240" w:after="240" w:line="264" w:lineRule="auto"/>
        <w:ind w:hanging="300"/>
        <w:contextualSpacing/>
      </w:pPr>
    </w:lvl>
    <w:lvl w:ilvl="7">
      <w:start w:val="1"/>
      <w:numFmt w:val="bullet"/>
      <w:lvlText w:val="•"/>
      <w:lvlJc w:val="left"/>
      <w:pPr>
        <w:spacing w:before="240" w:after="240" w:line="264" w:lineRule="auto"/>
        <w:ind w:hanging="300"/>
        <w:contextualSpacing/>
      </w:pPr>
    </w:lvl>
    <w:lvl w:ilvl="8">
      <w:start w:val="1"/>
      <w:numFmt w:val="bullet"/>
      <w:lvlText w:val="•"/>
      <w:lvlJc w:val="left"/>
      <w:pPr>
        <w:spacing w:before="240" w:after="240" w:line="264" w:lineRule="auto"/>
        <w:ind w:hanging="300"/>
        <w:contextualSpacing/>
      </w:pPr>
    </w:lvl>
  </w:abstractNum>
  <w:abstractNum w:abstractNumId="173"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3"/>
  </w:num>
  <w:num w:numId="2">
    <w:abstractNumId w:val="26"/>
  </w:num>
  <w:num w:numId="3">
    <w:abstractNumId w:val="31"/>
  </w:num>
  <w:num w:numId="4">
    <w:abstractNumId w:val="111"/>
  </w:num>
  <w:num w:numId="5">
    <w:abstractNumId w:val="170"/>
  </w:num>
  <w:num w:numId="6">
    <w:abstractNumId w:val="44"/>
  </w:num>
  <w:num w:numId="7">
    <w:abstractNumId w:val="64"/>
  </w:num>
  <w:num w:numId="8">
    <w:abstractNumId w:val="129"/>
  </w:num>
  <w:num w:numId="9">
    <w:abstractNumId w:val="134"/>
  </w:num>
  <w:num w:numId="10">
    <w:abstractNumId w:val="148"/>
  </w:num>
  <w:num w:numId="11">
    <w:abstractNumId w:val="6"/>
  </w:num>
  <w:num w:numId="12">
    <w:abstractNumId w:val="57"/>
  </w:num>
  <w:num w:numId="13">
    <w:abstractNumId w:val="143"/>
  </w:num>
  <w:num w:numId="14">
    <w:abstractNumId w:val="78"/>
  </w:num>
  <w:num w:numId="15">
    <w:abstractNumId w:val="33"/>
  </w:num>
  <w:num w:numId="16">
    <w:abstractNumId w:val="48"/>
  </w:num>
  <w:num w:numId="17">
    <w:abstractNumId w:val="11"/>
  </w:num>
  <w:num w:numId="18">
    <w:abstractNumId w:val="100"/>
  </w:num>
  <w:num w:numId="19">
    <w:abstractNumId w:val="58"/>
  </w:num>
  <w:num w:numId="20">
    <w:abstractNumId w:val="61"/>
  </w:num>
  <w:num w:numId="21">
    <w:abstractNumId w:val="121"/>
  </w:num>
  <w:num w:numId="22">
    <w:abstractNumId w:val="125"/>
  </w:num>
  <w:num w:numId="23">
    <w:abstractNumId w:val="28"/>
  </w:num>
  <w:num w:numId="24">
    <w:abstractNumId w:val="152"/>
  </w:num>
  <w:num w:numId="25">
    <w:abstractNumId w:val="89"/>
  </w:num>
  <w:num w:numId="26">
    <w:abstractNumId w:val="107"/>
  </w:num>
  <w:num w:numId="27">
    <w:abstractNumId w:val="52"/>
  </w:num>
  <w:num w:numId="28">
    <w:abstractNumId w:val="16"/>
  </w:num>
  <w:num w:numId="29">
    <w:abstractNumId w:val="63"/>
  </w:num>
  <w:num w:numId="30">
    <w:abstractNumId w:val="71"/>
  </w:num>
  <w:num w:numId="31">
    <w:abstractNumId w:val="22"/>
  </w:num>
  <w:num w:numId="32">
    <w:abstractNumId w:val="114"/>
  </w:num>
  <w:num w:numId="33">
    <w:abstractNumId w:val="158"/>
  </w:num>
  <w:num w:numId="34">
    <w:abstractNumId w:val="105"/>
  </w:num>
  <w:num w:numId="35">
    <w:abstractNumId w:val="154"/>
  </w:num>
  <w:num w:numId="36">
    <w:abstractNumId w:val="77"/>
  </w:num>
  <w:num w:numId="37">
    <w:abstractNumId w:val="156"/>
  </w:num>
  <w:num w:numId="38">
    <w:abstractNumId w:val="172"/>
  </w:num>
  <w:num w:numId="39">
    <w:abstractNumId w:val="117"/>
  </w:num>
  <w:num w:numId="40">
    <w:abstractNumId w:val="35"/>
  </w:num>
  <w:num w:numId="41">
    <w:abstractNumId w:val="165"/>
  </w:num>
  <w:num w:numId="42">
    <w:abstractNumId w:val="92"/>
  </w:num>
  <w:num w:numId="43">
    <w:abstractNumId w:val="88"/>
  </w:num>
  <w:num w:numId="44">
    <w:abstractNumId w:val="9"/>
  </w:num>
  <w:num w:numId="45">
    <w:abstractNumId w:val="132"/>
  </w:num>
  <w:num w:numId="46">
    <w:abstractNumId w:val="42"/>
  </w:num>
  <w:num w:numId="47">
    <w:abstractNumId w:val="93"/>
  </w:num>
  <w:num w:numId="48">
    <w:abstractNumId w:val="25"/>
  </w:num>
  <w:num w:numId="49">
    <w:abstractNumId w:val="21"/>
  </w:num>
  <w:num w:numId="50">
    <w:abstractNumId w:val="131"/>
  </w:num>
  <w:num w:numId="51">
    <w:abstractNumId w:val="32"/>
  </w:num>
  <w:num w:numId="52">
    <w:abstractNumId w:val="115"/>
  </w:num>
  <w:num w:numId="53">
    <w:abstractNumId w:val="2"/>
  </w:num>
  <w:num w:numId="54">
    <w:abstractNumId w:val="37"/>
  </w:num>
  <w:num w:numId="55">
    <w:abstractNumId w:val="127"/>
  </w:num>
  <w:num w:numId="56">
    <w:abstractNumId w:val="20"/>
  </w:num>
  <w:num w:numId="57">
    <w:abstractNumId w:val="150"/>
  </w:num>
  <w:num w:numId="58">
    <w:abstractNumId w:val="50"/>
  </w:num>
  <w:num w:numId="59">
    <w:abstractNumId w:val="3"/>
  </w:num>
  <w:num w:numId="60">
    <w:abstractNumId w:val="14"/>
  </w:num>
  <w:num w:numId="61">
    <w:abstractNumId w:val="87"/>
  </w:num>
  <w:num w:numId="62">
    <w:abstractNumId w:val="128"/>
  </w:num>
  <w:num w:numId="63">
    <w:abstractNumId w:val="55"/>
  </w:num>
  <w:num w:numId="64">
    <w:abstractNumId w:val="23"/>
  </w:num>
  <w:num w:numId="65">
    <w:abstractNumId w:val="108"/>
  </w:num>
  <w:num w:numId="66">
    <w:abstractNumId w:val="139"/>
  </w:num>
  <w:num w:numId="67">
    <w:abstractNumId w:val="51"/>
  </w:num>
  <w:num w:numId="68">
    <w:abstractNumId w:val="122"/>
  </w:num>
  <w:num w:numId="69">
    <w:abstractNumId w:val="160"/>
  </w:num>
  <w:num w:numId="70">
    <w:abstractNumId w:val="124"/>
  </w:num>
  <w:num w:numId="71">
    <w:abstractNumId w:val="13"/>
  </w:num>
  <w:num w:numId="72">
    <w:abstractNumId w:val="157"/>
  </w:num>
  <w:num w:numId="73">
    <w:abstractNumId w:val="138"/>
  </w:num>
  <w:num w:numId="74">
    <w:abstractNumId w:val="137"/>
  </w:num>
  <w:num w:numId="75">
    <w:abstractNumId w:val="7"/>
  </w:num>
  <w:num w:numId="76">
    <w:abstractNumId w:val="80"/>
  </w:num>
  <w:num w:numId="77">
    <w:abstractNumId w:val="171"/>
  </w:num>
  <w:num w:numId="78">
    <w:abstractNumId w:val="167"/>
  </w:num>
  <w:num w:numId="79">
    <w:abstractNumId w:val="142"/>
  </w:num>
  <w:num w:numId="80">
    <w:abstractNumId w:val="8"/>
  </w:num>
  <w:num w:numId="81">
    <w:abstractNumId w:val="12"/>
  </w:num>
  <w:num w:numId="82">
    <w:abstractNumId w:val="76"/>
  </w:num>
  <w:num w:numId="83">
    <w:abstractNumId w:val="113"/>
  </w:num>
  <w:num w:numId="84">
    <w:abstractNumId w:val="119"/>
  </w:num>
  <w:num w:numId="85">
    <w:abstractNumId w:val="19"/>
  </w:num>
  <w:num w:numId="86">
    <w:abstractNumId w:val="97"/>
  </w:num>
  <w:num w:numId="87">
    <w:abstractNumId w:val="133"/>
  </w:num>
  <w:num w:numId="88">
    <w:abstractNumId w:val="161"/>
  </w:num>
  <w:num w:numId="89">
    <w:abstractNumId w:val="30"/>
  </w:num>
  <w:num w:numId="90">
    <w:abstractNumId w:val="98"/>
  </w:num>
  <w:num w:numId="91">
    <w:abstractNumId w:val="73"/>
  </w:num>
  <w:num w:numId="92">
    <w:abstractNumId w:val="147"/>
  </w:num>
  <w:num w:numId="93">
    <w:abstractNumId w:val="40"/>
  </w:num>
  <w:num w:numId="94">
    <w:abstractNumId w:val="149"/>
  </w:num>
  <w:num w:numId="95">
    <w:abstractNumId w:val="18"/>
  </w:num>
  <w:num w:numId="96">
    <w:abstractNumId w:val="84"/>
  </w:num>
  <w:num w:numId="97">
    <w:abstractNumId w:val="135"/>
  </w:num>
  <w:num w:numId="98">
    <w:abstractNumId w:val="5"/>
  </w:num>
  <w:num w:numId="99">
    <w:abstractNumId w:val="38"/>
  </w:num>
  <w:num w:numId="100">
    <w:abstractNumId w:val="72"/>
  </w:num>
  <w:num w:numId="101">
    <w:abstractNumId w:val="106"/>
  </w:num>
  <w:num w:numId="102">
    <w:abstractNumId w:val="153"/>
  </w:num>
  <w:num w:numId="103">
    <w:abstractNumId w:val="151"/>
  </w:num>
  <w:num w:numId="104">
    <w:abstractNumId w:val="10"/>
  </w:num>
  <w:num w:numId="105">
    <w:abstractNumId w:val="102"/>
  </w:num>
  <w:num w:numId="106">
    <w:abstractNumId w:val="82"/>
  </w:num>
  <w:num w:numId="107">
    <w:abstractNumId w:val="166"/>
  </w:num>
  <w:num w:numId="108">
    <w:abstractNumId w:val="15"/>
  </w:num>
  <w:num w:numId="109">
    <w:abstractNumId w:val="34"/>
  </w:num>
  <w:num w:numId="110">
    <w:abstractNumId w:val="66"/>
  </w:num>
  <w:num w:numId="111">
    <w:abstractNumId w:val="126"/>
  </w:num>
  <w:num w:numId="112">
    <w:abstractNumId w:val="144"/>
  </w:num>
  <w:num w:numId="113">
    <w:abstractNumId w:val="91"/>
  </w:num>
  <w:num w:numId="114">
    <w:abstractNumId w:val="162"/>
  </w:num>
  <w:num w:numId="115">
    <w:abstractNumId w:val="43"/>
  </w:num>
  <w:num w:numId="116">
    <w:abstractNumId w:val="96"/>
  </w:num>
  <w:num w:numId="117">
    <w:abstractNumId w:val="112"/>
  </w:num>
  <w:num w:numId="118">
    <w:abstractNumId w:val="46"/>
  </w:num>
  <w:num w:numId="119">
    <w:abstractNumId w:val="101"/>
  </w:num>
  <w:num w:numId="120">
    <w:abstractNumId w:val="53"/>
  </w:num>
  <w:num w:numId="121">
    <w:abstractNumId w:val="67"/>
  </w:num>
  <w:num w:numId="122">
    <w:abstractNumId w:val="99"/>
  </w:num>
  <w:num w:numId="123">
    <w:abstractNumId w:val="41"/>
  </w:num>
  <w:num w:numId="124">
    <w:abstractNumId w:val="74"/>
  </w:num>
  <w:num w:numId="125">
    <w:abstractNumId w:val="24"/>
  </w:num>
  <w:num w:numId="126">
    <w:abstractNumId w:val="120"/>
  </w:num>
  <w:num w:numId="127">
    <w:abstractNumId w:val="118"/>
  </w:num>
  <w:num w:numId="128">
    <w:abstractNumId w:val="163"/>
  </w:num>
  <w:num w:numId="129">
    <w:abstractNumId w:val="1"/>
  </w:num>
  <w:num w:numId="130">
    <w:abstractNumId w:val="45"/>
  </w:num>
  <w:num w:numId="131">
    <w:abstractNumId w:val="168"/>
  </w:num>
  <w:num w:numId="132">
    <w:abstractNumId w:val="17"/>
  </w:num>
  <w:num w:numId="133">
    <w:abstractNumId w:val="94"/>
  </w:num>
  <w:num w:numId="134">
    <w:abstractNumId w:val="145"/>
  </w:num>
  <w:num w:numId="135">
    <w:abstractNumId w:val="123"/>
  </w:num>
  <w:num w:numId="136">
    <w:abstractNumId w:val="47"/>
  </w:num>
  <w:num w:numId="137">
    <w:abstractNumId w:val="68"/>
  </w:num>
  <w:num w:numId="138">
    <w:abstractNumId w:val="110"/>
  </w:num>
  <w:num w:numId="139">
    <w:abstractNumId w:val="36"/>
  </w:num>
  <w:num w:numId="140">
    <w:abstractNumId w:val="103"/>
  </w:num>
  <w:num w:numId="141">
    <w:abstractNumId w:val="27"/>
  </w:num>
  <w:num w:numId="142">
    <w:abstractNumId w:val="49"/>
  </w:num>
  <w:num w:numId="143">
    <w:abstractNumId w:val="130"/>
  </w:num>
  <w:num w:numId="144">
    <w:abstractNumId w:val="90"/>
  </w:num>
  <w:num w:numId="145">
    <w:abstractNumId w:val="79"/>
  </w:num>
  <w:num w:numId="146">
    <w:abstractNumId w:val="0"/>
  </w:num>
  <w:num w:numId="147">
    <w:abstractNumId w:val="141"/>
  </w:num>
  <w:num w:numId="148">
    <w:abstractNumId w:val="95"/>
  </w:num>
  <w:num w:numId="149">
    <w:abstractNumId w:val="56"/>
  </w:num>
  <w:num w:numId="150">
    <w:abstractNumId w:val="81"/>
  </w:num>
  <w:num w:numId="151">
    <w:abstractNumId w:val="169"/>
  </w:num>
  <w:num w:numId="152">
    <w:abstractNumId w:val="140"/>
  </w:num>
  <w:num w:numId="153">
    <w:abstractNumId w:val="69"/>
  </w:num>
  <w:num w:numId="154">
    <w:abstractNumId w:val="86"/>
  </w:num>
  <w:num w:numId="155">
    <w:abstractNumId w:val="85"/>
  </w:num>
  <w:num w:numId="156">
    <w:abstractNumId w:val="65"/>
  </w:num>
  <w:num w:numId="157">
    <w:abstractNumId w:val="70"/>
  </w:num>
  <w:num w:numId="158">
    <w:abstractNumId w:val="39"/>
  </w:num>
  <w:num w:numId="159">
    <w:abstractNumId w:val="104"/>
  </w:num>
  <w:num w:numId="160">
    <w:abstractNumId w:val="159"/>
  </w:num>
  <w:num w:numId="161">
    <w:abstractNumId w:val="155"/>
  </w:num>
  <w:num w:numId="162">
    <w:abstractNumId w:val="59"/>
  </w:num>
  <w:num w:numId="163">
    <w:abstractNumId w:val="62"/>
  </w:num>
  <w:num w:numId="164">
    <w:abstractNumId w:val="29"/>
  </w:num>
  <w:num w:numId="165">
    <w:abstractNumId w:val="83"/>
  </w:num>
  <w:num w:numId="166">
    <w:abstractNumId w:val="146"/>
  </w:num>
  <w:num w:numId="167">
    <w:abstractNumId w:val="75"/>
  </w:num>
  <w:num w:numId="168">
    <w:abstractNumId w:val="4"/>
  </w:num>
  <w:num w:numId="169">
    <w:abstractNumId w:val="109"/>
  </w:num>
  <w:num w:numId="170">
    <w:abstractNumId w:val="136"/>
  </w:num>
  <w:num w:numId="171">
    <w:abstractNumId w:val="116"/>
  </w:num>
  <w:num w:numId="172">
    <w:abstractNumId w:val="54"/>
  </w:num>
  <w:num w:numId="173">
    <w:abstractNumId w:val="164"/>
  </w:num>
  <w:num w:numId="174">
    <w:abstractNumId w:val="60"/>
  </w:num>
  <w:numIdMacAtCleanup w:val="1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11332"/>
    <w:rsid w:val="00044977"/>
    <w:rsid w:val="00397903"/>
    <w:rsid w:val="00446B2A"/>
    <w:rsid w:val="00474655"/>
    <w:rsid w:val="00477AB3"/>
    <w:rsid w:val="004A131D"/>
    <w:rsid w:val="00553970"/>
    <w:rsid w:val="005D289E"/>
    <w:rsid w:val="00633B67"/>
    <w:rsid w:val="00871918"/>
    <w:rsid w:val="008C3669"/>
    <w:rsid w:val="0090024D"/>
    <w:rsid w:val="009F0E15"/>
    <w:rsid w:val="00A11332"/>
    <w:rsid w:val="00B840D9"/>
    <w:rsid w:val="00B92108"/>
    <w:rsid w:val="00BE0697"/>
    <w:rsid w:val="00C6003F"/>
    <w:rsid w:val="00C84874"/>
    <w:rsid w:val="00CE7651"/>
    <w:rsid w:val="00D56928"/>
    <w:rsid w:val="00D963C7"/>
    <w:rsid w:val="00DC51B9"/>
    <w:rsid w:val="00DD2030"/>
    <w:rsid w:val="00E7798C"/>
    <w:rsid w:val="00E83537"/>
    <w:rsid w:val="00F60C49"/>
    <w:rsid w:val="00FD53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91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rsid w:val="00B840D9"/>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sz w:val="32"/>
    </w:rPr>
  </w:style>
  <w:style w:type="paragraph" w:styleId="Heading2">
    <w:name w:val="heading 2"/>
    <w:basedOn w:val="Normal"/>
    <w:link w:val="Heading2Char"/>
    <w:pPr>
      <w:keepNext/>
      <w:contextualSpacing w:val="0"/>
      <w:outlineLvl w:val="1"/>
    </w:pPr>
    <w:rPr>
      <w:b/>
      <w:sz w:val="24"/>
    </w:rPr>
  </w:style>
  <w:style w:type="paragraph" w:styleId="Heading3">
    <w:name w:val="heading 3"/>
    <w:basedOn w:val="Normal"/>
    <w:link w:val="Heading3Char"/>
    <w:pPr>
      <w:keepNext/>
      <w:contextualSpacing w:val="0"/>
      <w:outlineLvl w:val="2"/>
    </w:pPr>
    <w:rPr>
      <w:b/>
      <w:sz w:val="21"/>
    </w:rPr>
  </w:style>
  <w:style w:type="paragraph" w:styleId="Heading4">
    <w:name w:val="heading 4"/>
    <w:basedOn w:val="Normal"/>
    <w:link w:val="Heading4Char"/>
    <w:pPr>
      <w:keepNext/>
      <w:contextualSpacing w:val="0"/>
      <w:outlineLvl w:val="3"/>
    </w:pPr>
    <w:rPr>
      <w:b/>
      <w:sz w:val="21"/>
    </w:rPr>
  </w:style>
  <w:style w:type="paragraph" w:styleId="Heading5">
    <w:name w:val="heading 5"/>
    <w:basedOn w:val="Normal"/>
    <w:link w:val="Heading5Char"/>
    <w:pPr>
      <w:keepNext/>
      <w:contextualSpacing w:val="0"/>
      <w:outlineLvl w:val="4"/>
    </w:pPr>
    <w:rPr>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InlineNormal"/>
    <w:uiPriority w:val="99"/>
    <w:rsid w:val="00841CD9"/>
    <w:rPr>
      <w:rFonts w:ascii="Expert Sans" w:cs="Expert Sans"/>
      <w:color w:val="000000"/>
      <w:position w:val="0"/>
      <w:sz w:val="19"/>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InlineNormal"/>
    <w:link w:val="Subtitle"/>
    <w:uiPriority w:val="11"/>
    <w:rsid w:val="00841CD9"/>
    <w:rPr>
      <w:rFonts w:asciiTheme="majorHAnsi" w:eastAsiaTheme="majorEastAsia" w:hAnsiTheme="majorHAnsi" w:cstheme="majorBidi"/>
      <w:i/>
      <w:iCs/>
      <w:color w:val="4472C4" w:themeColor="accent1"/>
      <w:spacing w:val="15"/>
      <w:position w:val="0"/>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InlineNormal"/>
    <w:link w:val="Title"/>
    <w:uiPriority w:val="10"/>
    <w:rsid w:val="00841CD9"/>
    <w:rPr>
      <w:rFonts w:asciiTheme="majorHAnsi" w:eastAsiaTheme="majorEastAsia" w:hAnsiTheme="majorHAnsi" w:cstheme="majorBidi"/>
      <w:color w:val="323E4F" w:themeColor="text2" w:themeShade="BF"/>
      <w:spacing w:val="5"/>
      <w:kern w:val="28"/>
      <w:position w:val="0"/>
      <w:sz w:val="52"/>
      <w:szCs w:val="52"/>
    </w:rPr>
  </w:style>
  <w:style w:type="character" w:styleId="Emphasis">
    <w:name w:val="Emphasis"/>
    <w:basedOn w:val="InlineNormal"/>
    <w:uiPriority w:val="20"/>
    <w:qFormat/>
    <w:rsid w:val="00D1197D"/>
    <w:rPr>
      <w:rFonts w:ascii="Expert Sans" w:cs="Expert Sans"/>
      <w:i/>
      <w:iCs/>
      <w:color w:val="000000"/>
      <w:position w:val="0"/>
      <w:sz w:val="19"/>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basedOn w:val="Normal"/>
    <w:pPr>
      <w:spacing w:before="0"/>
    </w:pPr>
  </w:style>
  <w:style w:type="paragraph" w:styleId="Footer">
    <w:name w:val="footer"/>
    <w:basedOn w:val="Normal"/>
    <w:pPr>
      <w:spacing w:after="0"/>
    </w:pPr>
  </w:style>
  <w:style w:type="paragraph" w:customStyle="1" w:styleId="TableParagraphNormal">
    <w:name w:val="TableParagraphNormal"/>
    <w:basedOn w:val="Normal"/>
    <w:pPr>
      <w:spacing w:before="60" w:after="60"/>
      <w:contextualSpacing w:val="0"/>
    </w:pPr>
  </w:style>
  <w:style w:type="paragraph" w:customStyle="1" w:styleId="FootnoteParagraph">
    <w:name w:val="FootnoteParagraph"/>
    <w:basedOn w:val="Normal"/>
    <w:pPr>
      <w:spacing w:before="60" w:after="60"/>
      <w:contextualSpacing w:val="0"/>
    </w:pPr>
  </w:style>
  <w:style w:type="paragraph" w:styleId="TOCHeading">
    <w:name w:val="TOC Heading"/>
    <w:basedOn w:val="Normal"/>
    <w:link w:val="TOCHeadingChar"/>
    <w:pPr>
      <w:keepNext/>
      <w:contextualSpacing w:val="0"/>
    </w:pPr>
    <w:rPr>
      <w:b/>
      <w:sz w:val="32"/>
    </w:rPr>
  </w:style>
  <w:style w:type="paragraph" w:styleId="TOC1">
    <w:name w:val="toc 1"/>
    <w:basedOn w:val="Normal"/>
    <w:pPr>
      <w:spacing w:before="60" w:after="60"/>
      <w:contextualSpacing w:val="0"/>
    </w:pPr>
  </w:style>
  <w:style w:type="paragraph" w:styleId="TOC2">
    <w:name w:val="toc 2"/>
    <w:basedOn w:val="Normal"/>
    <w:pPr>
      <w:spacing w:before="60" w:after="60"/>
      <w:ind w:left="300"/>
      <w:contextualSpacing w:val="0"/>
    </w:pPr>
  </w:style>
  <w:style w:type="paragraph" w:styleId="TOC3">
    <w:name w:val="toc 3"/>
    <w:basedOn w:val="Normal"/>
    <w:pPr>
      <w:spacing w:before="60" w:after="60"/>
      <w:ind w:left="600"/>
      <w:contextualSpacing w:val="0"/>
    </w:pPr>
  </w:style>
  <w:style w:type="paragraph" w:styleId="TOC4">
    <w:name w:val="toc 4"/>
    <w:basedOn w:val="Normal"/>
    <w:pPr>
      <w:spacing w:before="60" w:after="60"/>
      <w:ind w:left="900"/>
      <w:contextualSpacing w:val="0"/>
    </w:pPr>
  </w:style>
  <w:style w:type="paragraph" w:styleId="TOC5">
    <w:name w:val="toc 5"/>
    <w:basedOn w:val="Normal"/>
    <w:pPr>
      <w:spacing w:before="60" w:after="60"/>
      <w:ind w:left="1200"/>
      <w:contextualSpacing w:val="0"/>
    </w:pPr>
  </w:style>
  <w:style w:type="paragraph" w:styleId="TOC6">
    <w:name w:val="toc 6"/>
    <w:basedOn w:val="Normal"/>
    <w:pPr>
      <w:spacing w:before="60" w:after="60"/>
      <w:ind w:left="1500"/>
      <w:contextualSpacing w:val="0"/>
    </w:pPr>
  </w:style>
  <w:style w:type="paragraph" w:styleId="TOC7">
    <w:name w:val="toc 7"/>
    <w:basedOn w:val="Normal"/>
    <w:pPr>
      <w:spacing w:before="60" w:after="60"/>
      <w:ind w:left="1800"/>
      <w:contextualSpacing w:val="0"/>
    </w:pPr>
  </w:style>
  <w:style w:type="paragraph" w:styleId="TOC8">
    <w:name w:val="toc 8"/>
    <w:basedOn w:val="Normal"/>
    <w:pPr>
      <w:spacing w:before="60" w:after="60"/>
      <w:ind w:left="2100"/>
      <w:contextualSpacing w:val="0"/>
    </w:pPr>
  </w:style>
  <w:style w:type="paragraph" w:styleId="TOC9">
    <w:name w:val="toc 9"/>
    <w:basedOn w:val="Normal"/>
    <w:pPr>
      <w:spacing w:before="60" w:after="60"/>
      <w:ind w:left="2400"/>
      <w:contextualSpacing w:val="0"/>
    </w:pPr>
  </w:style>
  <w:style w:type="paragraph" w:customStyle="1" w:styleId="TOC10">
    <w:name w:val="TOC 10"/>
    <w:basedOn w:val="Normal"/>
    <w:pPr>
      <w:spacing w:before="60" w:after="60"/>
      <w:ind w:left="2700"/>
      <w:contextualSpacing w:val="0"/>
    </w:pPr>
  </w:style>
  <w:style w:type="character" w:customStyle="1" w:styleId="InlineNormal">
    <w:name w:val="InlineNormal"/>
    <w:rPr>
      <w:rFonts w:ascii="Expert Sans" w:cs="Expert Sans"/>
      <w:color w:val="000000"/>
      <w:position w:val="0"/>
      <w:sz w:val="19"/>
    </w:rPr>
  </w:style>
  <w:style w:type="character" w:styleId="Hyperlink">
    <w:name w:val="Hyperlink"/>
    <w:basedOn w:val="InlineNormal"/>
    <w:rPr>
      <w:rFonts w:ascii="Expert Sans" w:cs="Expert Sans"/>
      <w:color w:val="337AB7"/>
      <w:position w:val="0"/>
      <w:sz w:val="19"/>
    </w:rPr>
  </w:style>
  <w:style w:type="character" w:customStyle="1" w:styleId="FootnoteText">
    <w:name w:val="FootnoteText"/>
    <w:basedOn w:val="InlineNormal"/>
    <w:rPr>
      <w:rFonts w:ascii="Expert Sans" w:cs="Expert Sans"/>
      <w:color w:val="000000"/>
      <w:position w:val="0"/>
      <w:sz w:val="15"/>
    </w:rPr>
  </w:style>
  <w:style w:type="character" w:customStyle="1" w:styleId="NotAllowedLink">
    <w:name w:val="NotAllowedLink"/>
    <w:basedOn w:val="InlineNormal"/>
    <w:rPr>
      <w:rFonts w:ascii="Expert Sans" w:cs="Expert Sans"/>
      <w:color w:val="FF0000"/>
      <w:position w:val="0"/>
      <w:sz w:val="19"/>
    </w:rPr>
  </w:style>
  <w:style w:type="character" w:customStyle="1" w:styleId="NotAllowedFootnoteLink">
    <w:name w:val="NotAllowedFootnoteLink"/>
    <w:basedOn w:val="InlineNormal"/>
    <w:rPr>
      <w:rFonts w:ascii="Expert Sans" w:cs="Expert Sans"/>
      <w:color w:val="FF0000"/>
      <w:position w:val="0"/>
      <w:sz w:val="15"/>
    </w:rPr>
  </w:style>
  <w:style w:type="character" w:customStyle="1" w:styleId="FootnoteReference">
    <w:name w:val="FootnoteReference"/>
    <w:basedOn w:val="InlineNormal"/>
    <w:rPr>
      <w:rFonts w:ascii="Expert Sans" w:cs="Expert Sans"/>
      <w:color w:val="000000"/>
      <w:position w:val="0"/>
      <w:sz w:val="19"/>
      <w:vertAlign w:val="superscript"/>
    </w:rPr>
  </w:style>
  <w:style w:type="character" w:customStyle="1" w:styleId="TOCHeadingChar">
    <w:name w:val="TOC Heading Char"/>
    <w:basedOn w:val="InlineNormal"/>
    <w:link w:val="TOCHeading"/>
    <w:rPr>
      <w:rFonts w:ascii="Expert Sans" w:cs="Expert Sans"/>
      <w:b/>
      <w:color w:val="000000"/>
      <w:position w:val="0"/>
      <w:sz w:val="32"/>
    </w:rPr>
  </w:style>
  <w:style w:type="character" w:customStyle="1" w:styleId="PendingDeletion">
    <w:name w:val="PendingDeletion"/>
    <w:basedOn w:val="InlineNormal"/>
    <w:rPr>
      <w:rFonts w:ascii="Expert Sans" w:cs="Expert Sans"/>
      <w:strike/>
      <w:color w:val="000000"/>
      <w:position w:val="0"/>
      <w:sz w:val="19"/>
    </w:rPr>
  </w:style>
  <w:style w:type="character" w:customStyle="1" w:styleId="Heading1Char">
    <w:name w:val="Heading 1 Char"/>
    <w:basedOn w:val="InlineNormal"/>
    <w:link w:val="Heading1"/>
    <w:rPr>
      <w:rFonts w:ascii="Expert Sans" w:cs="Expert Sans"/>
      <w:b/>
      <w:color w:val="000000"/>
      <w:position w:val="0"/>
      <w:sz w:val="32"/>
    </w:rPr>
  </w:style>
  <w:style w:type="character" w:customStyle="1" w:styleId="Heading2Char">
    <w:name w:val="Heading 2 Char"/>
    <w:basedOn w:val="InlineNormal"/>
    <w:link w:val="Heading2"/>
    <w:rPr>
      <w:rFonts w:ascii="Expert Sans" w:cs="Expert Sans"/>
      <w:b/>
      <w:color w:val="000000"/>
      <w:position w:val="0"/>
      <w:sz w:val="24"/>
    </w:rPr>
  </w:style>
  <w:style w:type="character" w:customStyle="1" w:styleId="Heading3Char">
    <w:name w:val="Heading 3 Char"/>
    <w:basedOn w:val="InlineNormal"/>
    <w:link w:val="Heading3"/>
    <w:rPr>
      <w:rFonts w:ascii="Expert Sans" w:cs="Expert Sans"/>
      <w:b/>
      <w:color w:val="000000"/>
      <w:position w:val="0"/>
      <w:sz w:val="21"/>
    </w:rPr>
  </w:style>
  <w:style w:type="character" w:customStyle="1" w:styleId="Heading4Char">
    <w:name w:val="Heading 4 Char"/>
    <w:basedOn w:val="InlineNormal"/>
    <w:link w:val="Heading4"/>
    <w:rPr>
      <w:rFonts w:ascii="Expert Sans" w:cs="Expert Sans"/>
      <w:b/>
      <w:color w:val="000000"/>
      <w:position w:val="0"/>
      <w:sz w:val="21"/>
    </w:rPr>
  </w:style>
  <w:style w:type="character" w:customStyle="1" w:styleId="Heading5Char">
    <w:name w:val="Heading 5 Char"/>
    <w:basedOn w:val="InlineNormal"/>
    <w:link w:val="Heading5"/>
    <w:rPr>
      <w:rFonts w:ascii="Expert Sans" w:cs="Expert Sans"/>
      <w:b/>
      <w:color w:val="000000"/>
      <w:position w:val="0"/>
      <w:sz w:val="21"/>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character" w:styleId="CommentReference">
    <w:name w:val="annotation reference"/>
    <w:basedOn w:val="DefaultParagraphFont"/>
    <w:uiPriority w:val="99"/>
    <w:semiHidden/>
    <w:unhideWhenUsed/>
    <w:rsid w:val="00477AB3"/>
    <w:rPr>
      <w:sz w:val="16"/>
      <w:szCs w:val="16"/>
    </w:rPr>
  </w:style>
  <w:style w:type="paragraph" w:styleId="CommentText">
    <w:name w:val="annotation text"/>
    <w:basedOn w:val="Normal"/>
    <w:link w:val="CommentTextChar"/>
    <w:uiPriority w:val="99"/>
    <w:unhideWhenUsed/>
    <w:rsid w:val="00477AB3"/>
    <w:pPr>
      <w:spacing w:line="240" w:lineRule="auto"/>
    </w:pPr>
    <w:rPr>
      <w:sz w:val="20"/>
      <w:szCs w:val="20"/>
    </w:rPr>
  </w:style>
  <w:style w:type="character" w:customStyle="1" w:styleId="CommentTextChar">
    <w:name w:val="Comment Text Char"/>
    <w:basedOn w:val="DefaultParagraphFont"/>
    <w:link w:val="CommentText"/>
    <w:uiPriority w:val="99"/>
    <w:rsid w:val="00477AB3"/>
    <w:rPr>
      <w:rFonts w:ascii="Expert Sans" w:cs="Expert Sans"/>
      <w:color w:val="000000"/>
      <w:sz w:val="20"/>
      <w:szCs w:val="20"/>
    </w:rPr>
  </w:style>
  <w:style w:type="paragraph" w:styleId="CommentSubject">
    <w:name w:val="annotation subject"/>
    <w:basedOn w:val="CommentText"/>
    <w:next w:val="CommentText"/>
    <w:link w:val="CommentSubjectChar"/>
    <w:uiPriority w:val="99"/>
    <w:semiHidden/>
    <w:unhideWhenUsed/>
    <w:rsid w:val="00477AB3"/>
    <w:rPr>
      <w:b/>
      <w:bCs/>
    </w:rPr>
  </w:style>
  <w:style w:type="character" w:customStyle="1" w:styleId="CommentSubjectChar">
    <w:name w:val="Comment Subject Char"/>
    <w:basedOn w:val="CommentTextChar"/>
    <w:link w:val="CommentSubject"/>
    <w:uiPriority w:val="99"/>
    <w:semiHidden/>
    <w:rsid w:val="00477AB3"/>
    <w:rPr>
      <w:rFonts w:ascii="Expert Sans" w:cs="Expert Sans"/>
      <w:b/>
      <w:bCs/>
      <w:color w:val="000000"/>
      <w:sz w:val="20"/>
      <w:szCs w:val="20"/>
    </w:rPr>
  </w:style>
  <w:style w:type="paragraph" w:styleId="ListParagraph">
    <w:name w:val="List Paragraph"/>
    <w:basedOn w:val="Normal"/>
    <w:uiPriority w:val="99"/>
    <w:rsid w:val="00446B2A"/>
    <w:pPr>
      <w:ind w:left="720"/>
    </w:pPr>
  </w:style>
  <w:style w:type="paragraph" w:styleId="Revision">
    <w:name w:val="Revision"/>
    <w:hidden/>
    <w:uiPriority w:val="99"/>
    <w:semiHidden/>
    <w:rsid w:val="00044977"/>
    <w:pPr>
      <w:spacing w:after="0" w:line="240" w:lineRule="auto"/>
    </w:pPr>
    <w:rPr>
      <w:rFonts w:ascii="Expert Sans" w:cs="Expert Sans"/>
      <w:color w:val="000000"/>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5183E-6679-4328-BCF5-61C2BB7F79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5EC69D-8F23-433E-BAA1-B0BF7ED09F61}">
  <ds:schemaRefs>
    <ds:schemaRef ds:uri="http://schemas.microsoft.com/sharepoint/v3/contenttype/forms"/>
  </ds:schemaRefs>
</ds:datastoreItem>
</file>

<file path=customXml/itemProps3.xml><?xml version="1.0" encoding="utf-8"?>
<ds:datastoreItem xmlns:ds="http://schemas.openxmlformats.org/officeDocument/2006/customXml" ds:itemID="{1564982F-5AE5-4253-9547-FDBE3D702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183FA3-CFE4-4511-833B-C62134D97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10529</Words>
  <Characters>60020</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2021-11-10T13:26:00Z</dcterms:created>
  <dcterms:modified xsi:type="dcterms:W3CDTF">2021-12-06T13:20:00Z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12965000</vt:r8>
  </property>
</Properties>
</file>